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C203F"/>
    <w:p w14:paraId="1FEDFC69">
      <w:pPr>
        <w:pStyle w:val="5"/>
      </w:pPr>
      <w:r>
        <w:rPr>
          <w:rFonts w:hint="eastAsia"/>
        </w:rPr>
        <w:t>7.1.2</w:t>
      </w:r>
      <w:r>
        <w:tab/>
      </w:r>
      <w:r>
        <w:rPr>
          <w:rFonts w:hint="eastAsia"/>
        </w:rPr>
        <w:t>Link B</w:t>
      </w:r>
      <w:r>
        <w:t>u</w:t>
      </w:r>
      <w:r>
        <w:rPr>
          <w:rFonts w:hint="eastAsia"/>
        </w:rPr>
        <w:t>dget for D2T2</w:t>
      </w:r>
    </w:p>
    <w:p w14:paraId="07F914BA">
      <w:pPr>
        <w:pStyle w:val="6"/>
      </w:pPr>
      <w:r>
        <w:rPr>
          <w:rFonts w:hint="eastAsia"/>
        </w:rPr>
        <w:t>7.1.2.1</w:t>
      </w:r>
      <w:r>
        <w:tab/>
      </w:r>
      <w:r>
        <w:t>D</w:t>
      </w:r>
      <w:r>
        <w:rPr>
          <w:rFonts w:hint="eastAsia"/>
        </w:rPr>
        <w:t>evice 1</w:t>
      </w:r>
    </w:p>
    <w:p w14:paraId="799CC91B">
      <w:pPr>
        <w:pStyle w:val="7"/>
      </w:pPr>
      <w:r>
        <w:rPr>
          <w:rFonts w:hint="eastAsia"/>
        </w:rPr>
        <w:t>7.1.2.1.1</w:t>
      </w:r>
      <w:r>
        <w:tab/>
      </w:r>
      <w:r>
        <w:t>Collection of the results</w:t>
      </w:r>
    </w:p>
    <w:p w14:paraId="0EDC1117">
      <w:pPr>
        <w:rPr>
          <w:lang w:val="en-GB"/>
        </w:rPr>
      </w:pPr>
    </w:p>
    <w:p w14:paraId="2B8851A2">
      <w:pPr>
        <w:pStyle w:val="8"/>
      </w:pPr>
      <w:r>
        <w:rPr>
          <w:rFonts w:hint="eastAsia"/>
        </w:rPr>
        <w:t>7.1.2.1.1.1</w:t>
      </w:r>
      <w:r>
        <w:tab/>
      </w:r>
      <w:r>
        <w:rPr>
          <w:rFonts w:hint="eastAsia"/>
        </w:rPr>
        <w:t>[1kbps]</w:t>
      </w:r>
    </w:p>
    <w:p w14:paraId="2593DBC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973"/>
        <w:gridCol w:w="1142"/>
        <w:gridCol w:w="730"/>
        <w:gridCol w:w="710"/>
        <w:gridCol w:w="639"/>
        <w:gridCol w:w="681"/>
        <w:gridCol w:w="684"/>
        <w:gridCol w:w="730"/>
        <w:gridCol w:w="909"/>
        <w:gridCol w:w="679"/>
        <w:gridCol w:w="707"/>
        <w:gridCol w:w="1051"/>
        <w:gridCol w:w="620"/>
        <w:gridCol w:w="883"/>
        <w:gridCol w:w="825"/>
        <w:gridCol w:w="682"/>
        <w:gridCol w:w="843"/>
      </w:tblGrid>
      <w:tr w14:paraId="45697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3463E5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1,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76053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1753C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499" w:type="pct"/>
            <w:gridSpan w:val="9"/>
            <w:shd w:val="clear" w:color="auto" w:fill="auto"/>
          </w:tcPr>
          <w:p w14:paraId="79516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204" w:type="pct"/>
            <w:gridSpan w:val="8"/>
            <w:shd w:val="clear" w:color="auto" w:fill="auto"/>
          </w:tcPr>
          <w:p w14:paraId="4438D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52EE3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2143F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shd w:val="clear" w:color="D9E1F2" w:fill="D9E1F2"/>
            <w:noWrap/>
            <w:vAlign w:val="center"/>
          </w:tcPr>
          <w:p w14:paraId="04EF5D5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42" w:type="pct"/>
            <w:shd w:val="clear" w:color="D9E1F2" w:fill="D9E1F2"/>
            <w:noWrap/>
            <w:vAlign w:val="center"/>
          </w:tcPr>
          <w:p w14:paraId="6DDCD41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1" w:type="pct"/>
            <w:shd w:val="clear" w:color="D9E1F2" w:fill="D9E1F2"/>
            <w:noWrap/>
            <w:vAlign w:val="center"/>
          </w:tcPr>
          <w:p w14:paraId="4BC0FEA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45F6EC9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2CE044F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5" w:type="pct"/>
            <w:shd w:val="clear" w:color="D9E1F2" w:fill="D9E1F2"/>
            <w:noWrap/>
            <w:vAlign w:val="center"/>
          </w:tcPr>
          <w:p w14:paraId="32C269D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6763E44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7E38687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550C17F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4C01037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5DEF2C7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3B8AE16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9" w:type="pct"/>
            <w:shd w:val="clear" w:color="D9E1F2" w:fill="D9E1F2"/>
            <w:noWrap/>
            <w:vAlign w:val="center"/>
          </w:tcPr>
          <w:p w14:paraId="59F6CB8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8" w:type="pct"/>
            <w:shd w:val="clear" w:color="D9E1F2" w:fill="D9E1F2"/>
            <w:noWrap/>
            <w:vAlign w:val="center"/>
          </w:tcPr>
          <w:p w14:paraId="6BEB6F2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42134AC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7929D0E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5440D2E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55E730B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7AD37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48151B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CDB0B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A61D1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5B6D2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1C249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5789F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F7BC7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A8F9F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2E210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59CE4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EEFAC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BAD0F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9344F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6D93D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7167D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4D792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D1DE2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E8DA3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399</w:t>
            </w:r>
          </w:p>
        </w:tc>
      </w:tr>
      <w:tr w14:paraId="4277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E140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017DB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F674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9406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727D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E8A1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1DC3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8E1A7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3ED9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CB05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33931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43D7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4D40A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5926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DA29C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11.33</w:t>
            </w:r>
          </w:p>
        </w:tc>
        <w:tc>
          <w:tcPr>
            <w:tcW w:w="290" w:type="pct"/>
            <w:vMerge w:val="continue"/>
            <w:vAlign w:val="center"/>
          </w:tcPr>
          <w:p w14:paraId="6250D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28144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1DB3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391</w:t>
            </w:r>
          </w:p>
        </w:tc>
      </w:tr>
      <w:tr w14:paraId="70A6D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EE7A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7932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4284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7D0F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6CE4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3B24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880F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77A6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E397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D729A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994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2CF6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AFD24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C689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3FB88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290" w:type="pct"/>
            <w:vMerge w:val="continue"/>
            <w:vAlign w:val="center"/>
          </w:tcPr>
          <w:p w14:paraId="73B71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12B9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B7A7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407</w:t>
            </w:r>
          </w:p>
        </w:tc>
      </w:tr>
      <w:tr w14:paraId="35D7F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B70A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B76A6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1E6EA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2B02B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B7D28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6B76E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BE3A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7DCB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A439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DBC13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 w:val="continue"/>
            <w:vAlign w:val="center"/>
          </w:tcPr>
          <w:p w14:paraId="733AC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16DD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CF1AE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ED2BC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58656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7.77</w:t>
            </w:r>
          </w:p>
        </w:tc>
        <w:tc>
          <w:tcPr>
            <w:tcW w:w="290" w:type="pct"/>
            <w:vMerge w:val="continue"/>
            <w:vAlign w:val="center"/>
          </w:tcPr>
          <w:p w14:paraId="7DBEF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2544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FA13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  <w:tr w14:paraId="22873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8AA1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0384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B2DE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B742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3417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16E16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76DA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3E9A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4B91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D0D2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D7D0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004BA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0638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4D97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4CCF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684D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2788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5254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05ED6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8AE4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1124A2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5837E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09619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0" w:type="pct"/>
            <w:vMerge w:val="continue"/>
            <w:vAlign w:val="center"/>
          </w:tcPr>
          <w:p w14:paraId="794AF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CFC6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AC35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2F15B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004C9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4938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10D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F314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FF78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6E50F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C962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9.77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6718B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4D04A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6403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41F63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F618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BEFE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D862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F373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5572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C0E87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4656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0EFEA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5F134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0DDF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EAA7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C63B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84793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5CFC0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B61E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8.64</w:t>
            </w:r>
          </w:p>
        </w:tc>
        <w:tc>
          <w:tcPr>
            <w:tcW w:w="290" w:type="pct"/>
            <w:vMerge w:val="continue"/>
            <w:vAlign w:val="center"/>
          </w:tcPr>
          <w:p w14:paraId="0548C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56B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CD4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2EECD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EC7D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40B2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B112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C5FD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51F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9AE9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AF8E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989FF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0E2DD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FFB5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9ED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1645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29AC7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46E52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0B76D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7.85</w:t>
            </w:r>
          </w:p>
        </w:tc>
        <w:tc>
          <w:tcPr>
            <w:tcW w:w="290" w:type="pct"/>
            <w:vMerge w:val="continue"/>
            <w:vAlign w:val="center"/>
          </w:tcPr>
          <w:p w14:paraId="77F7E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466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BC17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3BCB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ED8A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7DEA6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396DD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DB2EE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250" w:type="pct"/>
            <w:vMerge w:val="continue"/>
            <w:vAlign w:val="center"/>
          </w:tcPr>
          <w:p w14:paraId="4464B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797B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1E34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68556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04568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5ADCF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continue"/>
            <w:vAlign w:val="center"/>
          </w:tcPr>
          <w:p w14:paraId="78055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F4B2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1FA2B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5739D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F6D39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C4873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128AE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14D8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128</w:t>
            </w:r>
          </w:p>
        </w:tc>
      </w:tr>
      <w:tr w14:paraId="023A2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1E4E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52BA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62B99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2.25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1A4F3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30.22</w:t>
            </w:r>
          </w:p>
        </w:tc>
        <w:tc>
          <w:tcPr>
            <w:tcW w:w="250" w:type="pct"/>
            <w:vMerge w:val="continue"/>
            <w:vAlign w:val="center"/>
          </w:tcPr>
          <w:p w14:paraId="702C5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1162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8BE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4AA7A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7B1B1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96464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69C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370A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45549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46E6E5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30D97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2.25</w:t>
            </w:r>
          </w:p>
        </w:tc>
        <w:tc>
          <w:tcPr>
            <w:tcW w:w="290" w:type="pct"/>
            <w:vMerge w:val="continue"/>
            <w:vAlign w:val="center"/>
          </w:tcPr>
          <w:p w14:paraId="5B880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BEDD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8714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132</w:t>
            </w:r>
          </w:p>
        </w:tc>
      </w:tr>
      <w:tr w14:paraId="12504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CE4C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0F37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635E0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2.66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BED77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32.85</w:t>
            </w:r>
          </w:p>
        </w:tc>
        <w:tc>
          <w:tcPr>
            <w:tcW w:w="250" w:type="pct"/>
            <w:vMerge w:val="continue"/>
            <w:vAlign w:val="center"/>
          </w:tcPr>
          <w:p w14:paraId="0FFC0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346A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8268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9FE20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 w:val="continue"/>
            <w:vAlign w:val="center"/>
          </w:tcPr>
          <w:p w14:paraId="052D4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4A4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EE40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E0F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07E6B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1CFE2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DB04E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2.66</w:t>
            </w:r>
          </w:p>
        </w:tc>
        <w:tc>
          <w:tcPr>
            <w:tcW w:w="290" w:type="pct"/>
            <w:vMerge w:val="continue"/>
            <w:vAlign w:val="center"/>
          </w:tcPr>
          <w:p w14:paraId="4FC36F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7A55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CFFE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116</w:t>
            </w:r>
          </w:p>
        </w:tc>
      </w:tr>
      <w:tr w14:paraId="52794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D098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162F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C2E8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F3AD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EF48B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66A32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C644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EE71B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13243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04BF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D380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9095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6CBF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8FCA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F9A9E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3.29</w:t>
            </w:r>
          </w:p>
        </w:tc>
        <w:tc>
          <w:tcPr>
            <w:tcW w:w="290" w:type="pct"/>
            <w:vMerge w:val="continue"/>
            <w:vAlign w:val="center"/>
          </w:tcPr>
          <w:p w14:paraId="29ACD3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63E6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0518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</w:t>
            </w:r>
          </w:p>
        </w:tc>
      </w:tr>
      <w:tr w14:paraId="4C372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0FEF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F925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C0F24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C04CF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37.15</w:t>
            </w:r>
          </w:p>
        </w:tc>
        <w:tc>
          <w:tcPr>
            <w:tcW w:w="250" w:type="pct"/>
            <w:vMerge w:val="continue"/>
            <w:vAlign w:val="center"/>
          </w:tcPr>
          <w:p w14:paraId="5F957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4C14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170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0A761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10664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DE44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8BF0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461C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673AF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F29C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06ABA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3.51</w:t>
            </w:r>
          </w:p>
        </w:tc>
        <w:tc>
          <w:tcPr>
            <w:tcW w:w="290" w:type="pct"/>
            <w:vMerge w:val="continue"/>
            <w:vAlign w:val="center"/>
          </w:tcPr>
          <w:p w14:paraId="7977F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9AB9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D032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</w:tr>
      <w:tr w14:paraId="5496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ADCF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8FB4E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C0AFB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C5EF5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0" w:type="pct"/>
            <w:vMerge w:val="continue"/>
            <w:vAlign w:val="center"/>
          </w:tcPr>
          <w:p w14:paraId="2201E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E227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B8B8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2B2AF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5BF4D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C32D8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 w:val="continue"/>
            <w:vAlign w:val="center"/>
          </w:tcPr>
          <w:p w14:paraId="25A02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C9DB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A7985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2F8A8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8570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10.08</w:t>
            </w:r>
          </w:p>
        </w:tc>
        <w:tc>
          <w:tcPr>
            <w:tcW w:w="290" w:type="pct"/>
            <w:vMerge w:val="continue"/>
            <w:vAlign w:val="center"/>
          </w:tcPr>
          <w:p w14:paraId="1D5B6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E61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754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429</w:t>
            </w:r>
          </w:p>
        </w:tc>
      </w:tr>
      <w:tr w14:paraId="0EC89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BD82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E675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E5A6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CAE2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3269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BFBF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7F7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03B53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3F04E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A468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FCAB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E165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AD36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3B1D9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9E923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90" w:type="pct"/>
            <w:vMerge w:val="continue"/>
            <w:vAlign w:val="center"/>
          </w:tcPr>
          <w:p w14:paraId="7FF33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0532A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82B7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437</w:t>
            </w:r>
          </w:p>
        </w:tc>
      </w:tr>
      <w:tr w14:paraId="7D905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1736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4940E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EEA23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759A3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 w:val="continue"/>
            <w:vAlign w:val="center"/>
          </w:tcPr>
          <w:p w14:paraId="04F2C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01F1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D29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DA06F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1EF28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A44F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continue"/>
            <w:vAlign w:val="center"/>
          </w:tcPr>
          <w:p w14:paraId="2272B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6A4D2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C20F7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7C0BE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85D08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11.41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40954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15060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9A9D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3D47B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5E9D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649D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8D39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80D0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7755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CAAF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36A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DC08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D850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28F2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8F14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B09E7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26076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5A26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31F92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15.76</w:t>
            </w:r>
          </w:p>
        </w:tc>
        <w:tc>
          <w:tcPr>
            <w:tcW w:w="290" w:type="pct"/>
            <w:vMerge w:val="continue"/>
            <w:vAlign w:val="center"/>
          </w:tcPr>
          <w:p w14:paraId="2D3B0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2E5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426C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0F5C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26C8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87BE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487A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317C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AB0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938A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BF1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955F7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 w:val="continue"/>
            <w:vAlign w:val="center"/>
          </w:tcPr>
          <w:p w14:paraId="320C7A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3D68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067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E8E96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F35F4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3E2A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9B55E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90" w:type="pct"/>
            <w:vMerge w:val="continue"/>
            <w:vAlign w:val="center"/>
          </w:tcPr>
          <w:p w14:paraId="0DEBC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8D32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39CC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662D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89CD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14E13B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FAB77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7.17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003BF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250" w:type="pct"/>
            <w:vMerge w:val="continue"/>
            <w:vAlign w:val="center"/>
          </w:tcPr>
          <w:p w14:paraId="7AD3F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035D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D5DB3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EABC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0237B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3C4A10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0069B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24D1C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3555C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shd w:val="clear" w:color="auto" w:fill="auto"/>
            <w:vAlign w:val="center"/>
          </w:tcPr>
          <w:p w14:paraId="4CD605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99848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0" w:type="pct"/>
            <w:vMerge w:val="continue"/>
            <w:vAlign w:val="center"/>
          </w:tcPr>
          <w:p w14:paraId="72252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6FF2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6A32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198</w:t>
            </w:r>
          </w:p>
        </w:tc>
      </w:tr>
      <w:tr w14:paraId="5A343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791540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F52D9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86144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68C9C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 w:val="continue"/>
            <w:vAlign w:val="center"/>
          </w:tcPr>
          <w:p w14:paraId="0B52B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F7E3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89D2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FB5BE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A669E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DDAE2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continue"/>
            <w:vAlign w:val="center"/>
          </w:tcPr>
          <w:p w14:paraId="51258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723EA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continue"/>
            <w:vAlign w:val="center"/>
          </w:tcPr>
          <w:p w14:paraId="27ED8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D593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1AE44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586DD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31FBE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CCF7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401</w:t>
            </w:r>
          </w:p>
        </w:tc>
      </w:tr>
      <w:tr w14:paraId="3A875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0F3F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A7F4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0856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80B1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81C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95EC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30E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2655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5FCB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ABEE9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9153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E2C1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D48FB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3E9C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9D87E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90" w:type="pct"/>
            <w:vMerge w:val="continue"/>
            <w:vAlign w:val="center"/>
          </w:tcPr>
          <w:p w14:paraId="217E8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D47D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9E9A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393</w:t>
            </w:r>
          </w:p>
        </w:tc>
      </w:tr>
      <w:tr w14:paraId="460FC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4B37D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4E3B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F820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B9E8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97F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FBFF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C7F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BA23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83A6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3F12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BF0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D902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E2E28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1BE3B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99188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5.73</w:t>
            </w:r>
          </w:p>
        </w:tc>
        <w:tc>
          <w:tcPr>
            <w:tcW w:w="290" w:type="pct"/>
            <w:vMerge w:val="continue"/>
            <w:vAlign w:val="center"/>
          </w:tcPr>
          <w:p w14:paraId="2F414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70C3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D283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409</w:t>
            </w:r>
          </w:p>
        </w:tc>
      </w:tr>
      <w:tr w14:paraId="72E3B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74FE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7F5D41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7A36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1BE50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D2188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1A70E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34A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7706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D78E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15C5E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 w:val="continue"/>
            <w:vAlign w:val="center"/>
          </w:tcPr>
          <w:p w14:paraId="3F938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A159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95FFC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025F1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597A5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5.64</w:t>
            </w:r>
          </w:p>
        </w:tc>
        <w:tc>
          <w:tcPr>
            <w:tcW w:w="290" w:type="pct"/>
            <w:vMerge w:val="continue"/>
            <w:vAlign w:val="center"/>
          </w:tcPr>
          <w:p w14:paraId="75C33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E3AA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08FD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591C0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5AE0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16B5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DF606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27291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45.85</w:t>
            </w:r>
          </w:p>
        </w:tc>
        <w:tc>
          <w:tcPr>
            <w:tcW w:w="250" w:type="pct"/>
            <w:vMerge w:val="continue"/>
            <w:vAlign w:val="center"/>
          </w:tcPr>
          <w:p w14:paraId="104D3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C7416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A2D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F146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C680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EF89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2FF2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38C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6CCE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EAC9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D87D9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6.15</w:t>
            </w:r>
          </w:p>
        </w:tc>
        <w:tc>
          <w:tcPr>
            <w:tcW w:w="290" w:type="pct"/>
            <w:vMerge w:val="continue"/>
            <w:vAlign w:val="center"/>
          </w:tcPr>
          <w:p w14:paraId="0FB2A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514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276A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74F88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31A7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49B151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2A35F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09C56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36.89</w:t>
            </w:r>
          </w:p>
        </w:tc>
        <w:tc>
          <w:tcPr>
            <w:tcW w:w="250" w:type="pct"/>
            <w:vMerge w:val="continue"/>
            <w:vAlign w:val="center"/>
          </w:tcPr>
          <w:p w14:paraId="48A8E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39B9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1BD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B32F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7CF16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4C2F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6154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857D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BE1F2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161A59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BDE08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FFF78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66D06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A611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78F3D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CDF8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6908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211A8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A7A33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38.39</w:t>
            </w:r>
          </w:p>
        </w:tc>
        <w:tc>
          <w:tcPr>
            <w:tcW w:w="250" w:type="pct"/>
            <w:vMerge w:val="continue"/>
            <w:vAlign w:val="center"/>
          </w:tcPr>
          <w:p w14:paraId="4D1B8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5316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4701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ADAE5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5AA41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365D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5558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CC23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2CE2B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4A575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37491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290" w:type="pct"/>
            <w:vMerge w:val="continue"/>
            <w:vAlign w:val="center"/>
          </w:tcPr>
          <w:p w14:paraId="79F945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F39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0AB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</w:t>
            </w:r>
          </w:p>
        </w:tc>
      </w:tr>
      <w:tr w14:paraId="7E1C5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DBC7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01E65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CB0A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F0D4C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40.29</w:t>
            </w:r>
          </w:p>
        </w:tc>
        <w:tc>
          <w:tcPr>
            <w:tcW w:w="250" w:type="pct"/>
            <w:vMerge w:val="continue"/>
            <w:vAlign w:val="center"/>
          </w:tcPr>
          <w:p w14:paraId="5C2A4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E2A9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2725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7BE0C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70FEB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7D7D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61F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CCCD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93529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798E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F61F9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90" w:type="pct"/>
            <w:vMerge w:val="continue"/>
            <w:vAlign w:val="center"/>
          </w:tcPr>
          <w:p w14:paraId="7CB7E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68CC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B093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</w:t>
            </w:r>
          </w:p>
        </w:tc>
      </w:tr>
      <w:tr w14:paraId="70E88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0DA5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7242D3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8AD00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00777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98BD8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350DD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E84A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3002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670D2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E1ED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0813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8FDA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54E07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D8ED3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B619C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AC53E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6BF57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A6CB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430</w:t>
            </w:r>
          </w:p>
        </w:tc>
      </w:tr>
      <w:tr w14:paraId="57D96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28C3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9142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5436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70D8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DFD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23B0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E333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DCC67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55BD6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EBD3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D39E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2485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C4A12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00BB0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120CB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5.43</w:t>
            </w:r>
          </w:p>
        </w:tc>
        <w:tc>
          <w:tcPr>
            <w:tcW w:w="290" w:type="pct"/>
            <w:vMerge w:val="continue"/>
            <w:vAlign w:val="center"/>
          </w:tcPr>
          <w:p w14:paraId="0220B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CC20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F219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438</w:t>
            </w:r>
          </w:p>
        </w:tc>
      </w:tr>
      <w:tr w14:paraId="788A8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A916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46D210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3BDE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69F13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 w:val="continue"/>
            <w:vAlign w:val="center"/>
          </w:tcPr>
          <w:p w14:paraId="3FBB7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6D3F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C04A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89EEC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43F35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8AA36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continue"/>
            <w:vAlign w:val="center"/>
          </w:tcPr>
          <w:p w14:paraId="64F52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CE2A1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D4BDC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25BF9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D7CF5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DD7E2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2E2A3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BDAC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659DE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5402D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3A2B3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7EA6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64F38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429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CDE2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1EEA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C1FF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29C43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FE1F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C134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B8F3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110A0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89ED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1BB7A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7.63</w:t>
            </w:r>
          </w:p>
        </w:tc>
        <w:tc>
          <w:tcPr>
            <w:tcW w:w="290" w:type="pct"/>
            <w:vMerge w:val="continue"/>
            <w:vAlign w:val="center"/>
          </w:tcPr>
          <w:p w14:paraId="604E4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738C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99F6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5B7F5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6B18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30A6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1362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55A4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533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971C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D7A1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04858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 w:val="continue"/>
            <w:vAlign w:val="center"/>
          </w:tcPr>
          <w:p w14:paraId="62882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CDDF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9F3F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F15F4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85173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7B93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7F8F3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90" w:type="pct"/>
            <w:vMerge w:val="continue"/>
            <w:vAlign w:val="center"/>
          </w:tcPr>
          <w:p w14:paraId="74A5A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1029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1B90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78F83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F9ED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4BE26E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8B6CD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7FFBB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53.4</w:t>
            </w:r>
          </w:p>
        </w:tc>
        <w:tc>
          <w:tcPr>
            <w:tcW w:w="250" w:type="pct"/>
            <w:vMerge w:val="continue"/>
            <w:vAlign w:val="center"/>
          </w:tcPr>
          <w:p w14:paraId="18C16B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F475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FB6A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C75BC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BD03A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2E5E5E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7559A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B2D71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95E15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595FB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93271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0" w:type="pct"/>
            <w:vMerge w:val="continue"/>
            <w:vAlign w:val="center"/>
          </w:tcPr>
          <w:p w14:paraId="2F260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1FAB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D3AF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199</w:t>
            </w:r>
          </w:p>
        </w:tc>
      </w:tr>
      <w:tr w14:paraId="67159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645FF1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4FD1C3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D5654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3EE16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 w:val="continue"/>
            <w:vAlign w:val="center"/>
          </w:tcPr>
          <w:p w14:paraId="4FE89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9EF09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continue"/>
            <w:vAlign w:val="center"/>
          </w:tcPr>
          <w:p w14:paraId="52429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F8AB8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7E7B4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F009B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continue"/>
            <w:vAlign w:val="center"/>
          </w:tcPr>
          <w:p w14:paraId="1568A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BB45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continue"/>
            <w:vAlign w:val="center"/>
          </w:tcPr>
          <w:p w14:paraId="00C97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D1421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186830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0257B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68F8D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7E7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403</w:t>
            </w:r>
          </w:p>
        </w:tc>
      </w:tr>
      <w:tr w14:paraId="28942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36E7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001E3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36A5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0FA3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373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3D67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69DF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65ACB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445C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370D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F7E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126F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E848D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E2C9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EE10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907D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AC8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0E9C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395</w:t>
            </w:r>
          </w:p>
        </w:tc>
      </w:tr>
      <w:tr w14:paraId="31B91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5FB2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03DB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A224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F2BF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996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9B03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7BD0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A91E7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A6D9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8DB1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8584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E025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9EFB7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C581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A15C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0723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D76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9142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411</w:t>
            </w:r>
          </w:p>
        </w:tc>
      </w:tr>
      <w:tr w14:paraId="143BC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58D1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31089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102D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4EEA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3512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B97E9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4DEAF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AA7C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2762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8BED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3F3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3CE8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4E214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02D9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0ACC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F160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C163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4D80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405</w:t>
            </w:r>
          </w:p>
        </w:tc>
      </w:tr>
      <w:tr w14:paraId="11B25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3D25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6C53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66FA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414E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3719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9CE4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978D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B4D1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7967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337AA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8AD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E1F2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D18D1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C39B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E549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F163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3A1B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EB29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397</w:t>
            </w:r>
          </w:p>
        </w:tc>
      </w:tr>
      <w:tr w14:paraId="18F96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15A3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D37E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40DF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81C3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708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E13F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E647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E546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6965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0B7B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21F9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1B99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7ADB6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3E4C8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8885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1694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E6F4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087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413</w:t>
            </w:r>
          </w:p>
        </w:tc>
      </w:tr>
      <w:tr w14:paraId="5C104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28D6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75737F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AE5C3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B84D6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2288E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8F97B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continue"/>
            <w:vAlign w:val="center"/>
          </w:tcPr>
          <w:p w14:paraId="46095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FE5F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389A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29C66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 w:val="continue"/>
            <w:vAlign w:val="center"/>
          </w:tcPr>
          <w:p w14:paraId="3517C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B5FD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7E69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4EB4B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1BCDD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7.77</w:t>
            </w:r>
          </w:p>
        </w:tc>
        <w:tc>
          <w:tcPr>
            <w:tcW w:w="290" w:type="pct"/>
            <w:vMerge w:val="continue"/>
            <w:vAlign w:val="center"/>
          </w:tcPr>
          <w:p w14:paraId="157BC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811A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31DD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7DE01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7B45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C682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24D2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54A7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B77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1302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F26E1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1982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42BA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9412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3C1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11CE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D96B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9D05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8186C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8.48</w:t>
            </w:r>
          </w:p>
        </w:tc>
        <w:tc>
          <w:tcPr>
            <w:tcW w:w="290" w:type="pct"/>
            <w:vMerge w:val="continue"/>
            <w:vAlign w:val="center"/>
          </w:tcPr>
          <w:p w14:paraId="1BFD5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08C5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EA9E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09279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86A95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BFF6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1438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592B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F83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5A4ED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63303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C0D5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7DC9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4E34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DCA3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1924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2D66D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723A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D7A2F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8.47</w:t>
            </w:r>
          </w:p>
        </w:tc>
        <w:tc>
          <w:tcPr>
            <w:tcW w:w="290" w:type="pct"/>
            <w:vMerge w:val="continue"/>
            <w:vAlign w:val="center"/>
          </w:tcPr>
          <w:p w14:paraId="33888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760F7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07B7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7B75E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FFB0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C12D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A07E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CB59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855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BCBE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C026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E864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040C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13BF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57E7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FF05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32EB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2344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B7C99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7.77</w:t>
            </w:r>
          </w:p>
        </w:tc>
        <w:tc>
          <w:tcPr>
            <w:tcW w:w="290" w:type="pct"/>
            <w:vMerge w:val="continue"/>
            <w:vAlign w:val="center"/>
          </w:tcPr>
          <w:p w14:paraId="662B0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B025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99B9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46715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4DCA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510CBF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125CD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23DCE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45.86</w:t>
            </w:r>
          </w:p>
        </w:tc>
        <w:tc>
          <w:tcPr>
            <w:tcW w:w="250" w:type="pct"/>
            <w:vMerge w:val="continue"/>
            <w:vAlign w:val="center"/>
          </w:tcPr>
          <w:p w14:paraId="28348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2762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965D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2E392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0F6D6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2171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C0D1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D19D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280A1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BB688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4A1C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DB315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2A3CC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F4FB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3F46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4232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49A8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6B3DC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D0CF5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0" w:type="pct"/>
            <w:vMerge w:val="continue"/>
            <w:vAlign w:val="center"/>
          </w:tcPr>
          <w:p w14:paraId="7533E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45614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continue"/>
            <w:vAlign w:val="center"/>
          </w:tcPr>
          <w:p w14:paraId="5561B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0A558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0241F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8DE6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6A89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C5BD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B45BE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3DB83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F987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7D67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6F3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B6FE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</w:t>
            </w:r>
          </w:p>
        </w:tc>
      </w:tr>
      <w:tr w14:paraId="2C9D9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F6CE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F17C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D978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97B6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1FD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70AD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5224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0461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BF3C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2535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1DA6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1A91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DFF9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0C22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40C3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2F0D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621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3E8C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</w:t>
            </w:r>
          </w:p>
        </w:tc>
      </w:tr>
      <w:tr w14:paraId="42654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52F5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50BC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0C94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3FDA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637A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F2E3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BD95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C5937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05B4B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18B9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B84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EDEAF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FF942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876D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34FA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1AA2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DE05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8CF3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</w:t>
            </w:r>
          </w:p>
        </w:tc>
      </w:tr>
      <w:tr w14:paraId="259EE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3754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05A97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1CA8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1DFC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885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64A6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F2A4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42A5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77E7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A302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4C2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5835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9B70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DA1A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CFE8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ACFA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A700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1F9B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41AB7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C9DD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F5EF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8DB5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25D4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949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4AEB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EE94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75323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1B961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7B98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449D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F786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8CB54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6B66A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B811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1F4A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1FEE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DAA9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6AE5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AD43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B80B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3C71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88BB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CFE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9A21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B4EF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EFB2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3C9B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D6DB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6A0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D9C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7FE0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86D0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A6E12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BC8A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F59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27EE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79457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838A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016FF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EB7F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3A01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9CD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F34C0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05C60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98079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70B28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B40B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D858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262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FF291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7C66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1B30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CF39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93EE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7CD6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</w:tr>
      <w:tr w14:paraId="4E6D6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832A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AFEA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6546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EB91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847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E654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F74B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C0653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39C37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A701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D32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88C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1F7DE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4D2BB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038B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AB00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DC92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B276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  <w:tr w14:paraId="3AB30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61B4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EA3E8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12700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04BFE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18.71</w:t>
            </w:r>
          </w:p>
        </w:tc>
        <w:tc>
          <w:tcPr>
            <w:tcW w:w="250" w:type="pct"/>
            <w:vMerge w:val="continue"/>
            <w:vAlign w:val="center"/>
          </w:tcPr>
          <w:p w14:paraId="2E7CD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6BC3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9C1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B60F2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214C6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BD0E4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continue"/>
            <w:vAlign w:val="center"/>
          </w:tcPr>
          <w:p w14:paraId="67E57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8B0F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914B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B486C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47C5A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1B7C7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725D1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C0CE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134</w:t>
            </w:r>
          </w:p>
        </w:tc>
      </w:tr>
      <w:tr w14:paraId="2AC62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0477B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14DC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F0C9A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1963B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22.36</w:t>
            </w:r>
          </w:p>
        </w:tc>
        <w:tc>
          <w:tcPr>
            <w:tcW w:w="250" w:type="pct"/>
            <w:vMerge w:val="continue"/>
            <w:vAlign w:val="center"/>
          </w:tcPr>
          <w:p w14:paraId="4B694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01EA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279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04EBF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580E6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C44C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BB3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705D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6CC22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04CBD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B17C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A21B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B1B2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B91E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</w:tr>
      <w:tr w14:paraId="5094F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F85D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BC22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1AF28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7AB06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23.96</w:t>
            </w:r>
          </w:p>
        </w:tc>
        <w:tc>
          <w:tcPr>
            <w:tcW w:w="250" w:type="pct"/>
            <w:vMerge w:val="continue"/>
            <w:vAlign w:val="center"/>
          </w:tcPr>
          <w:p w14:paraId="37371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6F47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1FB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8AAB7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 w:val="continue"/>
            <w:vAlign w:val="center"/>
          </w:tcPr>
          <w:p w14:paraId="7849D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449B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BF40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AB28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E129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A742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5D070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877CA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6AF6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F9B4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</w:t>
            </w:r>
          </w:p>
        </w:tc>
      </w:tr>
      <w:tr w14:paraId="51470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E63C6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4BE47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2B80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A316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50CDF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79EF2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5C98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F36E1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77751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2CE6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A7F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B277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3BDBC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70F68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BB53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2514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A7B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004A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126</w:t>
            </w:r>
          </w:p>
        </w:tc>
      </w:tr>
      <w:tr w14:paraId="4C80C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C1AD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CBE9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7E8F2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2.61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EBECD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32.56</w:t>
            </w:r>
          </w:p>
        </w:tc>
        <w:tc>
          <w:tcPr>
            <w:tcW w:w="250" w:type="pct"/>
            <w:vMerge w:val="continue"/>
            <w:vAlign w:val="center"/>
          </w:tcPr>
          <w:p w14:paraId="18D97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A244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B0D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70B6E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0C8E1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292C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309B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772D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BF63C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006A87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1D0B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FC8A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0FA1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B2DA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</w:t>
            </w:r>
          </w:p>
        </w:tc>
      </w:tr>
      <w:tr w14:paraId="6689E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474E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12FF8E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10083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BD371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0" w:type="pct"/>
            <w:vMerge w:val="continue"/>
            <w:vAlign w:val="center"/>
          </w:tcPr>
          <w:p w14:paraId="39B03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90514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continue"/>
            <w:vAlign w:val="center"/>
          </w:tcPr>
          <w:p w14:paraId="12E51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A190B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2DC8DB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D8DC3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 w:val="continue"/>
            <w:vAlign w:val="center"/>
          </w:tcPr>
          <w:p w14:paraId="12A29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3D01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0BBE7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3B594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vMerge w:val="continue"/>
            <w:vAlign w:val="center"/>
          </w:tcPr>
          <w:p w14:paraId="081B3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7F51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1B54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B6CA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431</w:t>
            </w:r>
          </w:p>
        </w:tc>
      </w:tr>
      <w:tr w14:paraId="0931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3D64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E569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A060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51AD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0D31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CA4B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754B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943EF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6E3CD6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F040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9B6B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0BA7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D0E9D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04C79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77D9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70D0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2D6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2D05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439</w:t>
            </w:r>
          </w:p>
        </w:tc>
      </w:tr>
      <w:tr w14:paraId="330B7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10E9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383C7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22EA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29C0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5DDE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DD478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0B192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F3385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568BB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A14E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E89A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1E3A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51BC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656B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825E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0CC1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0EA4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C49E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432</w:t>
            </w:r>
          </w:p>
        </w:tc>
      </w:tr>
      <w:tr w14:paraId="4D80A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9162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22C4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85F6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E919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B82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DDB6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46CF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2D2FE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53804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B8D9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30B8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BD38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D7CF6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E0F5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EB1DB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83677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CA3B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5665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440</w:t>
            </w:r>
          </w:p>
        </w:tc>
      </w:tr>
      <w:tr w14:paraId="479FD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C7E8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7CCEE1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79AC1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6F47E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 w:val="continue"/>
            <w:vAlign w:val="center"/>
          </w:tcPr>
          <w:p w14:paraId="1CABB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23EE2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continue"/>
            <w:vAlign w:val="center"/>
          </w:tcPr>
          <w:p w14:paraId="41827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41A42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3E74A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BDA7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continue"/>
            <w:vAlign w:val="center"/>
          </w:tcPr>
          <w:p w14:paraId="262CC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E7DCC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B261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FCA04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641321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D0212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638C6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39A5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  <w:tr w14:paraId="281E6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AE86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1342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85EA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21FB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5834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8BA6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1571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4920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246E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5D9D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27C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1B106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1F499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4DF38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290C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7056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BE2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4153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01A5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22EC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7DB3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1233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005B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675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1C9A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0801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CCFBC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 w:val="continue"/>
            <w:vAlign w:val="center"/>
          </w:tcPr>
          <w:p w14:paraId="1882F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41D4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7EF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8B51E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7690E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46AB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C024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F933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EC4B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A547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05DAA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446F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1B9D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1229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6D16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17F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073C2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1400A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89EFA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06062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4AF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8F86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D50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7C204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921C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F7B7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F569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7522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D3C9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32AB1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1355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6455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C305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68AA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050B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30BD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7A18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BD68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075A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DB42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0261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A588F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527A0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EC62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305D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1DA0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97F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6945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70BCA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96DC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337E0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5377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B248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D61D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B45A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AB8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4078D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 w:val="continue"/>
            <w:vAlign w:val="center"/>
          </w:tcPr>
          <w:p w14:paraId="60D9A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9AD2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118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01119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B0501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A250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9CB8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F4F1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B95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3491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0BD18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1979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01955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6EA4D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7.17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5B4C1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250" w:type="pct"/>
            <w:vMerge w:val="continue"/>
            <w:vAlign w:val="center"/>
          </w:tcPr>
          <w:p w14:paraId="427D6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07784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continue"/>
            <w:vAlign w:val="center"/>
          </w:tcPr>
          <w:p w14:paraId="64199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3F088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DAB30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B60F5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41AEF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0A14A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6BB1C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3537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10" w:type="pct"/>
            <w:vMerge w:val="continue"/>
            <w:vAlign w:val="center"/>
          </w:tcPr>
          <w:p w14:paraId="3321C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19B8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7435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009E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</w:t>
            </w:r>
          </w:p>
        </w:tc>
      </w:tr>
      <w:tr w14:paraId="26FFB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055D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92B3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991A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3385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168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33007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448E0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6B949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D472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D69F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D02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1373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E1DD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8EE3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6D90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00C4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172F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4C5F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201</w:t>
            </w:r>
          </w:p>
        </w:tc>
      </w:tr>
    </w:tbl>
    <w:p w14:paraId="27B0891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A8938D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D573E8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062BB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C6E1B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CD2C9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433E51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5E9379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07771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6FE31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B68361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7EEC09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5ED38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9E5626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FFD793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A1F09D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3CA64E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8E219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ACCEF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8BC8E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0986639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663937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6CED5"/>
    <w:p w14:paraId="01AE6A2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985"/>
        <w:gridCol w:w="1145"/>
        <w:gridCol w:w="733"/>
        <w:gridCol w:w="713"/>
        <w:gridCol w:w="641"/>
        <w:gridCol w:w="684"/>
        <w:gridCol w:w="687"/>
        <w:gridCol w:w="733"/>
        <w:gridCol w:w="909"/>
        <w:gridCol w:w="679"/>
        <w:gridCol w:w="664"/>
        <w:gridCol w:w="1054"/>
        <w:gridCol w:w="622"/>
        <w:gridCol w:w="883"/>
        <w:gridCol w:w="828"/>
        <w:gridCol w:w="688"/>
        <w:gridCol w:w="840"/>
      </w:tblGrid>
      <w:tr w14:paraId="2C85F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1B2A48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1,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403AD8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48DD9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8" w:type="pct"/>
            <w:gridSpan w:val="9"/>
            <w:shd w:val="clear" w:color="auto" w:fill="auto"/>
          </w:tcPr>
          <w:p w14:paraId="2A502B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5" w:type="pct"/>
            <w:gridSpan w:val="8"/>
            <w:shd w:val="clear" w:color="auto" w:fill="auto"/>
          </w:tcPr>
          <w:p w14:paraId="60A79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18ECA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342CB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shd w:val="clear" w:color="D9E1F2" w:fill="D9E1F2"/>
            <w:noWrap/>
            <w:vAlign w:val="center"/>
          </w:tcPr>
          <w:p w14:paraId="7904A32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46" w:type="pct"/>
            <w:shd w:val="clear" w:color="D9E1F2" w:fill="D9E1F2"/>
            <w:noWrap/>
            <w:vAlign w:val="center"/>
          </w:tcPr>
          <w:p w14:paraId="41F3C78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2" w:type="pct"/>
            <w:shd w:val="clear" w:color="D9E1F2" w:fill="D9E1F2"/>
            <w:noWrap/>
            <w:vAlign w:val="center"/>
          </w:tcPr>
          <w:p w14:paraId="4039DD3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06E8145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10604E0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599D496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021550A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06C4E46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4A7AF7F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6A86D60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51CE5E6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7509742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0" w:type="pct"/>
            <w:shd w:val="clear" w:color="D9E1F2" w:fill="D9E1F2"/>
            <w:noWrap/>
            <w:vAlign w:val="center"/>
          </w:tcPr>
          <w:p w14:paraId="06BA065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2991E8F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5DA3D9E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71EC0C6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07A5755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71931F8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7798A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31B809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C42C7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28DA06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F27D9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6C077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0C417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DBB1A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DF96C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4B7E4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DC3CB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B5158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AC9DC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D2428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F3A2F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64D4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135.81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D0AA8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CEB06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F6743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35EA2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7730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2FC7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97EF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693A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9911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607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7FD1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4974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9C47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20B1A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F16C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77871B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 w:val="continue"/>
            <w:vAlign w:val="center"/>
          </w:tcPr>
          <w:p w14:paraId="1534B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356D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575A7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91.1</w:t>
            </w:r>
          </w:p>
        </w:tc>
        <w:tc>
          <w:tcPr>
            <w:tcW w:w="291" w:type="pct"/>
            <w:vMerge w:val="continue"/>
            <w:vAlign w:val="center"/>
          </w:tcPr>
          <w:p w14:paraId="1DB60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A93A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B80D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72BB9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3F1D6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1FC4F6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227BB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95518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09F95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4531C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22BE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9119D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continue"/>
            <w:vAlign w:val="center"/>
          </w:tcPr>
          <w:p w14:paraId="03D8C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EB0A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9750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9856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F0BAA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D9F70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89FA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27.99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F5F8C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1FACD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6506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23FEE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205C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2951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C525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D507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363F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BFBA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0B13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A1F8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6B69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A1D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C5E3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52BF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62DC28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315B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3F8E2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35.33</w:t>
            </w:r>
          </w:p>
        </w:tc>
        <w:tc>
          <w:tcPr>
            <w:tcW w:w="291" w:type="pct"/>
            <w:vMerge w:val="continue"/>
            <w:vAlign w:val="center"/>
          </w:tcPr>
          <w:p w14:paraId="5E080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6134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DC0D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23F5F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4C6B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6BA6F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960DD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414B3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 w:val="continue"/>
            <w:vAlign w:val="center"/>
          </w:tcPr>
          <w:p w14:paraId="49426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28BE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BE18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5B8D1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0E492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82FD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6BC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89AC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5D8C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7963E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9F24F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68.33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FCE7C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1F784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942F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</w:t>
            </w:r>
          </w:p>
        </w:tc>
      </w:tr>
      <w:tr w14:paraId="0617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EAC2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E497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3C36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A373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3360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B364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D8AC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1470A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5D58D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7E3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57C3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9523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12BD0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38DB9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C4D6D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63.93</w:t>
            </w:r>
          </w:p>
        </w:tc>
        <w:tc>
          <w:tcPr>
            <w:tcW w:w="291" w:type="pct"/>
            <w:vMerge w:val="continue"/>
            <w:vAlign w:val="center"/>
          </w:tcPr>
          <w:p w14:paraId="2163B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971C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27C0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5010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841F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6677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954A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F0FD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EB26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C413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C5B7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CCCC9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continue"/>
            <w:vAlign w:val="center"/>
          </w:tcPr>
          <w:p w14:paraId="275F1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61B1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EA1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70A2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4B454D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3CB4EB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3AA59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55.22</w:t>
            </w:r>
          </w:p>
        </w:tc>
        <w:tc>
          <w:tcPr>
            <w:tcW w:w="291" w:type="pct"/>
            <w:vMerge w:val="continue"/>
            <w:vAlign w:val="center"/>
          </w:tcPr>
          <w:p w14:paraId="39467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F05B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7232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  <w:tr w14:paraId="6F13F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CA18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CC108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 w:val="continue"/>
            <w:vAlign w:val="center"/>
          </w:tcPr>
          <w:p w14:paraId="24750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970B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47F8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CA3F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9AB5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E2A94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627CB9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5E7A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624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E6D3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E69F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192C3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66053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38.97</w:t>
            </w:r>
          </w:p>
        </w:tc>
        <w:tc>
          <w:tcPr>
            <w:tcW w:w="291" w:type="pct"/>
            <w:vMerge w:val="continue"/>
            <w:vAlign w:val="center"/>
          </w:tcPr>
          <w:p w14:paraId="787763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71EC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BBDC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226</w:t>
            </w:r>
          </w:p>
        </w:tc>
      </w:tr>
      <w:tr w14:paraId="31AA9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CF39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9308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5F19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F381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56B3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C5AD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4AA6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8B3EF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79F546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1979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0C2E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0419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09090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05023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25B51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46.96</w:t>
            </w:r>
          </w:p>
        </w:tc>
        <w:tc>
          <w:tcPr>
            <w:tcW w:w="291" w:type="pct"/>
            <w:vMerge w:val="continue"/>
            <w:vAlign w:val="center"/>
          </w:tcPr>
          <w:p w14:paraId="4443E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CE51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E4AC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220</w:t>
            </w:r>
          </w:p>
        </w:tc>
      </w:tr>
      <w:tr w14:paraId="282FA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8EFC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1B46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FF6E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D5D0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62DB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386B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2971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885B2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0C175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6A13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841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0739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EA536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132E7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905DA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44.52</w:t>
            </w:r>
          </w:p>
        </w:tc>
        <w:tc>
          <w:tcPr>
            <w:tcW w:w="291" w:type="pct"/>
            <w:vMerge w:val="continue"/>
            <w:vAlign w:val="center"/>
          </w:tcPr>
          <w:p w14:paraId="70AC35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995D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7E9B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223</w:t>
            </w:r>
          </w:p>
        </w:tc>
      </w:tr>
      <w:tr w14:paraId="3AFB5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63D3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4EBF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ABF7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E44C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FAF7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78D60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5481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A418E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40018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56C3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3F32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30B2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EE191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5EA59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288FC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52.93</w:t>
            </w:r>
          </w:p>
        </w:tc>
        <w:tc>
          <w:tcPr>
            <w:tcW w:w="291" w:type="pct"/>
            <w:vMerge w:val="continue"/>
            <w:vAlign w:val="center"/>
          </w:tcPr>
          <w:p w14:paraId="2C3D9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0E4E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C5F9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208</w:t>
            </w:r>
          </w:p>
        </w:tc>
      </w:tr>
      <w:tr w14:paraId="3DB7F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81DD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BF132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F1CF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5D8C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97C0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6659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25C3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5C74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08C0A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20EA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08C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33AA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CF031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55A8E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C9AB9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61.28</w:t>
            </w:r>
          </w:p>
        </w:tc>
        <w:tc>
          <w:tcPr>
            <w:tcW w:w="291" w:type="pct"/>
            <w:vMerge w:val="continue"/>
            <w:vAlign w:val="center"/>
          </w:tcPr>
          <w:p w14:paraId="66CB6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3A2E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F400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202</w:t>
            </w:r>
          </w:p>
        </w:tc>
      </w:tr>
      <w:tr w14:paraId="11C28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6568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19F1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F7B4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6D6D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A644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A2B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3C4EA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4693C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54433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2DEC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77AC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B776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F432E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6F536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CBE91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291" w:type="pct"/>
            <w:vMerge w:val="continue"/>
            <w:vAlign w:val="center"/>
          </w:tcPr>
          <w:p w14:paraId="65D35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84FA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0855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205</w:t>
            </w:r>
          </w:p>
        </w:tc>
      </w:tr>
      <w:tr w14:paraId="4447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E81A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DFB6A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127CA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3.92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E8411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41.75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BA86C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57574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B60F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30509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5353E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46127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continue"/>
            <w:vAlign w:val="center"/>
          </w:tcPr>
          <w:p w14:paraId="2E329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6C57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0C4CB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8BBA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1A0C9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3.92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06ECC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35A1A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8903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129</w:t>
            </w:r>
          </w:p>
        </w:tc>
      </w:tr>
      <w:tr w14:paraId="07D3D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8EF7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56EC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7575EA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7A85B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251" w:type="pct"/>
            <w:vMerge w:val="continue"/>
            <w:vAlign w:val="center"/>
          </w:tcPr>
          <w:p w14:paraId="20BC3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F366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5389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7C79F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00457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4787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B8EA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9A6E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21C1C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2B84A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B32FC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4.88</w:t>
            </w:r>
          </w:p>
        </w:tc>
        <w:tc>
          <w:tcPr>
            <w:tcW w:w="291" w:type="pct"/>
            <w:vMerge w:val="continue"/>
            <w:vAlign w:val="center"/>
          </w:tcPr>
          <w:p w14:paraId="0E057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2D3B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5E2C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133</w:t>
            </w:r>
          </w:p>
        </w:tc>
      </w:tr>
      <w:tr w14:paraId="0EA6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4C6F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041C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5FBB8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4E9C5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44.35</w:t>
            </w:r>
          </w:p>
        </w:tc>
        <w:tc>
          <w:tcPr>
            <w:tcW w:w="251" w:type="pct"/>
            <w:vMerge w:val="continue"/>
            <w:vAlign w:val="center"/>
          </w:tcPr>
          <w:p w14:paraId="67573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8606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4F7E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4E87E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 w:val="continue"/>
            <w:vAlign w:val="center"/>
          </w:tcPr>
          <w:p w14:paraId="16579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9322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4321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1155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9C3D5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78E0C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2EF0A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291" w:type="pct"/>
            <w:vMerge w:val="continue"/>
            <w:vAlign w:val="center"/>
          </w:tcPr>
          <w:p w14:paraId="076F6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804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88B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117</w:t>
            </w:r>
          </w:p>
        </w:tc>
      </w:tr>
      <w:tr w14:paraId="03A66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8202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564A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21BA9C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F13D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69030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64A58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D5E1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CBA75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782C7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D6B6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D68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041D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8F805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4DF91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82389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6.21</w:t>
            </w:r>
          </w:p>
        </w:tc>
        <w:tc>
          <w:tcPr>
            <w:tcW w:w="291" w:type="pct"/>
            <w:vMerge w:val="continue"/>
            <w:vAlign w:val="center"/>
          </w:tcPr>
          <w:p w14:paraId="366CD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93AD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7B42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</w:t>
            </w:r>
          </w:p>
        </w:tc>
      </w:tr>
      <w:tr w14:paraId="42E17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0CB8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A71B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36F73F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65383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44.45</w:t>
            </w:r>
          </w:p>
        </w:tc>
        <w:tc>
          <w:tcPr>
            <w:tcW w:w="251" w:type="pct"/>
            <w:vMerge w:val="continue"/>
            <w:vAlign w:val="center"/>
          </w:tcPr>
          <w:p w14:paraId="0CE8B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7E72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9FEC9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E8445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535A0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0D69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4160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C497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8B699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6030A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5CB8F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5.62</w:t>
            </w:r>
          </w:p>
        </w:tc>
        <w:tc>
          <w:tcPr>
            <w:tcW w:w="291" w:type="pct"/>
            <w:vMerge w:val="continue"/>
            <w:vAlign w:val="center"/>
          </w:tcPr>
          <w:p w14:paraId="2D3D26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DFC7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62FF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121</w:t>
            </w:r>
          </w:p>
        </w:tc>
      </w:tr>
      <w:tr w14:paraId="1D191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E4D3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40B11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7BC4B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D9DDF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 w:val="continue"/>
            <w:vAlign w:val="center"/>
          </w:tcPr>
          <w:p w14:paraId="4C813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41E5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8609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02677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2EB4A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351EB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 w:val="continue"/>
            <w:vAlign w:val="center"/>
          </w:tcPr>
          <w:p w14:paraId="58CF0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8A33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89F3D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FF54C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0772B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48.55</w:t>
            </w:r>
          </w:p>
        </w:tc>
        <w:tc>
          <w:tcPr>
            <w:tcW w:w="291" w:type="pct"/>
            <w:vMerge w:val="continue"/>
            <w:vAlign w:val="center"/>
          </w:tcPr>
          <w:p w14:paraId="16C87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2832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6093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425</w:t>
            </w:r>
          </w:p>
        </w:tc>
      </w:tr>
      <w:tr w14:paraId="7B026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7E7E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6727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1821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7EFC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59B9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D238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82AD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FBF1B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 w:val="continue"/>
            <w:vAlign w:val="center"/>
          </w:tcPr>
          <w:p w14:paraId="11856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6115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4E3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A396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70854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7594C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7AC14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91" w:type="pct"/>
            <w:vMerge w:val="continue"/>
            <w:vAlign w:val="center"/>
          </w:tcPr>
          <w:p w14:paraId="4F8ED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51B0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F69D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433</w:t>
            </w:r>
          </w:p>
        </w:tc>
      </w:tr>
      <w:tr w14:paraId="04C0D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71AF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09D82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59A53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C8D99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F4DFA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1D888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ADC2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A77A3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continue"/>
            <w:vAlign w:val="center"/>
          </w:tcPr>
          <w:p w14:paraId="2ABB6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1E2B0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continue"/>
            <w:vAlign w:val="center"/>
          </w:tcPr>
          <w:p w14:paraId="2089D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39B4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68DE0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BDC9A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92E36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37.24</w:t>
            </w:r>
          </w:p>
        </w:tc>
        <w:tc>
          <w:tcPr>
            <w:tcW w:w="291" w:type="pct"/>
            <w:vMerge w:val="continue"/>
            <w:vAlign w:val="center"/>
          </w:tcPr>
          <w:p w14:paraId="7CDB7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B3C03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580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468</w:t>
            </w:r>
          </w:p>
        </w:tc>
      </w:tr>
      <w:tr w14:paraId="33DA8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4C6A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5326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A029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1AA5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ED131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563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8A19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A149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25D8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8213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DC22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C76A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FC909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5E7F8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CA9D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20.89</w:t>
            </w:r>
          </w:p>
        </w:tc>
        <w:tc>
          <w:tcPr>
            <w:tcW w:w="291" w:type="pct"/>
            <w:vMerge w:val="continue"/>
            <w:vAlign w:val="center"/>
          </w:tcPr>
          <w:p w14:paraId="7BF90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B30F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7155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470</w:t>
            </w:r>
          </w:p>
        </w:tc>
      </w:tr>
      <w:tr w14:paraId="1B7B6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124F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1577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46F6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159C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C7C09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5D958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C5FD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3412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51F1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5D09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D79C8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408B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D78A0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779F3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26911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40.29</w:t>
            </w:r>
          </w:p>
        </w:tc>
        <w:tc>
          <w:tcPr>
            <w:tcW w:w="291" w:type="pct"/>
            <w:vMerge w:val="continue"/>
            <w:vAlign w:val="center"/>
          </w:tcPr>
          <w:p w14:paraId="03C23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C7C8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5A04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467</w:t>
            </w:r>
          </w:p>
        </w:tc>
      </w:tr>
      <w:tr w14:paraId="3CB7E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8094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84D5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A750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5C7A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77779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D896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BC47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A4C9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70AD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5D85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8E73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1FC0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D2CE5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1E6F9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AEEB0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22.01</w:t>
            </w:r>
          </w:p>
        </w:tc>
        <w:tc>
          <w:tcPr>
            <w:tcW w:w="291" w:type="pct"/>
            <w:vMerge w:val="continue"/>
            <w:vAlign w:val="center"/>
          </w:tcPr>
          <w:p w14:paraId="71EA8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E16A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880F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469</w:t>
            </w:r>
          </w:p>
        </w:tc>
      </w:tr>
      <w:tr w14:paraId="7B1AF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5BD9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4B655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1E81B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084F4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 w:val="continue"/>
            <w:vAlign w:val="center"/>
          </w:tcPr>
          <w:p w14:paraId="27980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F36E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752A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8EE88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0202B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E7646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 w:val="continue"/>
            <w:vAlign w:val="center"/>
          </w:tcPr>
          <w:p w14:paraId="5A770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36C7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31612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50C80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3DCAE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83.22</w:t>
            </w:r>
          </w:p>
        </w:tc>
        <w:tc>
          <w:tcPr>
            <w:tcW w:w="291" w:type="pct"/>
            <w:vMerge w:val="continue"/>
            <w:vAlign w:val="center"/>
          </w:tcPr>
          <w:p w14:paraId="642EB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0565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AAA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415</w:t>
            </w:r>
          </w:p>
        </w:tc>
      </w:tr>
      <w:tr w14:paraId="1B2C3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559A39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1896C4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vMerge w:val="continue"/>
            <w:vAlign w:val="center"/>
          </w:tcPr>
          <w:p w14:paraId="6AFD5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367A0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9757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B4E2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15EE5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09436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continue"/>
            <w:vAlign w:val="center"/>
          </w:tcPr>
          <w:p w14:paraId="40FAC2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F0F5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846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61A6E9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continue"/>
            <w:vAlign w:val="center"/>
          </w:tcPr>
          <w:p w14:paraId="5B5E6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08E67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235EB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23.67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99795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77453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722C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4C52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A6EB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3E8D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27786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0C4B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4B198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C322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BE1F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F05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F43B6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3AC6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C25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50F38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 w:val="continue"/>
            <w:vAlign w:val="center"/>
          </w:tcPr>
          <w:p w14:paraId="23F3B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8B42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18F00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15.88</w:t>
            </w:r>
          </w:p>
        </w:tc>
        <w:tc>
          <w:tcPr>
            <w:tcW w:w="291" w:type="pct"/>
            <w:vMerge w:val="continue"/>
            <w:vAlign w:val="center"/>
          </w:tcPr>
          <w:p w14:paraId="361A6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EF7F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FCB9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7E49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2A61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8597D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7C21C8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70976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51.55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108C5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489B9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4FED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0B3A2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continue"/>
            <w:vAlign w:val="center"/>
          </w:tcPr>
          <w:p w14:paraId="5669D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657C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433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D788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64F80B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1AE0B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95649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E45DC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19315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6EEB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3060B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DE1F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0171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51F5FB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4C901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51" w:type="pct"/>
            <w:vMerge w:val="continue"/>
            <w:vAlign w:val="center"/>
          </w:tcPr>
          <w:p w14:paraId="0E4B3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6827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6F27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68A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BDD9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FA65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C637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FDED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33DC7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BE87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FDA87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18.23</w:t>
            </w:r>
          </w:p>
        </w:tc>
        <w:tc>
          <w:tcPr>
            <w:tcW w:w="291" w:type="pct"/>
            <w:vMerge w:val="continue"/>
            <w:vAlign w:val="center"/>
          </w:tcPr>
          <w:p w14:paraId="4D94F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7909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B964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  <w:tr w14:paraId="7419F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9F49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08AA84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10ACE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47A1A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48.89</w:t>
            </w:r>
          </w:p>
        </w:tc>
        <w:tc>
          <w:tcPr>
            <w:tcW w:w="251" w:type="pct"/>
            <w:vMerge w:val="continue"/>
            <w:vAlign w:val="center"/>
          </w:tcPr>
          <w:p w14:paraId="6B62C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78B2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11A2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2622C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continue"/>
            <w:vAlign w:val="center"/>
          </w:tcPr>
          <w:p w14:paraId="2B48B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FCE1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0FFA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A784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24497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7C69B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EB37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6660E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54401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15DF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68D94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35FC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D27B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6700A3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E8C36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49.99</w:t>
            </w:r>
          </w:p>
        </w:tc>
        <w:tc>
          <w:tcPr>
            <w:tcW w:w="251" w:type="pct"/>
            <w:vMerge w:val="continue"/>
            <w:vAlign w:val="center"/>
          </w:tcPr>
          <w:p w14:paraId="0409C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6441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C740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9A08E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6F7CD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2832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C34C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FFC7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29FD7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491C0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3136B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11.75</w:t>
            </w:r>
          </w:p>
        </w:tc>
        <w:tc>
          <w:tcPr>
            <w:tcW w:w="291" w:type="pct"/>
            <w:vMerge w:val="continue"/>
            <w:vAlign w:val="center"/>
          </w:tcPr>
          <w:p w14:paraId="2B133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B06D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92AB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78494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3250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E358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16DF74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58DF5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50.49</w:t>
            </w:r>
          </w:p>
        </w:tc>
        <w:tc>
          <w:tcPr>
            <w:tcW w:w="251" w:type="pct"/>
            <w:vMerge w:val="continue"/>
            <w:vAlign w:val="center"/>
          </w:tcPr>
          <w:p w14:paraId="0222A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73C9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A3E5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4EF58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6D20E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15D4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23C8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76C9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BD3E8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6B794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7BAE0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91" w:type="pct"/>
            <w:vMerge w:val="continue"/>
            <w:vAlign w:val="center"/>
          </w:tcPr>
          <w:p w14:paraId="473C1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841B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789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</w:t>
            </w:r>
          </w:p>
        </w:tc>
      </w:tr>
      <w:tr w14:paraId="2218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D5608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89D90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2FC6C0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6C6B7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 w:val="continue"/>
            <w:vAlign w:val="center"/>
          </w:tcPr>
          <w:p w14:paraId="40765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6009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ECF2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B4138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700EF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9EED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B19A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1C64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D9F39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07837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EF7CE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21.37</w:t>
            </w:r>
          </w:p>
        </w:tc>
        <w:tc>
          <w:tcPr>
            <w:tcW w:w="291" w:type="pct"/>
            <w:vMerge w:val="continue"/>
            <w:vAlign w:val="center"/>
          </w:tcPr>
          <w:p w14:paraId="03C55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4FDD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431F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227</w:t>
            </w:r>
          </w:p>
        </w:tc>
      </w:tr>
      <w:tr w14:paraId="70785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5C62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F0F6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4DECD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32D2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633C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C080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A85B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74B70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141A7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661F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C8D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2DDF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99CE4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12F6A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B2C26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25.74</w:t>
            </w:r>
          </w:p>
        </w:tc>
        <w:tc>
          <w:tcPr>
            <w:tcW w:w="291" w:type="pct"/>
            <w:vMerge w:val="continue"/>
            <w:vAlign w:val="center"/>
          </w:tcPr>
          <w:p w14:paraId="07CF38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3B855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C653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</w:t>
            </w:r>
          </w:p>
        </w:tc>
      </w:tr>
      <w:tr w14:paraId="4DDEE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2E60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EB2B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8748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8766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286C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7AEE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D19C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19E75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671B4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C72E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E876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AC9A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4EA86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04465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ACB91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91" w:type="pct"/>
            <w:vMerge w:val="continue"/>
            <w:vAlign w:val="center"/>
          </w:tcPr>
          <w:p w14:paraId="0E975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EC71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72D1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224</w:t>
            </w:r>
          </w:p>
        </w:tc>
      </w:tr>
      <w:tr w14:paraId="7D8DA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AA30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C8DF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4C3E4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C9BA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A5B67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2F8C8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D057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51D6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246E4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4D24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418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6B5C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6BB4F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7ADB9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46AD4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29.02</w:t>
            </w:r>
          </w:p>
        </w:tc>
        <w:tc>
          <w:tcPr>
            <w:tcW w:w="291" w:type="pct"/>
            <w:vMerge w:val="continue"/>
            <w:vAlign w:val="center"/>
          </w:tcPr>
          <w:p w14:paraId="2179C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891DB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924C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209</w:t>
            </w:r>
          </w:p>
        </w:tc>
      </w:tr>
      <w:tr w14:paraId="36580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F4DB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4A98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6507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7460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589F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9246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5D33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2787C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133AB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FD1A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6A5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30DC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39E63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0E4ED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64AA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33.59</w:t>
            </w:r>
          </w:p>
        </w:tc>
        <w:tc>
          <w:tcPr>
            <w:tcW w:w="291" w:type="pct"/>
            <w:vMerge w:val="continue"/>
            <w:vAlign w:val="center"/>
          </w:tcPr>
          <w:p w14:paraId="6AFEA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64C6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8B9E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203</w:t>
            </w:r>
          </w:p>
        </w:tc>
      </w:tr>
      <w:tr w14:paraId="3DFE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905F9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543E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A14A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65D7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BEE3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BE11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6404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C313D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481B2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44C7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46D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8BD9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C4C8E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200872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F150C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32.06</w:t>
            </w:r>
          </w:p>
        </w:tc>
        <w:tc>
          <w:tcPr>
            <w:tcW w:w="291" w:type="pct"/>
            <w:vMerge w:val="continue"/>
            <w:vAlign w:val="center"/>
          </w:tcPr>
          <w:p w14:paraId="6581C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E58D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90F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206</w:t>
            </w:r>
          </w:p>
        </w:tc>
      </w:tr>
      <w:tr w14:paraId="766A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9758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2D0E21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continue"/>
            <w:vAlign w:val="center"/>
          </w:tcPr>
          <w:p w14:paraId="1216B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D7EF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C0F9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D46C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0048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A0989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6AFC9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874D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F8C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7110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3F4A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C0C75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4F263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14.02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1DF72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244B9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F386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426</w:t>
            </w:r>
          </w:p>
        </w:tc>
      </w:tr>
      <w:tr w14:paraId="11E59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5CE7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C7E1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4D9E1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4C30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9866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E59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9DB8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600C8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 w:val="continue"/>
            <w:vAlign w:val="center"/>
          </w:tcPr>
          <w:p w14:paraId="371B9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7897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430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98C5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8FA95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20536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B421E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13.73</w:t>
            </w:r>
          </w:p>
        </w:tc>
        <w:tc>
          <w:tcPr>
            <w:tcW w:w="291" w:type="pct"/>
            <w:vMerge w:val="continue"/>
            <w:vAlign w:val="center"/>
          </w:tcPr>
          <w:p w14:paraId="729C7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6A34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373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434</w:t>
            </w:r>
          </w:p>
        </w:tc>
      </w:tr>
      <w:tr w14:paraId="484F2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06C4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454A8F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vMerge w:val="continue"/>
            <w:vAlign w:val="center"/>
          </w:tcPr>
          <w:p w14:paraId="5879A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D8E9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36E4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8181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0713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3176B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04718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153D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1FB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4C04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6FDB4E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4B6264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8AAC9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14.51</w:t>
            </w:r>
          </w:p>
        </w:tc>
        <w:tc>
          <w:tcPr>
            <w:tcW w:w="291" w:type="pct"/>
            <w:vMerge w:val="continue"/>
            <w:vAlign w:val="center"/>
          </w:tcPr>
          <w:p w14:paraId="6B07C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37D2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C26F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416</w:t>
            </w:r>
          </w:p>
        </w:tc>
      </w:tr>
      <w:tr w14:paraId="325A5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1FD1D6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02931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vMerge w:val="continue"/>
            <w:vAlign w:val="center"/>
          </w:tcPr>
          <w:p w14:paraId="5764E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5F48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074F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1FE2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 w:val="continue"/>
            <w:vAlign w:val="center"/>
          </w:tcPr>
          <w:p w14:paraId="4DF56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9BAD1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continue"/>
            <w:vAlign w:val="center"/>
          </w:tcPr>
          <w:p w14:paraId="6EFAB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43546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ACCE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118B0A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continue"/>
            <w:vAlign w:val="center"/>
          </w:tcPr>
          <w:p w14:paraId="1E2DF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3FBFA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4B55B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C7406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1A2E1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4912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  <w:tr w14:paraId="14A83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FEE1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B0EE8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6058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DCAC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77E9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E0E7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B8AB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2AC3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4A07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B934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BC5CC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0E5420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 w:val="continue"/>
            <w:vAlign w:val="center"/>
          </w:tcPr>
          <w:p w14:paraId="4C757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273D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0273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A7A4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01B9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1708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3BC01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3464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A1B7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A371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FD16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04B48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33603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1A38A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A9D1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86B0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C953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304F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FA423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continue"/>
            <w:vAlign w:val="center"/>
          </w:tcPr>
          <w:p w14:paraId="17045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B812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5A4E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335D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3D76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D5D7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1190B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4320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E5CF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E978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5E70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B552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DE76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2571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27B0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570A9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E1FE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A42F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68E5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CC0E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081D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F5ED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4D62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7B4F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4420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414F9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78DF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B4EF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E6B6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9B2D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C42B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7C82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4BB2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B53D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A887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15E2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4EB0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5715BF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 w:val="continue"/>
            <w:vAlign w:val="center"/>
          </w:tcPr>
          <w:p w14:paraId="784DA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543C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44C3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AF94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7D11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0B87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6AF25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46DA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D945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E064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1438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7888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CC67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3F11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32EC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5A5F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AE19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C297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EA64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3B9356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E66B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5057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D435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BB8E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A654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245D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F023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35686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96DCD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465B3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C94F8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A1359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 w:val="continue"/>
            <w:vAlign w:val="center"/>
          </w:tcPr>
          <w:p w14:paraId="13551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27BAB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continue"/>
            <w:vAlign w:val="center"/>
          </w:tcPr>
          <w:p w14:paraId="1D66E7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FC2C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DDB1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9FAE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492548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65A3D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F018D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9ADCC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5B7C0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D689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35C45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5D2B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0A07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6C6E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71518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F560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1A63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FA77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6B86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AFFE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70DD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60E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7B8C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37392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701D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C3890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35.36</w:t>
            </w:r>
          </w:p>
        </w:tc>
        <w:tc>
          <w:tcPr>
            <w:tcW w:w="291" w:type="pct"/>
            <w:vMerge w:val="continue"/>
            <w:vAlign w:val="center"/>
          </w:tcPr>
          <w:p w14:paraId="71157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F421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B618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3F305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8328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4EDC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400DD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D0A9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96D6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4BACB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0D1C2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BF2D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E119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3AEFF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B8C9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CAD50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6FECF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1D04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EAD2D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27.99</w:t>
            </w:r>
          </w:p>
        </w:tc>
        <w:tc>
          <w:tcPr>
            <w:tcW w:w="291" w:type="pct"/>
            <w:vMerge w:val="continue"/>
            <w:vAlign w:val="center"/>
          </w:tcPr>
          <w:p w14:paraId="34A9C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0C18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5049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2A719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C011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15E3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6AD8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A01EC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6D612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D878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3C7F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A25E4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ABA9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43F8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51C9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4E11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9A03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2534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0A8EB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35.33</w:t>
            </w:r>
          </w:p>
        </w:tc>
        <w:tc>
          <w:tcPr>
            <w:tcW w:w="291" w:type="pct"/>
            <w:vMerge w:val="continue"/>
            <w:vAlign w:val="center"/>
          </w:tcPr>
          <w:p w14:paraId="5B6C4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4030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1591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225D7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1BD7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DADF8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62A5A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1E341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 w:val="continue"/>
            <w:vAlign w:val="center"/>
          </w:tcPr>
          <w:p w14:paraId="765C7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51644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 w:val="continue"/>
            <w:vAlign w:val="center"/>
          </w:tcPr>
          <w:p w14:paraId="524B6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20264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20E71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CF7A1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EAB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1403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369B4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D2C4F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27EEC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D6028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3D04F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4EC1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40476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660C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94A2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2D2CC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9CA1C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9A74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0F37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6B0F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6EC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DBEB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87FB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62EE9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0B80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5F555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8F93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AC9D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BFEC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7F3B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0956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1C23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E2F6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C48A6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A3B2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A1022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813C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9F40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20CC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F7057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73D9C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574E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190A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49F6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189E4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22224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8A21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D588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7D44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DA9F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030AC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E9A2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C056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6ED2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3E47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FC81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95FE6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F260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1E3C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B8B9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4940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628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5E54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28198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6BAA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1602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1B5E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B507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E7CF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7E1B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EEAB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E195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4DB0A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CDD4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07599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A8B6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1A7C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CAB7C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continue"/>
            <w:vAlign w:val="center"/>
          </w:tcPr>
          <w:p w14:paraId="29D7B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2B22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6FAD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00D3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7570E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31E24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1AAA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AD77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82B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70DE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7EC14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7D8A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E179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A01B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F757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8848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E911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FCDC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40F5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ACFA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C77D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BD1A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57D0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7A64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0199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041D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9A9D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2C758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9B8E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53E03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7915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EDCC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6C79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328D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0250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77A86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52906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7E30A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2C09A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9FA8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BD47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0A01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951F3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48046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C6190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5E6F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7E12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8943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1ACCA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BEB2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6F0C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EF58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B400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2262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CF20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CD07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3FDCF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6B0B7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2BD2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D927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6CF5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AA110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00141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CFB7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64DA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CC56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21E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1469F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8BB8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D8A9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8274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7311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0C9E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DC08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E53D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0C850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continue"/>
            <w:vAlign w:val="center"/>
          </w:tcPr>
          <w:p w14:paraId="7FB44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11BE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63ED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35AF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240B96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6B998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C89E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070C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26A5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BB52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79F71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0AFC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2BDC1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 w:val="continue"/>
            <w:vAlign w:val="center"/>
          </w:tcPr>
          <w:p w14:paraId="34B59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6381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20B8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FAD20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FB4E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A8E2F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3BB09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FFF1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9C3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F4EC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4D5FB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BB2CC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 w:val="continue"/>
            <w:vAlign w:val="center"/>
          </w:tcPr>
          <w:p w14:paraId="454C1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3706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9282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5C88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228</w:t>
            </w:r>
          </w:p>
        </w:tc>
      </w:tr>
      <w:tr w14:paraId="418E7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7328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7E8B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576A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3D91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9E7E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1723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5094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02B45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77104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79DCF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C386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B733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DCD89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112D2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D35B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0E556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928D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4D2B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222</w:t>
            </w:r>
          </w:p>
        </w:tc>
      </w:tr>
      <w:tr w14:paraId="4C007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251C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6858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2C86A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4E53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973B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721B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3698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256E8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1B1AB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9F61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687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3712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6711B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3C2A7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546D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A10B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D51C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0AD7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225</w:t>
            </w:r>
          </w:p>
        </w:tc>
      </w:tr>
      <w:tr w14:paraId="0DEB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8632C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FAD7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CF73A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3875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B227A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04BA2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5C46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A7F74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56B47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54A6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599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30C8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26202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45061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5648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B9A0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FA3A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D0EB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210</w:t>
            </w:r>
          </w:p>
        </w:tc>
      </w:tr>
      <w:tr w14:paraId="62ED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F312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CAE8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F1AC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0AA5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2D4D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AAC8C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8956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6DABE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60D2C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07AA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28E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9035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FBEA4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7FC0F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7ED0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A2D9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2B0F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B2A8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204</w:t>
            </w:r>
          </w:p>
        </w:tc>
      </w:tr>
      <w:tr w14:paraId="11610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3D6B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F286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B39F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A6CA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4C3B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3520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D77D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9E90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0AEB5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2623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D664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7290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C2C6F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7FBEA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FF4C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CDCE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12D3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8A0E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207</w:t>
            </w:r>
          </w:p>
        </w:tc>
      </w:tr>
      <w:tr w14:paraId="1F9E9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2D1A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04E9B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72C0D5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AC1BF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40.82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5D40E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533CA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93AA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AC4EA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2F72B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00DD5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continue"/>
            <w:vAlign w:val="center"/>
          </w:tcPr>
          <w:p w14:paraId="0DCCF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B1CF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23B16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FDE06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63B4FB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11556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1AAAF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BD7E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</w:t>
            </w:r>
          </w:p>
        </w:tc>
      </w:tr>
      <w:tr w14:paraId="136DD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19A4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7761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48DAE3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05EE0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44.12</w:t>
            </w:r>
          </w:p>
        </w:tc>
        <w:tc>
          <w:tcPr>
            <w:tcW w:w="251" w:type="pct"/>
            <w:vMerge w:val="continue"/>
            <w:vAlign w:val="center"/>
          </w:tcPr>
          <w:p w14:paraId="22C78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BCAA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8D65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29F37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512EB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81C6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58B6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13F8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D321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14F51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9FF89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B4788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2427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2CDE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</w:t>
            </w:r>
          </w:p>
        </w:tc>
      </w:tr>
      <w:tr w14:paraId="31B78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8BA0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3D534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54BB3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42DF9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51" w:type="pct"/>
            <w:vMerge w:val="continue"/>
            <w:vAlign w:val="center"/>
          </w:tcPr>
          <w:p w14:paraId="22CBF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6797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CD79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5A00E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 w:val="continue"/>
            <w:vAlign w:val="center"/>
          </w:tcPr>
          <w:p w14:paraId="186A5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2804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81A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EC12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40C3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530B3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F5CF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B7DC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44F8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C9FB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</w:t>
            </w:r>
          </w:p>
        </w:tc>
      </w:tr>
      <w:tr w14:paraId="0FF9C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9FD7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C68A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568B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DEC9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9480C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4C10E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011E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AF2B6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1C3D62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9F72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A7C7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464D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C3F4C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435F3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6310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20E1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0A06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4D99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127</w:t>
            </w:r>
          </w:p>
        </w:tc>
      </w:tr>
      <w:tr w14:paraId="50038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C4AE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16F0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B6D5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CE93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A449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4B8B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E81D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587C0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13E53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B5FF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C4B3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DA90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9792F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59238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1F76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C605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7535B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E555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123</w:t>
            </w:r>
          </w:p>
        </w:tc>
      </w:tr>
      <w:tr w14:paraId="57160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33AA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6B7F77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42897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45AA2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 w:val="continue"/>
            <w:vAlign w:val="center"/>
          </w:tcPr>
          <w:p w14:paraId="54203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1F079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 w:val="continue"/>
            <w:vAlign w:val="center"/>
          </w:tcPr>
          <w:p w14:paraId="31752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6FEE8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2C1A1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0A304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 w:val="continue"/>
            <w:vAlign w:val="center"/>
          </w:tcPr>
          <w:p w14:paraId="08E00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597E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09674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70845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vMerge w:val="continue"/>
            <w:vAlign w:val="center"/>
          </w:tcPr>
          <w:p w14:paraId="03676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1BF8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C979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87A0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427</w:t>
            </w:r>
          </w:p>
        </w:tc>
      </w:tr>
      <w:tr w14:paraId="6AAAF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2FA8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F5AB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67FF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5A7D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2FE7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84BB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B933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93A63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 w:val="continue"/>
            <w:vAlign w:val="center"/>
          </w:tcPr>
          <w:p w14:paraId="2FFF9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B3D8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1B3B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58CA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10ED7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117289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2151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EA1E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35DF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9C85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435</w:t>
            </w:r>
          </w:p>
        </w:tc>
      </w:tr>
      <w:tr w14:paraId="68C92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BDC7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4C31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AD7F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950F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2E25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09D3B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4B0B6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08AC9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376ED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29C2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B137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3E05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15939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0701A7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5733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014D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A72F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72D7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428</w:t>
            </w:r>
          </w:p>
        </w:tc>
      </w:tr>
      <w:tr w14:paraId="7F6E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9066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6271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6025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3CC2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A5E9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A6F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1D87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7A412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 w:val="continue"/>
            <w:vAlign w:val="center"/>
          </w:tcPr>
          <w:p w14:paraId="4C53D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701B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9011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B291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2623F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6E334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15F5F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2EFE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9CE4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C33F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436</w:t>
            </w:r>
          </w:p>
        </w:tc>
      </w:tr>
      <w:tr w14:paraId="1138F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3848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F482F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vMerge w:val="continue"/>
            <w:vAlign w:val="center"/>
          </w:tcPr>
          <w:p w14:paraId="1F43C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709B6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A9DB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2F003F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 w:val="continue"/>
            <w:vAlign w:val="center"/>
          </w:tcPr>
          <w:p w14:paraId="378D9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D6F1E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3AFD1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A2DF1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F8F7D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EDDD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4FF610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DDF3D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684406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 w:val="continue"/>
            <w:vAlign w:val="center"/>
          </w:tcPr>
          <w:p w14:paraId="14AA8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C101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4E26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417</w:t>
            </w:r>
          </w:p>
        </w:tc>
      </w:tr>
      <w:tr w14:paraId="60636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2B5B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0BC2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DD6F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A673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49F7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4C667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0A6C2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2ADF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6F25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A1CE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FAC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9CA9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CB4A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A11B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44D7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BD6A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4747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CB11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419</w:t>
            </w:r>
          </w:p>
        </w:tc>
      </w:tr>
      <w:tr w14:paraId="4D76A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192C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7215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62A1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71FE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E4E1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4256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9BFD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F81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8B22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4DE3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B6C1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D058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68162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4DCB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2C29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EC370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AAFA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111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418</w:t>
            </w:r>
          </w:p>
        </w:tc>
      </w:tr>
    </w:tbl>
    <w:p w14:paraId="1C59B2D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82E07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8EBDB9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54FCD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6747FA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E52D2E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A71FDE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27394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CE0E6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D0B273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FEC197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F998B6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08699F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CE13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D546A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3049C6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F21C7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3B391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0A90E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465F4C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61785803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858032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CC16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545367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B47FC40"/>
    <w:p w14:paraId="23A50ED9">
      <w:pPr>
        <w:pStyle w:val="8"/>
      </w:pPr>
      <w:r>
        <w:rPr>
          <w:rFonts w:hint="eastAsia"/>
        </w:rPr>
        <w:t>7.1.2.1.</w:t>
      </w:r>
      <w:r>
        <w:rPr>
          <w:rFonts w:hint="eastAsia"/>
          <w:lang w:eastAsia="zh-CN"/>
        </w:rPr>
        <w:t>1.</w:t>
      </w:r>
      <w:r>
        <w:rPr>
          <w:rFonts w:hint="eastAsia"/>
        </w:rPr>
        <w:t>2</w:t>
      </w:r>
      <w:r>
        <w:tab/>
      </w:r>
      <w:r>
        <w:rPr>
          <w:rFonts w:hint="eastAsia"/>
        </w:rPr>
        <w:t>[5~7kbps]</w:t>
      </w:r>
    </w:p>
    <w:p w14:paraId="43040E9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1175"/>
        <w:gridCol w:w="1124"/>
        <w:gridCol w:w="718"/>
        <w:gridCol w:w="700"/>
        <w:gridCol w:w="630"/>
        <w:gridCol w:w="670"/>
        <w:gridCol w:w="676"/>
        <w:gridCol w:w="721"/>
        <w:gridCol w:w="909"/>
        <w:gridCol w:w="667"/>
        <w:gridCol w:w="667"/>
        <w:gridCol w:w="1036"/>
        <w:gridCol w:w="610"/>
        <w:gridCol w:w="867"/>
        <w:gridCol w:w="813"/>
        <w:gridCol w:w="673"/>
        <w:gridCol w:w="844"/>
      </w:tblGrid>
      <w:tr w14:paraId="2E7E3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0DB028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1,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3A0D62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365BB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40" w:type="pct"/>
            <w:gridSpan w:val="9"/>
            <w:shd w:val="clear" w:color="auto" w:fill="auto"/>
          </w:tcPr>
          <w:p w14:paraId="3AB95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63" w:type="pct"/>
            <w:gridSpan w:val="8"/>
            <w:shd w:val="clear" w:color="auto" w:fill="auto"/>
          </w:tcPr>
          <w:p w14:paraId="72FFD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5B6B1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0F1AC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shd w:val="clear" w:color="D9E1F2" w:fill="D9E1F2"/>
            <w:noWrap/>
            <w:vAlign w:val="center"/>
          </w:tcPr>
          <w:p w14:paraId="76E941D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413" w:type="pct"/>
            <w:shd w:val="clear" w:color="D9E1F2" w:fill="D9E1F2"/>
            <w:noWrap/>
            <w:vAlign w:val="center"/>
          </w:tcPr>
          <w:p w14:paraId="6D8FBD7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5" w:type="pct"/>
            <w:shd w:val="clear" w:color="D9E1F2" w:fill="D9E1F2"/>
            <w:noWrap/>
            <w:vAlign w:val="center"/>
          </w:tcPr>
          <w:p w14:paraId="3E64F29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41BAB19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323CC76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2" w:type="pct"/>
            <w:shd w:val="clear" w:color="D9E1F2" w:fill="D9E1F2"/>
            <w:noWrap/>
            <w:vAlign w:val="center"/>
          </w:tcPr>
          <w:p w14:paraId="60BB6FF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11C27E7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6D7A761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0E12436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6DB08C7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2909F7C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7E73E7B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4" w:type="pct"/>
            <w:shd w:val="clear" w:color="D9E1F2" w:fill="D9E1F2"/>
            <w:noWrap/>
            <w:vAlign w:val="center"/>
          </w:tcPr>
          <w:p w14:paraId="3F8CF71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5" w:type="pct"/>
            <w:shd w:val="clear" w:color="D9E1F2" w:fill="D9E1F2"/>
            <w:noWrap/>
            <w:vAlign w:val="center"/>
          </w:tcPr>
          <w:p w14:paraId="1DF06D1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2B962AF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3AFAA86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3D1C835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09E7725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54394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11532E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F1FD9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3F847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6EBC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F638C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91973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06003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E848A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DD52C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6298D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328A4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94558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47359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82A07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F7D03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9E9F7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FCA34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0B4795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</w:tr>
      <w:tr w14:paraId="242CC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58FD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C98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0702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2D5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280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0A3B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2C08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FD00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502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D28E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696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8BC05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018F7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38CA2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7715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286" w:type="pct"/>
            <w:vMerge w:val="continue"/>
            <w:vAlign w:val="center"/>
          </w:tcPr>
          <w:p w14:paraId="79802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8BDF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09CD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392</w:t>
            </w:r>
          </w:p>
        </w:tc>
      </w:tr>
      <w:tr w14:paraId="4AF44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4748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47F8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B45B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900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C055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98D0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39C3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BB390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2B46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ED90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724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4A9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D477F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7B01CE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6776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9.83</w:t>
            </w:r>
          </w:p>
        </w:tc>
        <w:tc>
          <w:tcPr>
            <w:tcW w:w="286" w:type="pct"/>
            <w:vMerge w:val="continue"/>
            <w:vAlign w:val="center"/>
          </w:tcPr>
          <w:p w14:paraId="0F2D5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A9B09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C6BA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408</w:t>
            </w:r>
          </w:p>
        </w:tc>
      </w:tr>
      <w:tr w14:paraId="4FF8D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8F8A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53C14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CF062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D08EF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47" w:type="pct"/>
            <w:vMerge w:val="continue"/>
            <w:vAlign w:val="center"/>
          </w:tcPr>
          <w:p w14:paraId="0AD28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9AC5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366B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70CC7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50427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14736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43F5C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B1E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316214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1ABBDA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3B5EE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7.38</w:t>
            </w:r>
          </w:p>
        </w:tc>
        <w:tc>
          <w:tcPr>
            <w:tcW w:w="286" w:type="pct"/>
            <w:vMerge w:val="continue"/>
            <w:vAlign w:val="center"/>
          </w:tcPr>
          <w:p w14:paraId="65875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3F6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0236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  <w:tr w14:paraId="2146C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9B13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DB18F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FD3C0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98865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09816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595D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10D3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3FA52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05451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7573D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78D0A6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8BA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2D63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F2A7F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C65F2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286" w:type="pct"/>
            <w:vMerge w:val="continue"/>
            <w:vAlign w:val="center"/>
          </w:tcPr>
          <w:p w14:paraId="3E096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5A7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8C8E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148</w:t>
            </w:r>
          </w:p>
        </w:tc>
      </w:tr>
      <w:tr w14:paraId="147F0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3D2E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D0E3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68CE4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2.06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634E5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247" w:type="pct"/>
            <w:vMerge w:val="continue"/>
            <w:vAlign w:val="center"/>
          </w:tcPr>
          <w:p w14:paraId="765BE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FA77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7B50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7D475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4CA86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2B18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65D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24C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66CBE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14D8B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8EF2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2.06</w:t>
            </w:r>
          </w:p>
        </w:tc>
        <w:tc>
          <w:tcPr>
            <w:tcW w:w="286" w:type="pct"/>
            <w:vMerge w:val="continue"/>
            <w:vAlign w:val="center"/>
          </w:tcPr>
          <w:p w14:paraId="68C67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7BA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FE15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144</w:t>
            </w:r>
          </w:p>
        </w:tc>
      </w:tr>
      <w:tr w14:paraId="031CF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8B1A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2BEB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965C9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10323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080D9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A1CF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F2D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5FF56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5FB8B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D476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7CB5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D0F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4600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63BE1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D89EA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2.96</w:t>
            </w:r>
          </w:p>
        </w:tc>
        <w:tc>
          <w:tcPr>
            <w:tcW w:w="286" w:type="pct"/>
            <w:vMerge w:val="continue"/>
            <w:vAlign w:val="center"/>
          </w:tcPr>
          <w:p w14:paraId="7EE44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BBE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12A3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</w:tr>
      <w:tr w14:paraId="2657D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99AF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9B91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DB8B6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24A8F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34.3</w:t>
            </w:r>
          </w:p>
        </w:tc>
        <w:tc>
          <w:tcPr>
            <w:tcW w:w="247" w:type="pct"/>
            <w:vMerge w:val="continue"/>
            <w:vAlign w:val="center"/>
          </w:tcPr>
          <w:p w14:paraId="6163E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1B1D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EA14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BE9FF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5AEFB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AA40D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944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2874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11302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5164F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93F24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2.92</w:t>
            </w:r>
          </w:p>
        </w:tc>
        <w:tc>
          <w:tcPr>
            <w:tcW w:w="286" w:type="pct"/>
            <w:vMerge w:val="continue"/>
            <w:vAlign w:val="center"/>
          </w:tcPr>
          <w:p w14:paraId="76699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ED9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004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</w:t>
            </w:r>
          </w:p>
        </w:tc>
      </w:tr>
      <w:tr w14:paraId="2B985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2644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C71A1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E3CA2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72492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vMerge w:val="continue"/>
            <w:vAlign w:val="center"/>
          </w:tcPr>
          <w:p w14:paraId="71068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2DD7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5C7B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9407A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continue"/>
            <w:vAlign w:val="center"/>
          </w:tcPr>
          <w:p w14:paraId="39A74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08EB1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5D481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58C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33BEC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7CF34B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CA00B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8.98</w:t>
            </w:r>
          </w:p>
        </w:tc>
        <w:tc>
          <w:tcPr>
            <w:tcW w:w="286" w:type="pct"/>
            <w:vMerge w:val="continue"/>
            <w:vAlign w:val="center"/>
          </w:tcPr>
          <w:p w14:paraId="42D4D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191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09F2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453</w:t>
            </w:r>
          </w:p>
        </w:tc>
      </w:tr>
      <w:tr w14:paraId="74603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D6AB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2541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0224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2B0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70A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BECA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1235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3A352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1BB38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12C9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A76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450B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FDD78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1E708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0350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8.78</w:t>
            </w:r>
          </w:p>
        </w:tc>
        <w:tc>
          <w:tcPr>
            <w:tcW w:w="286" w:type="pct"/>
            <w:vMerge w:val="continue"/>
            <w:vAlign w:val="center"/>
          </w:tcPr>
          <w:p w14:paraId="402A2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4D5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A112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445</w:t>
            </w:r>
          </w:p>
        </w:tc>
      </w:tr>
      <w:tr w14:paraId="3BB4E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A4FA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4D2F9B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5" w:type="pct"/>
            <w:vMerge w:val="continue"/>
            <w:vAlign w:val="center"/>
          </w:tcPr>
          <w:p w14:paraId="36749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818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D1A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D270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C933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63652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7D117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2935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010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8CA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50AF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30D4B7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BA1C2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7A0AE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2A4F4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51AF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2A1F2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56B0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4FCC7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406EA7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3.81</w:t>
            </w:r>
          </w:p>
        </w:tc>
        <w:tc>
          <w:tcPr>
            <w:tcW w:w="253" w:type="pct"/>
            <w:vMerge w:val="continue"/>
            <w:vAlign w:val="center"/>
          </w:tcPr>
          <w:p w14:paraId="7020A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0D3C3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6F3D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44B1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03DE2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0132CD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513F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04A0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191CF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 w:val="continue"/>
            <w:vAlign w:val="center"/>
          </w:tcPr>
          <w:p w14:paraId="51DA2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38C582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C2138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continue"/>
            <w:vAlign w:val="center"/>
          </w:tcPr>
          <w:p w14:paraId="719261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C281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DDE1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190</w:t>
            </w:r>
          </w:p>
        </w:tc>
      </w:tr>
      <w:tr w14:paraId="6B36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8AE9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C0BC2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A3846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BF6A7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 w:val="continue"/>
            <w:vAlign w:val="center"/>
          </w:tcPr>
          <w:p w14:paraId="00858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E206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D498D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9B986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continue"/>
            <w:vAlign w:val="center"/>
          </w:tcPr>
          <w:p w14:paraId="0D5C2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2818A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5E9CD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51B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342B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0FE99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25EC7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16.72</w:t>
            </w:r>
          </w:p>
        </w:tc>
        <w:tc>
          <w:tcPr>
            <w:tcW w:w="286" w:type="pct"/>
            <w:vMerge w:val="continue"/>
            <w:vAlign w:val="center"/>
          </w:tcPr>
          <w:p w14:paraId="0922F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8F1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9C24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286</w:t>
            </w:r>
          </w:p>
        </w:tc>
      </w:tr>
      <w:tr w14:paraId="399F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40B6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2AB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36BA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879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D20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7600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A830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EEE7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979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AFED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76A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729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7480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0D9D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2AE4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15.48</w:t>
            </w:r>
          </w:p>
        </w:tc>
        <w:tc>
          <w:tcPr>
            <w:tcW w:w="286" w:type="pct"/>
            <w:vMerge w:val="continue"/>
            <w:vAlign w:val="center"/>
          </w:tcPr>
          <w:p w14:paraId="2B88A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737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F5FA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287</w:t>
            </w:r>
          </w:p>
        </w:tc>
      </w:tr>
      <w:tr w14:paraId="60BAA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12FD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4476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2BCE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EFE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8C3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A1FFE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86F0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56B1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A08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EE6D5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898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ECFCD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 w:val="continue"/>
            <w:vAlign w:val="center"/>
          </w:tcPr>
          <w:p w14:paraId="650BC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1185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D0B19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10.93</w:t>
            </w:r>
          </w:p>
        </w:tc>
        <w:tc>
          <w:tcPr>
            <w:tcW w:w="286" w:type="pct"/>
            <w:vMerge w:val="continue"/>
            <w:vAlign w:val="center"/>
          </w:tcPr>
          <w:p w14:paraId="5DE13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ED0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2D02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288</w:t>
            </w:r>
          </w:p>
        </w:tc>
      </w:tr>
      <w:tr w14:paraId="4D52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336C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75103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9FE49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B46C9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47.8</w:t>
            </w:r>
          </w:p>
        </w:tc>
        <w:tc>
          <w:tcPr>
            <w:tcW w:w="247" w:type="pct"/>
            <w:vMerge w:val="continue"/>
            <w:vAlign w:val="center"/>
          </w:tcPr>
          <w:p w14:paraId="75BD6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E809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649FD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F9E9B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02CBD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219B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AF4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733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CB70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54440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65DD6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9.34</w:t>
            </w:r>
          </w:p>
        </w:tc>
        <w:tc>
          <w:tcPr>
            <w:tcW w:w="286" w:type="pct"/>
            <w:vMerge w:val="continue"/>
            <w:vAlign w:val="center"/>
          </w:tcPr>
          <w:p w14:paraId="4900D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5C1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EC2B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367</w:t>
            </w:r>
          </w:p>
        </w:tc>
      </w:tr>
      <w:tr w14:paraId="1583A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59D1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6155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AFA1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900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E22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0DD8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E60A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C53C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0EC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02C9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152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5B5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3EC9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7966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C104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7E573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587B7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0A84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383</w:t>
            </w:r>
          </w:p>
        </w:tc>
      </w:tr>
      <w:tr w14:paraId="5FA7A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7F98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AAEA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9097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EB0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6AE07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D5030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869D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071F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D7A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1A94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F95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C3F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DAEC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5341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7793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12.08</w:t>
            </w:r>
          </w:p>
        </w:tc>
        <w:tc>
          <w:tcPr>
            <w:tcW w:w="286" w:type="pct"/>
            <w:vMerge w:val="continue"/>
            <w:vAlign w:val="center"/>
          </w:tcPr>
          <w:p w14:paraId="3858C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A67B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E4DA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375</w:t>
            </w:r>
          </w:p>
        </w:tc>
      </w:tr>
      <w:tr w14:paraId="0821D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E3FD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310D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929E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6882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5526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9AFC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8B59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CF2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2AB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820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E43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C4E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CA13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0A21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55C77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7518D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4EBC2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706D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359</w:t>
            </w:r>
          </w:p>
        </w:tc>
      </w:tr>
      <w:tr w14:paraId="6A271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473A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4A81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FD2A9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FCBD0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910DE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7431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4F22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A47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BBAD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2F68E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27C74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338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A077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ABBF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8CFF8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D71C0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6FF1D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C059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387</w:t>
            </w:r>
          </w:p>
        </w:tc>
      </w:tr>
      <w:tr w14:paraId="37821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8B50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2F4E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8E131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229C3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52.36</w:t>
            </w:r>
          </w:p>
        </w:tc>
        <w:tc>
          <w:tcPr>
            <w:tcW w:w="247" w:type="pct"/>
            <w:vMerge w:val="continue"/>
            <w:vAlign w:val="center"/>
          </w:tcPr>
          <w:p w14:paraId="674E3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E96A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4FB3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5074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8E4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4597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1B3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28C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30A1A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5A7D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34729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C0CE9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166C8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B219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371</w:t>
            </w:r>
          </w:p>
        </w:tc>
      </w:tr>
      <w:tr w14:paraId="430C1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5C118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BCF3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73D46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4C0FA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A535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9426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3BC5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C24C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7D4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710A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3F4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D20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3E4D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C275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D0E2C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3BAF7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06AC7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7BA8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379</w:t>
            </w:r>
          </w:p>
        </w:tc>
      </w:tr>
      <w:tr w14:paraId="72F0D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27D9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A861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1AA5F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1054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</w:t>
            </w:r>
          </w:p>
        </w:tc>
        <w:tc>
          <w:tcPr>
            <w:tcW w:w="247" w:type="pct"/>
            <w:vMerge w:val="continue"/>
            <w:vAlign w:val="center"/>
          </w:tcPr>
          <w:p w14:paraId="4D900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8BBA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5D2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D7E6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FF4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D024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706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2E2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BD2C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0DF5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28A8C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14.28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82BD6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44E1B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4040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363</w:t>
            </w:r>
          </w:p>
        </w:tc>
      </w:tr>
      <w:tr w14:paraId="3DEF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BFA07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200D9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5ABD5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C1D3D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8C9FC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7DD1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6F77D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F92CC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DAFF2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2065A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08D8A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737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825E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051C6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C2AE2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43525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35FEF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C141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282</w:t>
            </w:r>
          </w:p>
        </w:tc>
      </w:tr>
      <w:tr w14:paraId="68CA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C04B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B718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D7D1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3907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F906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77CE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DE3C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286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BC3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6F29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9AC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D35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A7A5B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231BF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D7E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DCFE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044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A64C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274</w:t>
            </w:r>
          </w:p>
        </w:tc>
      </w:tr>
      <w:tr w14:paraId="78B37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7AA3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83A8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851EF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50F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FB224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01FB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AEBE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67F3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E36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7379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D88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0D3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2B212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04694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6A16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954E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48E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4943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278</w:t>
            </w:r>
          </w:p>
        </w:tc>
      </w:tr>
      <w:tr w14:paraId="18BDC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74D5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C3C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CBC5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8F6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1DD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CD51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6E37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F661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E4A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3154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D163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EE1B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1A091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37F40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8092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1432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131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B75E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270</w:t>
            </w:r>
          </w:p>
        </w:tc>
      </w:tr>
      <w:tr w14:paraId="08CEB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2DE2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02C9E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AB9D2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5D2A1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6C977A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A4E6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DED2E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F18A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41177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CF905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38518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692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7B9123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9FEA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89501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52.21</w:t>
            </w:r>
          </w:p>
        </w:tc>
        <w:tc>
          <w:tcPr>
            <w:tcW w:w="286" w:type="pct"/>
            <w:vMerge w:val="continue"/>
            <w:vAlign w:val="center"/>
          </w:tcPr>
          <w:p w14:paraId="57632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A37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FF00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158</w:t>
            </w:r>
          </w:p>
        </w:tc>
      </w:tr>
      <w:tr w14:paraId="100A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C592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2D99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0E32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AEB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2A1440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5F13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21E0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409B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C1D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0DFE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AA52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2A6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1152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279C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5FFAC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54.85</w:t>
            </w:r>
          </w:p>
        </w:tc>
        <w:tc>
          <w:tcPr>
            <w:tcW w:w="286" w:type="pct"/>
            <w:vMerge w:val="continue"/>
            <w:vAlign w:val="center"/>
          </w:tcPr>
          <w:p w14:paraId="5C7DE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434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AC9C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166</w:t>
            </w:r>
          </w:p>
        </w:tc>
      </w:tr>
      <w:tr w14:paraId="1CCA8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BB31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F8543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5" w:type="pct"/>
            <w:vMerge w:val="continue"/>
            <w:vAlign w:val="center"/>
          </w:tcPr>
          <w:p w14:paraId="668E6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442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11B2A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A2ED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1FACF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DE9CE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continue"/>
            <w:vAlign w:val="center"/>
          </w:tcPr>
          <w:p w14:paraId="6DB07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59F6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118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B5E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74777D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71427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B4C7A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10.19</w:t>
            </w:r>
          </w:p>
        </w:tc>
        <w:tc>
          <w:tcPr>
            <w:tcW w:w="286" w:type="pct"/>
            <w:vMerge w:val="continue"/>
            <w:vAlign w:val="center"/>
          </w:tcPr>
          <w:p w14:paraId="5011C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5F7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6C82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313</w:t>
            </w:r>
          </w:p>
        </w:tc>
      </w:tr>
      <w:tr w14:paraId="48337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FCDD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024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DF67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EEA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B18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9D0C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9952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044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608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3E43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45C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C99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A7B6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A207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F4C4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86" w:type="pct"/>
            <w:vMerge w:val="continue"/>
            <w:vAlign w:val="center"/>
          </w:tcPr>
          <w:p w14:paraId="3E313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D829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BE72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317</w:t>
            </w:r>
          </w:p>
        </w:tc>
      </w:tr>
      <w:tr w14:paraId="6FE34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91A5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2AA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7814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829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039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6FE8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D572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3047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8EF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CB32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38E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068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9BA7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0C71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CA6E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10.86</w:t>
            </w:r>
          </w:p>
        </w:tc>
        <w:tc>
          <w:tcPr>
            <w:tcW w:w="286" w:type="pct"/>
            <w:vMerge w:val="continue"/>
            <w:vAlign w:val="center"/>
          </w:tcPr>
          <w:p w14:paraId="13FB8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31A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C021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311</w:t>
            </w:r>
          </w:p>
        </w:tc>
      </w:tr>
      <w:tr w14:paraId="50C49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CAD6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9EB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AF7F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FD8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35B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9FBC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B4E7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F61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A5C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27A7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326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4F1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4493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78EB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8E8C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9.96</w:t>
            </w:r>
          </w:p>
        </w:tc>
        <w:tc>
          <w:tcPr>
            <w:tcW w:w="286" w:type="pct"/>
            <w:vMerge w:val="continue"/>
            <w:vAlign w:val="center"/>
          </w:tcPr>
          <w:p w14:paraId="2CA23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6B9B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B069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315</w:t>
            </w:r>
          </w:p>
        </w:tc>
      </w:tr>
      <w:tr w14:paraId="1F4E7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19E6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7EC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DE71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A2D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045B1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CB55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30E56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124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77E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112B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792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4FA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8A28A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EBA7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3126B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286" w:type="pct"/>
            <w:vMerge w:val="continue"/>
            <w:vAlign w:val="center"/>
          </w:tcPr>
          <w:p w14:paraId="44C2E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753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E8E9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319</w:t>
            </w:r>
          </w:p>
        </w:tc>
      </w:tr>
      <w:tr w14:paraId="3118D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0455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F6FE8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32C4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CA4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523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AC4B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C5F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10A2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2D9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8ABB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6C7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431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E4E0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38D2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EBDC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12.01</w:t>
            </w:r>
          </w:p>
        </w:tc>
        <w:tc>
          <w:tcPr>
            <w:tcW w:w="286" w:type="pct"/>
            <w:vMerge w:val="continue"/>
            <w:vAlign w:val="center"/>
          </w:tcPr>
          <w:p w14:paraId="08847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7E1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7636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310</w:t>
            </w:r>
          </w:p>
        </w:tc>
      </w:tr>
      <w:tr w14:paraId="7C7A3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0586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BAEE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F8593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7BA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422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0CB8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C14B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199E9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A70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C0F7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211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7DC5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A36C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226B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5CDE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86" w:type="pct"/>
            <w:vMerge w:val="continue"/>
            <w:vAlign w:val="center"/>
          </w:tcPr>
          <w:p w14:paraId="0CCC4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BD0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7909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312</w:t>
            </w:r>
          </w:p>
        </w:tc>
      </w:tr>
      <w:tr w14:paraId="0DE9E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8E17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779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4106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C28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2F9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B781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A6A9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69582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CF3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86F3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B47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F7F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0484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F063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7B85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11.44</w:t>
            </w:r>
          </w:p>
        </w:tc>
        <w:tc>
          <w:tcPr>
            <w:tcW w:w="286" w:type="pct"/>
            <w:vMerge w:val="continue"/>
            <w:vAlign w:val="center"/>
          </w:tcPr>
          <w:p w14:paraId="06B2E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97FA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C858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314</w:t>
            </w:r>
          </w:p>
        </w:tc>
      </w:tr>
      <w:tr w14:paraId="6018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214E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7195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2D83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C7C1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968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D835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EF8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DAF7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FA18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3AACC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7EE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4B5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EB8A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C809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C35EC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11.42</w:t>
            </w:r>
          </w:p>
        </w:tc>
        <w:tc>
          <w:tcPr>
            <w:tcW w:w="286" w:type="pct"/>
            <w:vMerge w:val="continue"/>
            <w:vAlign w:val="center"/>
          </w:tcPr>
          <w:p w14:paraId="3BBFB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087F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0078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316</w:t>
            </w:r>
          </w:p>
        </w:tc>
      </w:tr>
      <w:tr w14:paraId="137F8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B66A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BEF0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AF3A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89C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28D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2D1D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274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C9E6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4FF8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A5D9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7BB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C4E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1DAF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7429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11FFF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11.04</w:t>
            </w:r>
          </w:p>
        </w:tc>
        <w:tc>
          <w:tcPr>
            <w:tcW w:w="286" w:type="pct"/>
            <w:vMerge w:val="continue"/>
            <w:vAlign w:val="center"/>
          </w:tcPr>
          <w:p w14:paraId="13984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047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F802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318</w:t>
            </w:r>
          </w:p>
        </w:tc>
      </w:tr>
      <w:tr w14:paraId="4F84B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F2B5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C4E59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4C2E4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3C25D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45.8</w:t>
            </w:r>
          </w:p>
        </w:tc>
        <w:tc>
          <w:tcPr>
            <w:tcW w:w="247" w:type="pct"/>
            <w:vMerge w:val="continue"/>
            <w:vAlign w:val="center"/>
          </w:tcPr>
          <w:p w14:paraId="528F9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96CF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3E00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39015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9920F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35818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5A34D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4CE32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5722E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08789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67F14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86" w:type="pct"/>
            <w:vMerge w:val="continue"/>
            <w:vAlign w:val="center"/>
          </w:tcPr>
          <w:p w14:paraId="24436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958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5C14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477</w:t>
            </w:r>
          </w:p>
        </w:tc>
      </w:tr>
      <w:tr w14:paraId="4A823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22A2B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DA1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8C87D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912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0DC26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8C96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12A4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DF6A3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39E11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B8DC2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764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16B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BCA9E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272CCC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CB9F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602F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F40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C674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471</w:t>
            </w:r>
          </w:p>
        </w:tc>
      </w:tr>
      <w:tr w14:paraId="4A6E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0147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C615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E327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D069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361F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F56F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79CA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FD112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62B1B2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6147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4B4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947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B12A9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65FCD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11FA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697D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D937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228C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474</w:t>
            </w:r>
          </w:p>
        </w:tc>
      </w:tr>
      <w:tr w14:paraId="792E4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D69C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D3D55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5146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0F8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7C6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0AF6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4E9A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3BE44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754C5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CC51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32A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A80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5242E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2821B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06F4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7CCB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800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D541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480</w:t>
            </w:r>
          </w:p>
        </w:tc>
      </w:tr>
      <w:tr w14:paraId="22B90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7F688C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8ED53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3B02C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ACDD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 w:val="continue"/>
            <w:vAlign w:val="center"/>
          </w:tcPr>
          <w:p w14:paraId="2ACC9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4CB4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E6A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D8C6A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EE86E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continue"/>
            <w:vAlign w:val="center"/>
          </w:tcPr>
          <w:p w14:paraId="05F3E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96A26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85296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36C01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317160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5922C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286" w:type="pct"/>
            <w:vMerge w:val="continue"/>
            <w:vAlign w:val="center"/>
          </w:tcPr>
          <w:p w14:paraId="33B11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598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99AE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402</w:t>
            </w:r>
          </w:p>
        </w:tc>
      </w:tr>
      <w:tr w14:paraId="5A10E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EF40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FDD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06B8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A9E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7DC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24D8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2D57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19FB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5CD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1A978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7EB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D72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9D554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080BF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457E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5.79</w:t>
            </w:r>
          </w:p>
        </w:tc>
        <w:tc>
          <w:tcPr>
            <w:tcW w:w="286" w:type="pct"/>
            <w:vMerge w:val="continue"/>
            <w:vAlign w:val="center"/>
          </w:tcPr>
          <w:p w14:paraId="7E16DA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D59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A79B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394</w:t>
            </w:r>
          </w:p>
        </w:tc>
      </w:tr>
      <w:tr w14:paraId="2D54D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46FA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707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566C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152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08D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0B94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CFD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768B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FB4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08B7B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058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3E4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7859A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0B85A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2B993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5.31</w:t>
            </w:r>
          </w:p>
        </w:tc>
        <w:tc>
          <w:tcPr>
            <w:tcW w:w="286" w:type="pct"/>
            <w:vMerge w:val="continue"/>
            <w:vAlign w:val="center"/>
          </w:tcPr>
          <w:p w14:paraId="446C9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5A3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541F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410</w:t>
            </w:r>
          </w:p>
        </w:tc>
      </w:tr>
      <w:tr w14:paraId="7122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BCFE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0F740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8679D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A098D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42.75</w:t>
            </w:r>
          </w:p>
        </w:tc>
        <w:tc>
          <w:tcPr>
            <w:tcW w:w="247" w:type="pct"/>
            <w:vMerge w:val="continue"/>
            <w:vAlign w:val="center"/>
          </w:tcPr>
          <w:p w14:paraId="2B75F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83A6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4B45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68EC0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1D830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7475B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17884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285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1D01F2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6EC72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8200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286" w:type="pct"/>
            <w:vMerge w:val="continue"/>
            <w:vAlign w:val="center"/>
          </w:tcPr>
          <w:p w14:paraId="1848C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A781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582F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04C0B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228E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752A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9E9CF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9B80C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43.7</w:t>
            </w:r>
          </w:p>
        </w:tc>
        <w:tc>
          <w:tcPr>
            <w:tcW w:w="247" w:type="pct"/>
            <w:vMerge w:val="continue"/>
            <w:vAlign w:val="center"/>
          </w:tcPr>
          <w:p w14:paraId="64C9E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1798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DB30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8487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22F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F8F8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76A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9ED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EDAE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DE45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B432E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5.35</w:t>
            </w:r>
          </w:p>
        </w:tc>
        <w:tc>
          <w:tcPr>
            <w:tcW w:w="286" w:type="pct"/>
            <w:vMerge w:val="continue"/>
            <w:vAlign w:val="center"/>
          </w:tcPr>
          <w:p w14:paraId="5B6A2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1FEE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FE31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  <w:tr w14:paraId="3B2E5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F790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1C6AF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E5926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D33E1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vMerge w:val="continue"/>
            <w:vAlign w:val="center"/>
          </w:tcPr>
          <w:p w14:paraId="1A70B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0E03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4A82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0FF38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continue"/>
            <w:vAlign w:val="center"/>
          </w:tcPr>
          <w:p w14:paraId="7A1FEE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6093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40C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30B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32B9B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1AF84E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2ECDF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286" w:type="pct"/>
            <w:vMerge w:val="continue"/>
            <w:vAlign w:val="center"/>
          </w:tcPr>
          <w:p w14:paraId="143AF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CE0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AC5B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454</w:t>
            </w:r>
          </w:p>
        </w:tc>
      </w:tr>
      <w:tr w14:paraId="75A5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BF65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582B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2BBB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549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1AC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B8C0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66F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64E21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4E5FF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2941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CA1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374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6D323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7D054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F81A2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5.42</w:t>
            </w:r>
          </w:p>
        </w:tc>
        <w:tc>
          <w:tcPr>
            <w:tcW w:w="286" w:type="pct"/>
            <w:vMerge w:val="continue"/>
            <w:vAlign w:val="center"/>
          </w:tcPr>
          <w:p w14:paraId="3B428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468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8BB4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446</w:t>
            </w:r>
          </w:p>
        </w:tc>
      </w:tr>
      <w:tr w14:paraId="3593C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5B6A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BE9BF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16083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EA178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43.89</w:t>
            </w:r>
          </w:p>
        </w:tc>
        <w:tc>
          <w:tcPr>
            <w:tcW w:w="247" w:type="pct"/>
            <w:vMerge w:val="continue"/>
            <w:vAlign w:val="center"/>
          </w:tcPr>
          <w:p w14:paraId="13886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2262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C57E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3176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036FC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29A7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2D4B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A53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3A72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D9E57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vMerge w:val="continue"/>
            <w:vAlign w:val="center"/>
          </w:tcPr>
          <w:p w14:paraId="6E846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778C2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1EB8B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8814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  <w:tr w14:paraId="6CD36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195E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6F340F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B40F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7154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46.39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60892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1D69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16B4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A84FC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2AD89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3254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352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DC5F5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 w:val="continue"/>
            <w:vAlign w:val="center"/>
          </w:tcPr>
          <w:p w14:paraId="1E670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2CB8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64B0D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continue"/>
            <w:vAlign w:val="center"/>
          </w:tcPr>
          <w:p w14:paraId="0859D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B3F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258E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191</w:t>
            </w:r>
          </w:p>
        </w:tc>
      </w:tr>
      <w:tr w14:paraId="4E0B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6587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A6CF6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14BA3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CC0E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 w:val="continue"/>
            <w:vAlign w:val="center"/>
          </w:tcPr>
          <w:p w14:paraId="384ED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2FBF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8668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109D2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continue"/>
            <w:vAlign w:val="center"/>
          </w:tcPr>
          <w:p w14:paraId="20D98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56C02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2BB17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DBF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DED8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D0378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932C2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7.53</w:t>
            </w:r>
          </w:p>
        </w:tc>
        <w:tc>
          <w:tcPr>
            <w:tcW w:w="286" w:type="pct"/>
            <w:vMerge w:val="continue"/>
            <w:vAlign w:val="center"/>
          </w:tcPr>
          <w:p w14:paraId="1B5CC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04A4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1231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292</w:t>
            </w:r>
          </w:p>
        </w:tc>
      </w:tr>
      <w:tr w14:paraId="59D1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7437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234A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8FE3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E35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8B7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8B82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CD5D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3A32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41B3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2DFD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675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C28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578E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9628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5D0D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6.97</w:t>
            </w:r>
          </w:p>
        </w:tc>
        <w:tc>
          <w:tcPr>
            <w:tcW w:w="286" w:type="pct"/>
            <w:vMerge w:val="continue"/>
            <w:vAlign w:val="center"/>
          </w:tcPr>
          <w:p w14:paraId="13ED8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26CE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C140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293</w:t>
            </w:r>
          </w:p>
        </w:tc>
      </w:tr>
      <w:tr w14:paraId="0DEC6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0E12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0BF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BBC3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EEE9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86F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28B6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F75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1C3E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7C8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DD28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15A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5D19D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 w:val="continue"/>
            <w:vAlign w:val="center"/>
          </w:tcPr>
          <w:p w14:paraId="35A2D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46B3A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0A48E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4.92</w:t>
            </w:r>
          </w:p>
        </w:tc>
        <w:tc>
          <w:tcPr>
            <w:tcW w:w="286" w:type="pct"/>
            <w:vMerge w:val="continue"/>
            <w:vAlign w:val="center"/>
          </w:tcPr>
          <w:p w14:paraId="23F2B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0DB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4EB7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294</w:t>
            </w:r>
          </w:p>
        </w:tc>
      </w:tr>
      <w:tr w14:paraId="38ED9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26F5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3C27D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7461D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7DDBD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47.8</w:t>
            </w:r>
          </w:p>
        </w:tc>
        <w:tc>
          <w:tcPr>
            <w:tcW w:w="247" w:type="pct"/>
            <w:vMerge w:val="continue"/>
            <w:vAlign w:val="center"/>
          </w:tcPr>
          <w:p w14:paraId="10B04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55DF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21AA5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35745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66039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1E16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FD4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216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EA25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558DA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CD0FC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9.34</w:t>
            </w:r>
          </w:p>
        </w:tc>
        <w:tc>
          <w:tcPr>
            <w:tcW w:w="286" w:type="pct"/>
            <w:vMerge w:val="continue"/>
            <w:vAlign w:val="center"/>
          </w:tcPr>
          <w:p w14:paraId="587EC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A00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3283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368</w:t>
            </w:r>
          </w:p>
        </w:tc>
      </w:tr>
      <w:tr w14:paraId="61A1A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E035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115C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B99A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4EC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7259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8DD1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5FD5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F29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F46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B643B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5A3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946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2248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F557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C5B20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EF45A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4F534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618E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384</w:t>
            </w:r>
          </w:p>
        </w:tc>
      </w:tr>
      <w:tr w14:paraId="3E8E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2D03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8083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EF52A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E7E6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166E4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350E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112A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441A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DD9C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4BB0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BD1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477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A803C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48E9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092F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12.08</w:t>
            </w:r>
          </w:p>
        </w:tc>
        <w:tc>
          <w:tcPr>
            <w:tcW w:w="286" w:type="pct"/>
            <w:vMerge w:val="continue"/>
            <w:vAlign w:val="center"/>
          </w:tcPr>
          <w:p w14:paraId="24740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7C97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D0CE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376</w:t>
            </w:r>
          </w:p>
        </w:tc>
      </w:tr>
      <w:tr w14:paraId="1D128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ADD0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C70F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5F10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134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EFF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82E0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837D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1EB6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72D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48B5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A92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F327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F3C3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3226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8CEFB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479DCB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0B9C5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427F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360</w:t>
            </w:r>
          </w:p>
        </w:tc>
      </w:tr>
      <w:tr w14:paraId="407F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B319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83EF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2406E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CE57F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B475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B65F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241D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35F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B27AB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BDC25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578D8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82A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C994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FE0D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10BA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CE029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5EA15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D370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388</w:t>
            </w:r>
          </w:p>
        </w:tc>
      </w:tr>
      <w:tr w14:paraId="34AD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4A54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A7B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01FB4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B50E5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52.36</w:t>
            </w:r>
          </w:p>
        </w:tc>
        <w:tc>
          <w:tcPr>
            <w:tcW w:w="247" w:type="pct"/>
            <w:vMerge w:val="continue"/>
            <w:vAlign w:val="center"/>
          </w:tcPr>
          <w:p w14:paraId="09791C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651D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BB54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5B1B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F2B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1A4C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D11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BD7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00AD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A51E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3EFC8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0E467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5555F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149B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372</w:t>
            </w:r>
          </w:p>
        </w:tc>
      </w:tr>
      <w:tr w14:paraId="28D55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EDBF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78D8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B2C1A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60F76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A35EA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1711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AC1B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5CA0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2DA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C8BA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267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3C7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B8DF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03A8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AC9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A5146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5B13D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FC8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380</w:t>
            </w:r>
          </w:p>
        </w:tc>
      </w:tr>
      <w:tr w14:paraId="0AC1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C16F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634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67DFB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A19A6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</w:t>
            </w:r>
          </w:p>
        </w:tc>
        <w:tc>
          <w:tcPr>
            <w:tcW w:w="247" w:type="pct"/>
            <w:vMerge w:val="continue"/>
            <w:vAlign w:val="center"/>
          </w:tcPr>
          <w:p w14:paraId="251BC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593B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FC21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3236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1640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55CB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93B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2C4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9070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D63F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A98A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14.28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4640C2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3D73C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9225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364</w:t>
            </w:r>
          </w:p>
        </w:tc>
      </w:tr>
      <w:tr w14:paraId="3A7A0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C860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D991E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64720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1C28E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FF1D8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C1D3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8F05B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7F9B6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D328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CD0F3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6728A3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051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6D48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25165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7B7FE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89A8A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1BCC9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D96E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283</w:t>
            </w:r>
          </w:p>
        </w:tc>
      </w:tr>
      <w:tr w14:paraId="0573E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6BBE6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173E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6F5B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F486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E62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46C5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A70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4D74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189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167F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052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A3E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48F4B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18518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B861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1E58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A2F8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14E3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275</w:t>
            </w:r>
          </w:p>
        </w:tc>
      </w:tr>
      <w:tr w14:paraId="7D691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A888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3B9C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982E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F148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14377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45BF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650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732B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7F5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FF34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AF31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1DB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CB798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1A6C5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A064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E3F8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B7B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2841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279</w:t>
            </w:r>
          </w:p>
        </w:tc>
      </w:tr>
      <w:tr w14:paraId="51CCC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3268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10A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4AA0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E31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2A1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2607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B068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3DEE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7B6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DACF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8C6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A4D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352C9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0A17E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1D11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D1F6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9C15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8357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271</w:t>
            </w:r>
          </w:p>
        </w:tc>
      </w:tr>
      <w:tr w14:paraId="168D2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7E0D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8F0D5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A385C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F3664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24BA57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BA93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4B4E9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B7FC2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1F64F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F78C7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577E7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DFA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26A94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68531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EBCB0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52.21</w:t>
            </w:r>
          </w:p>
        </w:tc>
        <w:tc>
          <w:tcPr>
            <w:tcW w:w="286" w:type="pct"/>
            <w:vMerge w:val="continue"/>
            <w:vAlign w:val="center"/>
          </w:tcPr>
          <w:p w14:paraId="27CB9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B22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1271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</w:tr>
      <w:tr w14:paraId="7C087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F75D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7771C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F8E6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5DC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6A31A3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D66A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6F44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505D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369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7639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F68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A88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6116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5FB8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06E2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54.85</w:t>
            </w:r>
          </w:p>
        </w:tc>
        <w:tc>
          <w:tcPr>
            <w:tcW w:w="286" w:type="pct"/>
            <w:vMerge w:val="continue"/>
            <w:vAlign w:val="center"/>
          </w:tcPr>
          <w:p w14:paraId="791FF7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A63B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3B17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168</w:t>
            </w:r>
          </w:p>
        </w:tc>
      </w:tr>
      <w:tr w14:paraId="05150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AFC4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AE149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FCC8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308F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30ED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C1DC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DA968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714F8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6A95A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944C8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2ED2A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328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6B9D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2F045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6ABD7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286" w:type="pct"/>
            <w:vMerge w:val="continue"/>
            <w:vAlign w:val="center"/>
          </w:tcPr>
          <w:p w14:paraId="79764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9C3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5648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460</w:t>
            </w:r>
          </w:p>
        </w:tc>
      </w:tr>
      <w:tr w14:paraId="31131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3E5B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DAD4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BCD6F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349DB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38.35</w:t>
            </w:r>
          </w:p>
        </w:tc>
        <w:tc>
          <w:tcPr>
            <w:tcW w:w="247" w:type="pct"/>
            <w:vMerge w:val="continue"/>
            <w:vAlign w:val="center"/>
          </w:tcPr>
          <w:p w14:paraId="4368A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05E2A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79EE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67E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555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8F43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B4C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BD8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1FA9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6511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018A6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1.81</w:t>
            </w:r>
          </w:p>
        </w:tc>
        <w:tc>
          <w:tcPr>
            <w:tcW w:w="286" w:type="pct"/>
            <w:vMerge w:val="continue"/>
            <w:vAlign w:val="center"/>
          </w:tcPr>
          <w:p w14:paraId="0CBFF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8C4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94A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458</w:t>
            </w:r>
          </w:p>
        </w:tc>
      </w:tr>
      <w:tr w14:paraId="0866D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4BB4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F08F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740A1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2.49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57837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00640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AF12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0F86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39B9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FC9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F0C63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4B0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300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3AA2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1DF1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9681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2.49</w:t>
            </w:r>
          </w:p>
        </w:tc>
        <w:tc>
          <w:tcPr>
            <w:tcW w:w="286" w:type="pct"/>
            <w:vMerge w:val="continue"/>
            <w:vAlign w:val="center"/>
          </w:tcPr>
          <w:p w14:paraId="59E61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5DA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FDEC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459</w:t>
            </w:r>
          </w:p>
        </w:tc>
      </w:tr>
      <w:tr w14:paraId="74157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CE56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E60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0EB606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2.56</w:t>
            </w:r>
          </w:p>
        </w:tc>
        <w:tc>
          <w:tcPr>
            <w:tcW w:w="253" w:type="pct"/>
            <w:vMerge w:val="continue"/>
            <w:vAlign w:val="center"/>
          </w:tcPr>
          <w:p w14:paraId="7818D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EE6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2336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8777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217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F17F4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4F98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2D6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641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6259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C36A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83D38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2.56</w:t>
            </w:r>
          </w:p>
        </w:tc>
        <w:tc>
          <w:tcPr>
            <w:tcW w:w="286" w:type="pct"/>
            <w:vMerge w:val="continue"/>
            <w:vAlign w:val="center"/>
          </w:tcPr>
          <w:p w14:paraId="3F9B7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5D1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709B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457</w:t>
            </w:r>
          </w:p>
        </w:tc>
      </w:tr>
      <w:tr w14:paraId="3DF8B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5BF2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20971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F4E24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3DEBD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34.94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30864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401C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3CCB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F7837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continue"/>
            <w:vAlign w:val="center"/>
          </w:tcPr>
          <w:p w14:paraId="61FE8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D9394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21B1B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1E7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FF054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21D85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2AF07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86" w:type="pct"/>
            <w:vMerge w:val="continue"/>
            <w:vAlign w:val="center"/>
          </w:tcPr>
          <w:p w14:paraId="0FBA3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DE0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DB02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327</w:t>
            </w:r>
          </w:p>
        </w:tc>
      </w:tr>
      <w:tr w14:paraId="405A1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9D99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AEF7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08E47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D55CC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35.09</w:t>
            </w:r>
          </w:p>
        </w:tc>
        <w:tc>
          <w:tcPr>
            <w:tcW w:w="247" w:type="pct"/>
            <w:vMerge w:val="continue"/>
            <w:vAlign w:val="center"/>
          </w:tcPr>
          <w:p w14:paraId="5F80F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1767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7BCE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5E33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539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7A590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9E3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D10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EC14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8E46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8C43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4.27</w:t>
            </w:r>
          </w:p>
        </w:tc>
        <w:tc>
          <w:tcPr>
            <w:tcW w:w="286" w:type="pct"/>
            <w:vMerge w:val="continue"/>
            <w:vAlign w:val="center"/>
          </w:tcPr>
          <w:p w14:paraId="1C136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FFE5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CE31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325</w:t>
            </w:r>
          </w:p>
        </w:tc>
      </w:tr>
      <w:tr w14:paraId="756CF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C3DE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E112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02FBEC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A161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35.46</w:t>
            </w:r>
          </w:p>
        </w:tc>
        <w:tc>
          <w:tcPr>
            <w:tcW w:w="247" w:type="pct"/>
            <w:vMerge w:val="continue"/>
            <w:vAlign w:val="center"/>
          </w:tcPr>
          <w:p w14:paraId="6B171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FD8B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7F74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3779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DB29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8312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649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E64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F7E4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9CCF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639C6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286" w:type="pct"/>
            <w:vMerge w:val="continue"/>
            <w:vAlign w:val="center"/>
          </w:tcPr>
          <w:p w14:paraId="7175C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D18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39D9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323</w:t>
            </w:r>
          </w:p>
        </w:tc>
      </w:tr>
      <w:tr w14:paraId="64740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FE85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E87D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D0513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6B911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44F06A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62B5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89C80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6F9A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44A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F6B1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C14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C2A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ECBE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F94F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077D3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4.65</w:t>
            </w:r>
          </w:p>
        </w:tc>
        <w:tc>
          <w:tcPr>
            <w:tcW w:w="286" w:type="pct"/>
            <w:vMerge w:val="continue"/>
            <w:vAlign w:val="center"/>
          </w:tcPr>
          <w:p w14:paraId="2FFE2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019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84F9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</w:t>
            </w:r>
          </w:p>
        </w:tc>
      </w:tr>
      <w:tr w14:paraId="5F236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1D53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BC08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4E8CB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3.35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1C2D1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36.44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79DC6C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84D4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8553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75EC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CDD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98C8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6AC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631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C90C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9332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290A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4.66</w:t>
            </w:r>
          </w:p>
        </w:tc>
        <w:tc>
          <w:tcPr>
            <w:tcW w:w="286" w:type="pct"/>
            <w:vMerge w:val="continue"/>
            <w:vAlign w:val="center"/>
          </w:tcPr>
          <w:p w14:paraId="40763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392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DCCF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321</w:t>
            </w:r>
          </w:p>
        </w:tc>
      </w:tr>
      <w:tr w14:paraId="24A42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D7C5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74AD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D21DF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78D33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F0353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DA45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532F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E5DD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9FA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4D43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129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BFC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775F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438F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B7F7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4.74</w:t>
            </w:r>
          </w:p>
        </w:tc>
        <w:tc>
          <w:tcPr>
            <w:tcW w:w="286" w:type="pct"/>
            <w:vMerge w:val="continue"/>
            <w:vAlign w:val="center"/>
          </w:tcPr>
          <w:p w14:paraId="41A4E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F45A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2835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328</w:t>
            </w:r>
          </w:p>
        </w:tc>
      </w:tr>
      <w:tr w14:paraId="7BA83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8052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509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7DEC1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B967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37.24</w:t>
            </w:r>
          </w:p>
        </w:tc>
        <w:tc>
          <w:tcPr>
            <w:tcW w:w="247" w:type="pct"/>
            <w:vMerge w:val="continue"/>
            <w:vAlign w:val="center"/>
          </w:tcPr>
          <w:p w14:paraId="7EC6C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A804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5629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1AD8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AE6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245A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C3F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25E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60FE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BFCD4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65DD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4.91</w:t>
            </w:r>
          </w:p>
        </w:tc>
        <w:tc>
          <w:tcPr>
            <w:tcW w:w="286" w:type="pct"/>
            <w:vMerge w:val="continue"/>
            <w:vAlign w:val="center"/>
          </w:tcPr>
          <w:p w14:paraId="57F44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0ED1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91CE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324</w:t>
            </w:r>
          </w:p>
        </w:tc>
      </w:tr>
      <w:tr w14:paraId="42651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0810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395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4139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F8C72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37.22</w:t>
            </w:r>
          </w:p>
        </w:tc>
        <w:tc>
          <w:tcPr>
            <w:tcW w:w="247" w:type="pct"/>
            <w:vMerge w:val="continue"/>
            <w:vAlign w:val="center"/>
          </w:tcPr>
          <w:p w14:paraId="2A1E5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87E2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B1F6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EFC7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F21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0941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B4A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CE4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E0ED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B6E9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DCAE2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86" w:type="pct"/>
            <w:vMerge w:val="continue"/>
            <w:vAlign w:val="center"/>
          </w:tcPr>
          <w:p w14:paraId="1B647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B3E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E807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326</w:t>
            </w:r>
          </w:p>
        </w:tc>
      </w:tr>
      <w:tr w14:paraId="27ED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A798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ED5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7615F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D940B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37.98</w:t>
            </w:r>
          </w:p>
        </w:tc>
        <w:tc>
          <w:tcPr>
            <w:tcW w:w="247" w:type="pct"/>
            <w:vMerge w:val="continue"/>
            <w:vAlign w:val="center"/>
          </w:tcPr>
          <w:p w14:paraId="3381D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75E2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1E44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EA7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F11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B43A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275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50B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1559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C053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F1062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5.15</w:t>
            </w:r>
          </w:p>
        </w:tc>
        <w:tc>
          <w:tcPr>
            <w:tcW w:w="286" w:type="pct"/>
            <w:vMerge w:val="continue"/>
            <w:vAlign w:val="center"/>
          </w:tcPr>
          <w:p w14:paraId="12A9E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452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0E12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322</w:t>
            </w:r>
          </w:p>
        </w:tc>
      </w:tr>
      <w:tr w14:paraId="14F4F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EBDA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D702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2E94E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B6583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37.99</w:t>
            </w:r>
          </w:p>
        </w:tc>
        <w:tc>
          <w:tcPr>
            <w:tcW w:w="247" w:type="pct"/>
            <w:vMerge w:val="continue"/>
            <w:vAlign w:val="center"/>
          </w:tcPr>
          <w:p w14:paraId="40747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02EA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2A5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AD7C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2AF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45B8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4B8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0D3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FD4D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38FE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344B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D821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03A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5647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320</w:t>
            </w:r>
          </w:p>
        </w:tc>
      </w:tr>
      <w:tr w14:paraId="65D56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56C2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1F9E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BEBBD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2.01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D5EF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41.82</w:t>
            </w:r>
          </w:p>
        </w:tc>
        <w:tc>
          <w:tcPr>
            <w:tcW w:w="247" w:type="pct"/>
            <w:vMerge w:val="continue"/>
            <w:vAlign w:val="center"/>
          </w:tcPr>
          <w:p w14:paraId="53631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B218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18E0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0A868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7CD2B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51729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4A4AF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CE01E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3CF8F2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356DC6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F523B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86" w:type="pct"/>
            <w:vMerge w:val="continue"/>
            <w:vAlign w:val="center"/>
          </w:tcPr>
          <w:p w14:paraId="20CB2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7F1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43C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475</w:t>
            </w:r>
          </w:p>
        </w:tc>
      </w:tr>
      <w:tr w14:paraId="7FA8C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7EC2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4C2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717B6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3CF24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42.52</w:t>
            </w:r>
          </w:p>
        </w:tc>
        <w:tc>
          <w:tcPr>
            <w:tcW w:w="247" w:type="pct"/>
            <w:vMerge w:val="continue"/>
            <w:vAlign w:val="center"/>
          </w:tcPr>
          <w:p w14:paraId="0CAFE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29EB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E38E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70B3F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65925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9F80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538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A85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4051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27C7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B7FA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C6CD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DE1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AD33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478</w:t>
            </w:r>
          </w:p>
        </w:tc>
      </w:tr>
      <w:tr w14:paraId="67098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9F9C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E189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135D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ABC3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835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ACB7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B9AB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8AB98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1A0CB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5B4C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9ADF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705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B2B4E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177A16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1CFC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A085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1EE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B59B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481</w:t>
            </w:r>
          </w:p>
        </w:tc>
      </w:tr>
      <w:tr w14:paraId="4FB58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4AB8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3A0A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44657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9A15B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44.02</w:t>
            </w:r>
          </w:p>
        </w:tc>
        <w:tc>
          <w:tcPr>
            <w:tcW w:w="247" w:type="pct"/>
            <w:vMerge w:val="continue"/>
            <w:vAlign w:val="center"/>
          </w:tcPr>
          <w:p w14:paraId="4E36C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7454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6CD5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F2302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6D12E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85CF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85D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ABD1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8A091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42F76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8D36A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19D3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12D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6019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472</w:t>
            </w:r>
          </w:p>
        </w:tc>
      </w:tr>
      <w:tr w14:paraId="06F57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027B6B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3D052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9F01C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B85DE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 w:val="continue"/>
            <w:vAlign w:val="center"/>
          </w:tcPr>
          <w:p w14:paraId="29BC0B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E2094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32F56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BB01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D24E9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continue"/>
            <w:vAlign w:val="center"/>
          </w:tcPr>
          <w:p w14:paraId="0C242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23EDE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0D86E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A24B0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C8490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4B369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51EFB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8D2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1761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404</w:t>
            </w:r>
          </w:p>
        </w:tc>
      </w:tr>
      <w:tr w14:paraId="0992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222F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7E2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D124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6C2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26F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F35F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508B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9BE1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ADC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DE53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546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48E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7B57B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48488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2C12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848D3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F2A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B89E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396</w:t>
            </w:r>
          </w:p>
        </w:tc>
      </w:tr>
      <w:tr w14:paraId="3190E7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369E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CA9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AD76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8B4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1E6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264D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0A41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1925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21FA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0815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55A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D6C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CAC77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6F794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B3C1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325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BF5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AC1A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412</w:t>
            </w:r>
          </w:p>
        </w:tc>
      </w:tr>
      <w:tr w14:paraId="74F54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F112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F45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7E24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B7CE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782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79E21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1881B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2831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9A6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FABA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D09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6DB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1C66E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247A1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A6B1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9AA4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0DD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8679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406</w:t>
            </w:r>
          </w:p>
        </w:tc>
      </w:tr>
      <w:tr w14:paraId="0998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17D7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5D8C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91F3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10F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B5A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7244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5E23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1C39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1FD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81AD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B34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EFB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AE00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0E842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EEB6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7B92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BA2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1FF8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398</w:t>
            </w:r>
          </w:p>
        </w:tc>
      </w:tr>
      <w:tr w14:paraId="448A2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50BD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26D8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F9DC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99D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EFD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349C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10D0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C0E1D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806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D794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CB8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971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8E95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49C20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471E7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0BF31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1C86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339F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414</w:t>
            </w:r>
          </w:p>
        </w:tc>
      </w:tr>
      <w:tr w14:paraId="6FD13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2458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F70FF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D023E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6.02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A1BF4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47.72</w:t>
            </w:r>
          </w:p>
        </w:tc>
        <w:tc>
          <w:tcPr>
            <w:tcW w:w="247" w:type="pct"/>
            <w:vMerge w:val="continue"/>
            <w:vAlign w:val="center"/>
          </w:tcPr>
          <w:p w14:paraId="6D90C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679CE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69EEE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C169F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5AF4B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9C8C8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26B18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C7F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4DAB03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34B4F9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DCC89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86" w:type="pct"/>
            <w:vMerge w:val="continue"/>
            <w:vAlign w:val="center"/>
          </w:tcPr>
          <w:p w14:paraId="4ABF7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F5DE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03E0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1B16E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92C6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7219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DC3E3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F03F1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47" w:type="pct"/>
            <w:vMerge w:val="continue"/>
            <w:vAlign w:val="center"/>
          </w:tcPr>
          <w:p w14:paraId="254DA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F9DA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EE5D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220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70A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3445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3E8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8AA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B99A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1A59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9A945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7.38</w:t>
            </w:r>
          </w:p>
        </w:tc>
        <w:tc>
          <w:tcPr>
            <w:tcW w:w="286" w:type="pct"/>
            <w:vMerge w:val="continue"/>
            <w:vAlign w:val="center"/>
          </w:tcPr>
          <w:p w14:paraId="7DD55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784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2C6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21924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7BED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2BA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7ED7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1A6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FFD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6F4AE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63D9F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E38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EF4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E371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B0A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4E5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2482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59C1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FF6C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A853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83D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5A41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29673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4427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58617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43BDE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7C33F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8702D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29D5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95BC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06B36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1C195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3A45F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23E57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A01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916B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6D0EA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7C948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6FFC6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5DC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47E6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</w:tr>
      <w:tr w14:paraId="349C0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857F5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168F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33224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5B2B8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16.06</w:t>
            </w:r>
          </w:p>
        </w:tc>
        <w:tc>
          <w:tcPr>
            <w:tcW w:w="247" w:type="pct"/>
            <w:vMerge w:val="continue"/>
            <w:vAlign w:val="center"/>
          </w:tcPr>
          <w:p w14:paraId="345FE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EEF3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7E3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6FAB3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0ABCE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AFD2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DC4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BEE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146D7F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47C2F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DF5D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C08C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61A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A11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146</w:t>
            </w:r>
          </w:p>
        </w:tc>
      </w:tr>
      <w:tr w14:paraId="009C8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1658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DEE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69E70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4C13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18.71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CA6A2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FBCA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27FB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89F4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621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B61A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4B4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668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FAD57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8135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8612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1E9F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DBD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8C7C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</w:tr>
      <w:tr w14:paraId="67423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0F9D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ADAE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B45F2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563E4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26.26</w:t>
            </w:r>
          </w:p>
        </w:tc>
        <w:tc>
          <w:tcPr>
            <w:tcW w:w="247" w:type="pct"/>
            <w:vMerge w:val="continue"/>
            <w:vAlign w:val="center"/>
          </w:tcPr>
          <w:p w14:paraId="4452D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8993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F63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6190B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29E17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AE17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75BB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79B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CDB63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377C1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DE645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6071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A29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F125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</w:tr>
      <w:tr w14:paraId="4A924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13D6C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C6832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4626C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ED889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vMerge w:val="continue"/>
            <w:vAlign w:val="center"/>
          </w:tcPr>
          <w:p w14:paraId="040F1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0ECF8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2E061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9EE73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continue"/>
            <w:vAlign w:val="center"/>
          </w:tcPr>
          <w:p w14:paraId="0BE42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B54FE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16B70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9DD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16A8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1E39A9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vMerge w:val="continue"/>
            <w:vAlign w:val="center"/>
          </w:tcPr>
          <w:p w14:paraId="251E0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D521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782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3969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455</w:t>
            </w:r>
          </w:p>
        </w:tc>
      </w:tr>
      <w:tr w14:paraId="320DA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9CB8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418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0038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E2A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B41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D6EF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5540C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46438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73EA7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3E66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1E1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F52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AD29B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2CA23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754F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1262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F3D0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1CDB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447</w:t>
            </w:r>
          </w:p>
        </w:tc>
      </w:tr>
      <w:tr w14:paraId="6E391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1BFA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1826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377D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928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ACA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CA4B1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653E3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E0352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continue"/>
            <w:vAlign w:val="center"/>
          </w:tcPr>
          <w:p w14:paraId="007FA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B9E3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C28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062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EEB4F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144BE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EFEC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E2CA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F3C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BB44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456</w:t>
            </w:r>
          </w:p>
        </w:tc>
      </w:tr>
      <w:tr w14:paraId="6B808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F09C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587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02D7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7FA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035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0347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8ED2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C55EA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471EB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F6F2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573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24E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1122F8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05A785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6C51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332F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67E46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57FC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448</w:t>
            </w:r>
          </w:p>
        </w:tc>
      </w:tr>
      <w:tr w14:paraId="41AEC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CE9E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36BF5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FAEB1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BC9AD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44.31</w:t>
            </w:r>
          </w:p>
        </w:tc>
        <w:tc>
          <w:tcPr>
            <w:tcW w:w="247" w:type="pct"/>
            <w:vMerge w:val="continue"/>
            <w:vAlign w:val="center"/>
          </w:tcPr>
          <w:p w14:paraId="4319EE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4F25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F3BE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777D5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7B433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DA37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6AF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926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E8656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2B304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8BC27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5406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21E1B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5E60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057F9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9891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C1635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AFE57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A7E9E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69AD6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D22C8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7A74D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0A786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65DFF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BBA8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DCF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DFFD5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 w:val="continue"/>
            <w:vAlign w:val="center"/>
          </w:tcPr>
          <w:p w14:paraId="7ABD6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07BF1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continue"/>
            <w:vAlign w:val="center"/>
          </w:tcPr>
          <w:p w14:paraId="3DDC4A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7189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15C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9CC6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192</w:t>
            </w:r>
          </w:p>
        </w:tc>
      </w:tr>
      <w:tr w14:paraId="5CB97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A231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F2EB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E3F9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32D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601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75F76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5456B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E7FF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414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D539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293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EBE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050E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BDB8A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4F1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49B5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6A4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3B80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193</w:t>
            </w:r>
          </w:p>
        </w:tc>
      </w:tr>
      <w:tr w14:paraId="6D544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1A94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71167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1CBD3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37F78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 w:val="continue"/>
            <w:vAlign w:val="center"/>
          </w:tcPr>
          <w:p w14:paraId="6C3AD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8B2A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67B9B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A6B2C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continue"/>
            <w:vAlign w:val="center"/>
          </w:tcPr>
          <w:p w14:paraId="5C95D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B81D6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3F00A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405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8117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222BA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vMerge w:val="continue"/>
            <w:vAlign w:val="center"/>
          </w:tcPr>
          <w:p w14:paraId="19650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4241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B83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24A8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298</w:t>
            </w:r>
          </w:p>
        </w:tc>
      </w:tr>
      <w:tr w14:paraId="6DF1A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53B3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C965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F6B6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03C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01A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523A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35E2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F2B1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C14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7E70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59B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D4A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B194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4632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B173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5E26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10E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72A3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300</w:t>
            </w:r>
          </w:p>
        </w:tc>
      </w:tr>
      <w:tr w14:paraId="793DF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B503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07DB0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0EF88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559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CC2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6BEF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7DEB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6E89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EE0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EC6A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13C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3C2C9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 w:val="continue"/>
            <w:vAlign w:val="center"/>
          </w:tcPr>
          <w:p w14:paraId="32BF2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B560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D662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1EA8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DF63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F14D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302</w:t>
            </w:r>
          </w:p>
        </w:tc>
      </w:tr>
      <w:tr w14:paraId="6A3B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952D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99BF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FE46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787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9D3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1374B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314C0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DF41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12C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F9C9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696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86B2D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 w:val="continue"/>
            <w:vAlign w:val="center"/>
          </w:tcPr>
          <w:p w14:paraId="42B83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16D9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3CFAF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19CFA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E552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DA56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299</w:t>
            </w:r>
          </w:p>
        </w:tc>
      </w:tr>
      <w:tr w14:paraId="55378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4964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3E4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1762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5E8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191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A2B8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2196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31CF0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8410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1A73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7C7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CE8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1815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B3DE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1502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C2A0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605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F1FB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301</w:t>
            </w:r>
          </w:p>
        </w:tc>
      </w:tr>
      <w:tr w14:paraId="67796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D8E80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ED6B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E953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A4C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778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9BFB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B3C8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BB7A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E64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17C3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56D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07D7E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 w:val="continue"/>
            <w:vAlign w:val="center"/>
          </w:tcPr>
          <w:p w14:paraId="19756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6F0B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B1F0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0CB9F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EA2E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F92E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303</w:t>
            </w:r>
          </w:p>
        </w:tc>
      </w:tr>
      <w:tr w14:paraId="64F11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8113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68DF7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F5994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A9431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47.29</w:t>
            </w:r>
          </w:p>
        </w:tc>
        <w:tc>
          <w:tcPr>
            <w:tcW w:w="247" w:type="pct"/>
            <w:vMerge w:val="continue"/>
            <w:vAlign w:val="center"/>
          </w:tcPr>
          <w:p w14:paraId="2235C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4FD66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8497A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5FD94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C318B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3BFA8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2AB1E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07C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6D25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1DB44E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continue"/>
            <w:vAlign w:val="center"/>
          </w:tcPr>
          <w:p w14:paraId="2922E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C54D7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1DE28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70FE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389</w:t>
            </w:r>
          </w:p>
        </w:tc>
      </w:tr>
      <w:tr w14:paraId="73F32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F4F8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317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DF879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6.77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05466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47.33</w:t>
            </w:r>
          </w:p>
        </w:tc>
        <w:tc>
          <w:tcPr>
            <w:tcW w:w="247" w:type="pct"/>
            <w:vMerge w:val="continue"/>
            <w:vAlign w:val="center"/>
          </w:tcPr>
          <w:p w14:paraId="20E1E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5EA41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56E04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4D59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318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475E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7BD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274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F048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BEAC5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8B8F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A721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6B90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8798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390</w:t>
            </w:r>
          </w:p>
        </w:tc>
      </w:tr>
      <w:tr w14:paraId="5648F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18F9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352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D5A9A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7DAB6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47.8</w:t>
            </w:r>
          </w:p>
        </w:tc>
        <w:tc>
          <w:tcPr>
            <w:tcW w:w="247" w:type="pct"/>
            <w:vMerge w:val="continue"/>
            <w:vAlign w:val="center"/>
          </w:tcPr>
          <w:p w14:paraId="2C925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65762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6167E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9BDF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6B7F6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A65B4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3ACE0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E6D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B51E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0E72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E4DB2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5BCED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3BECC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C79F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369</w:t>
            </w:r>
          </w:p>
        </w:tc>
      </w:tr>
      <w:tr w14:paraId="260AB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85EC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7913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97AD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4512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F30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9FE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D7E6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516C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5905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E6B6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A63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CDC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345A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2254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B548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599C1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569E2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2A2C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385</w:t>
            </w:r>
          </w:p>
        </w:tc>
      </w:tr>
      <w:tr w14:paraId="06B4A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3800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12EC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998A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5EB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ABF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1E488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67491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9FA3C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FE3A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B0A0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23B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7DE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9099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0AC0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1D31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A88D7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1EC6A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32E6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370</w:t>
            </w:r>
          </w:p>
        </w:tc>
      </w:tr>
      <w:tr w14:paraId="6E2B2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BA10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26D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8693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2DE9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71B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00F7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D874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A258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501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463C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25D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FD2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FE8B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E5A9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56B7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77A3F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77D35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8BE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386</w:t>
            </w:r>
          </w:p>
        </w:tc>
      </w:tr>
      <w:tr w14:paraId="4CD75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79B3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9EB6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7906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CAC6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634EC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75695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2FBCD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526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9E0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0782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47D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64D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3BA1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5A32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F1D9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D2EB7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34549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548D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361</w:t>
            </w:r>
          </w:p>
        </w:tc>
      </w:tr>
      <w:tr w14:paraId="4A8CA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C9EF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A4C81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40A12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78D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4B0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161A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97B9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8F2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367F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57C7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C9A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A15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40CF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0862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6AD9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DA359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0EB2E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AA7D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377</w:t>
            </w:r>
          </w:p>
        </w:tc>
      </w:tr>
      <w:tr w14:paraId="04B18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0A20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2ECB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F457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349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9F9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12DEE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0A2EF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6341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075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DBCF5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315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5C8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6466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72CC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D2D0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3B28B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43A32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AE1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362</w:t>
            </w:r>
          </w:p>
        </w:tc>
      </w:tr>
      <w:tr w14:paraId="3B3B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9740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BE9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5B5C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D8B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2B0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BD45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B622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FF2E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293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D641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40E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E67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2DB5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2EED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EB7A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73914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73E19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DA2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378</w:t>
            </w:r>
          </w:p>
        </w:tc>
      </w:tr>
      <w:tr w14:paraId="15C04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2920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414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022D9A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A88C7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51.29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C544C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90FFF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65D6C2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AF0C2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15627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1268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1E696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595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8859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8CFE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BF7AE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7FC28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6FB07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AE31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373</w:t>
            </w:r>
          </w:p>
        </w:tc>
      </w:tr>
      <w:tr w14:paraId="45D4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BE76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8491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6A2BE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C6386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51.33</w:t>
            </w:r>
          </w:p>
        </w:tc>
        <w:tc>
          <w:tcPr>
            <w:tcW w:w="247" w:type="pct"/>
            <w:vMerge w:val="continue"/>
            <w:vAlign w:val="center"/>
          </w:tcPr>
          <w:p w14:paraId="31313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9568B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18363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2896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46B7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D061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55E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CED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6ACE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1BE8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5362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A0872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10DF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1D65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374</w:t>
            </w:r>
          </w:p>
        </w:tc>
      </w:tr>
      <w:tr w14:paraId="46495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3F70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D96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A66BC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26CA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E945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AE525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43CDF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F5B5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199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3237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5C0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01E9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45C53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4F54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1737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4DDD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A54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7374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365</w:t>
            </w:r>
          </w:p>
        </w:tc>
      </w:tr>
      <w:tr w14:paraId="5170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74F8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0C5E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2A07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A88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E1E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DD2B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6E75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1F0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92A3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34B0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8FA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927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E305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EB16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077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69868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1FF76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2B8A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381</w:t>
            </w:r>
          </w:p>
        </w:tc>
      </w:tr>
      <w:tr w14:paraId="24CC3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7499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E8A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4C35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6A0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840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7E2A8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4D72E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BD6F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20A1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8E11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D1C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0A4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C937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0651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1CC6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ACE67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4B74B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E831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366</w:t>
            </w:r>
          </w:p>
        </w:tc>
      </w:tr>
      <w:tr w14:paraId="789FB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8A486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BD2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6814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D32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E29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2900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AB54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D51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334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8A52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B1B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E29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9AD8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0A0A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D95D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94CDA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746F6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B8B2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382</w:t>
            </w:r>
          </w:p>
        </w:tc>
      </w:tr>
      <w:tr w14:paraId="390E5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1B4A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A1EC0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8C3B4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6E694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6E754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390D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59FF8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51F05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212B8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34DC5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49ACF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B6A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D489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60103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continue"/>
            <w:vAlign w:val="center"/>
          </w:tcPr>
          <w:p w14:paraId="6FEF3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6963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8B4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AA51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284</w:t>
            </w:r>
          </w:p>
        </w:tc>
      </w:tr>
      <w:tr w14:paraId="11D56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6E8B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A097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71F1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DAE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E01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E3D4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040C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0031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807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6972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729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3BB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B0BAC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29D38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3431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0076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5B0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30D7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276</w:t>
            </w:r>
          </w:p>
        </w:tc>
      </w:tr>
      <w:tr w14:paraId="40021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24E1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85B6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5094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354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CFC4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1A73B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67B05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1FBB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A0B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4BFC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562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64D8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1CC3B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33004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DC62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60B4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C22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7AD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285</w:t>
            </w:r>
          </w:p>
        </w:tc>
      </w:tr>
      <w:tr w14:paraId="340C6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B91E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5EE2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11A7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68B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3FF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DFB4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B728A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42C8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4DE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3BC1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7AB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7CF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A5793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0CB27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633D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DD8C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573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1797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277</w:t>
            </w:r>
          </w:p>
        </w:tc>
      </w:tr>
      <w:tr w14:paraId="06B3E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B8BC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C034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5B56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865B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C7BD6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5EB89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77FF3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4D00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B93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7DA7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CD5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BA9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F1A37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6BD2E2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4C5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0A06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CF7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84F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280</w:t>
            </w:r>
          </w:p>
        </w:tc>
      </w:tr>
      <w:tr w14:paraId="6E22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F178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5CE0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CF6A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0D4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67E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E126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2FC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7AEC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398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9056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543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F48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103B6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5672A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7792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DF90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5F1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8F3C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272</w:t>
            </w:r>
          </w:p>
        </w:tc>
      </w:tr>
      <w:tr w14:paraId="62D00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81F9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50B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8E61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866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85F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FED53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2E9D9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F5F8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3EC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6473B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C13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825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FA2B9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10C1E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A21B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9A0A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671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763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281</w:t>
            </w:r>
          </w:p>
        </w:tc>
      </w:tr>
      <w:tr w14:paraId="3871C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22AA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A73B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4512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DDC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B1F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0BC3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FD71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93FE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DB0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4C1A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B20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5929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7AADD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40F55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F53F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3651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E7B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C04D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273</w:t>
            </w:r>
          </w:p>
        </w:tc>
      </w:tr>
      <w:tr w14:paraId="01E4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1305F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7CE3F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E66C9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4C00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6B064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81B5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C5087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8789E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36654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5A11D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71028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97E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22F65A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FF246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continue"/>
            <w:vAlign w:val="center"/>
          </w:tcPr>
          <w:p w14:paraId="6C982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38F3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5A2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DD0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162</w:t>
            </w:r>
          </w:p>
        </w:tc>
      </w:tr>
      <w:tr w14:paraId="3FF1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E8CB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88C2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3B8A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95A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31B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45E53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51BD4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C9F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127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70D2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B4E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9FB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3666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BB66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F04BD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53DA5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9E09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45A5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164</w:t>
            </w:r>
          </w:p>
        </w:tc>
      </w:tr>
      <w:tr w14:paraId="3356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DF45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C63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8B5C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1929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F872A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F6556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7DAE4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0DD8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CB2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99F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70F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4F98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C8FA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F07B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69A8B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71F06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F01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E88C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</w:tr>
      <w:tr w14:paraId="58D68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A0CE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37E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7D2C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3202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9D1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F44AB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38635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60F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BDA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CC0F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438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643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4E43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2DC0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533D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4A5D6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76F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1DE4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172</w:t>
            </w:r>
          </w:p>
        </w:tc>
      </w:tr>
      <w:tr w14:paraId="7B7C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981E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79833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5" w:type="pct"/>
            <w:vMerge w:val="continue"/>
            <w:vAlign w:val="center"/>
          </w:tcPr>
          <w:p w14:paraId="34F56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4A75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21543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4BC42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55573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A41D0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continue"/>
            <w:vAlign w:val="center"/>
          </w:tcPr>
          <w:p w14:paraId="29E72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46BE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F2E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35E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11FE6A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856C8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45C67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48058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0EF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828D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333</w:t>
            </w:r>
          </w:p>
        </w:tc>
      </w:tr>
      <w:tr w14:paraId="1C5F8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F119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0E3F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4E82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515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CED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6A0E6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5A61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0F73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42C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441E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812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9BD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D2E2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EBFC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D9E9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7838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217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3DF7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337</w:t>
            </w:r>
          </w:p>
        </w:tc>
      </w:tr>
      <w:tr w14:paraId="40CE9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7D8E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446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298B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8AC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4C3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A7E0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F803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573D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052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6AA8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F11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726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231E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F68B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EBC3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6DBE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60C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8127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</w:t>
            </w:r>
          </w:p>
        </w:tc>
      </w:tr>
      <w:tr w14:paraId="18109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155E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6C3E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50F0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CF5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908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EB86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33F2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823B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483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5E29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6DB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D73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1573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900A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87EC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23F0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248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368E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335</w:t>
            </w:r>
          </w:p>
        </w:tc>
      </w:tr>
      <w:tr w14:paraId="076AC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F0E9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DB21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44DD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8CE58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1DD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6091A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2643B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E22C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6612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7DC8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392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085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4D97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4BB3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C7A4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325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7AC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7632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341</w:t>
            </w:r>
          </w:p>
        </w:tc>
      </w:tr>
      <w:tr w14:paraId="11D39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6CDB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C138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39D8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CC54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D9F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F060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43E9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FC56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45A6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A4E8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404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741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F9BA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2585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1429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3AC01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C1C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055D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345</w:t>
            </w:r>
          </w:p>
        </w:tc>
      </w:tr>
      <w:tr w14:paraId="61663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CDD2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7FE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9063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53B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BB7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FAB2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536D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AD8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F6ED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99B9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FC3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003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BAE6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BCBFC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B9895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7B35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636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78CD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343</w:t>
            </w:r>
          </w:p>
        </w:tc>
      </w:tr>
      <w:tr w14:paraId="602BB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93C7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07D9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D96D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059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7A5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C7C2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12952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5C0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FC5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D52B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E49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1A5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1C29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0BB3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FE2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6165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D57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79CF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347</w:t>
            </w:r>
          </w:p>
        </w:tc>
      </w:tr>
      <w:tr w14:paraId="35AFC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744C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48C7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B080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ECF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4A7BB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1DB2C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7042B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AA01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18C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0B01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93A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7F7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F80B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940D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81EF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6ED1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1780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7B9F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330</w:t>
            </w:r>
          </w:p>
        </w:tc>
      </w:tr>
      <w:tr w14:paraId="1AB32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43BA8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BF6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DDB1C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ECEF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AB7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B566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BFEB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5E29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54B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D1D8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A6B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C9F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B4E9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15AA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E289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655D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19E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9517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334</w:t>
            </w:r>
          </w:p>
        </w:tc>
      </w:tr>
      <w:tr w14:paraId="20A62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6AD7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6F08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3FFE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C738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B7E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6725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BE51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E6A7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ABD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A8A4A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6AE7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4BB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8B5DF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45A2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17B8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A2F9A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349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B8D3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338</w:t>
            </w:r>
          </w:p>
        </w:tc>
      </w:tr>
      <w:tr w14:paraId="272E6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1529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FDF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26B4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994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F166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2E8E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BC39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A762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E4F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A40A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98B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5E3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3D3CF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FCAD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2F3F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4B55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4455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87C2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332</w:t>
            </w:r>
          </w:p>
        </w:tc>
      </w:tr>
      <w:tr w14:paraId="6A023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B0C5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4912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07F4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EBE9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DDE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E69D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DE9C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CC32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949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CE99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8525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DBA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7406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C019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54EC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9CB1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BDA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5E19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336</w:t>
            </w:r>
          </w:p>
        </w:tc>
      </w:tr>
      <w:tr w14:paraId="512D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1CC4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F6A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5ADB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4B59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E66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54DF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B509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EBC3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F9C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E3CD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FCB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E67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3E8F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CA11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AAB90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D15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0C1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D061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339</w:t>
            </w:r>
          </w:p>
        </w:tc>
      </w:tr>
      <w:tr w14:paraId="11C78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8A6A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872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7173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0CF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A8C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16FED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4DEE8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0D7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F8B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68E2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555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1DD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CCAB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7762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A87D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7B26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85D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F5A4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342</w:t>
            </w:r>
          </w:p>
        </w:tc>
      </w:tr>
      <w:tr w14:paraId="769D2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E5A8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16FE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E035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433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EAE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8DD38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9C86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95DE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D83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DC32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85D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851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0B53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21B8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EE7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AC26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FC0F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B959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346</w:t>
            </w:r>
          </w:p>
        </w:tc>
      </w:tr>
      <w:tr w14:paraId="05E80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6C76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A113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0B9FF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965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4245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0CCF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1E86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CE56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BA4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D362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CF7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2C2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17CC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AAFC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187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9EEE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8A8D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7642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349</w:t>
            </w:r>
          </w:p>
        </w:tc>
      </w:tr>
      <w:tr w14:paraId="6967D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1F1A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F517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389D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65C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150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EBE6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8D23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41CF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159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5813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527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CA4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7B04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19F1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07E2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2210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4D3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ACC0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340</w:t>
            </w:r>
          </w:p>
        </w:tc>
      </w:tr>
      <w:tr w14:paraId="33DD8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EC09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DD1E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9B8B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607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C75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518B8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0677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C887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0946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DDB6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21D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098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43BF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C43C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EBD1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6461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A20B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620E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344</w:t>
            </w:r>
          </w:p>
        </w:tc>
      </w:tr>
      <w:tr w14:paraId="76436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3D69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9BDD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29F0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2D0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327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6A79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6BEB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E39F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643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EC34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4F8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6D9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D92B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FDF0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A81D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37196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9FE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A6BA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348</w:t>
            </w:r>
          </w:p>
        </w:tc>
      </w:tr>
      <w:tr w14:paraId="295A8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3272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FB939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FDE0C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48BCF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45.8</w:t>
            </w:r>
          </w:p>
        </w:tc>
        <w:tc>
          <w:tcPr>
            <w:tcW w:w="247" w:type="pct"/>
            <w:vMerge w:val="continue"/>
            <w:vAlign w:val="center"/>
          </w:tcPr>
          <w:p w14:paraId="62AA0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0766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8AE1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A33C6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F4879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A5BF3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4A9BE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EFD90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0A74A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6CCFC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A6F67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86" w:type="pct"/>
            <w:vMerge w:val="continue"/>
            <w:vAlign w:val="center"/>
          </w:tcPr>
          <w:p w14:paraId="1EE10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9BB1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A4FB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479</w:t>
            </w:r>
          </w:p>
        </w:tc>
      </w:tr>
      <w:tr w14:paraId="310A7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0460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4E2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3574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5D4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200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57AC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24E1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88B4B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22D0C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D736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F09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E53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37238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0FF10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C3AA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2026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1A7F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385B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473</w:t>
            </w:r>
          </w:p>
        </w:tc>
      </w:tr>
      <w:tr w14:paraId="5391F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8B69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0F8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13B5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CAF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85F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4BF1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191C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15536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5D203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7306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52B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E6B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53B20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384E0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5650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F7BE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FF2F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0B1E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476</w:t>
            </w:r>
          </w:p>
        </w:tc>
      </w:tr>
      <w:tr w14:paraId="13D08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2C4E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7BAE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8200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7B3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066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C9E6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3275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81017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3C74E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AC7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3F3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D0F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4D9D4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23C31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F59D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3A0B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DADB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2014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482</w:t>
            </w:r>
          </w:p>
        </w:tc>
      </w:tr>
    </w:tbl>
    <w:p w14:paraId="0E376E6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F92470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BB651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522920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47F7F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01BDF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E2704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8F9ED5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13208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D4F4C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BE4BA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E6A3B8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7BC5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35F1B4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A5CD7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DC8AFF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714619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3F1A2A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FA63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D25AC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21237638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763884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05DF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3512A3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44F3D5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068"/>
        <w:gridCol w:w="1136"/>
        <w:gridCol w:w="727"/>
        <w:gridCol w:w="707"/>
        <w:gridCol w:w="636"/>
        <w:gridCol w:w="679"/>
        <w:gridCol w:w="681"/>
        <w:gridCol w:w="730"/>
        <w:gridCol w:w="909"/>
        <w:gridCol w:w="676"/>
        <w:gridCol w:w="659"/>
        <w:gridCol w:w="1048"/>
        <w:gridCol w:w="616"/>
        <w:gridCol w:w="876"/>
        <w:gridCol w:w="822"/>
        <w:gridCol w:w="681"/>
        <w:gridCol w:w="844"/>
      </w:tblGrid>
      <w:tr w14:paraId="5CC81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4EF1DC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1,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F975C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4764A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3" w:type="pct"/>
            <w:gridSpan w:val="9"/>
            <w:shd w:val="clear" w:color="auto" w:fill="auto"/>
          </w:tcPr>
          <w:p w14:paraId="02E5F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4BFD6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5270A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3E7A0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7ABC47E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241F0C2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56215C9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58E966A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0D13895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4189317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73C628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729D826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1FA098B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6F0E67B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16AE824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3FC95FC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2B6BF15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671587B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400468C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04343FF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6387680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5CAEF1A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07B3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69D743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24A89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08D94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2760F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645D1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F838D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4CD76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939D9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B5C09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4DDE4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F9ABD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6E7426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90539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8804A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CAA69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82.71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0ABB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5BDC0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B8AD2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7243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E755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7045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C47C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7EE6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0CC5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B512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3F4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B7E9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19DE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129D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A9C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5832C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44549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BAC7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25BA7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55.48</w:t>
            </w:r>
          </w:p>
        </w:tc>
        <w:tc>
          <w:tcPr>
            <w:tcW w:w="289" w:type="pct"/>
            <w:vMerge w:val="continue"/>
            <w:vAlign w:val="center"/>
          </w:tcPr>
          <w:p w14:paraId="312E5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ED8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C5D9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65BE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D633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24680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5ACF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8B6B4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49" w:type="pct"/>
            <w:vMerge w:val="continue"/>
            <w:vAlign w:val="center"/>
          </w:tcPr>
          <w:p w14:paraId="54391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CF43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057F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6C4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82E8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C178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E37B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ABA3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5D1C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B694B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1895A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28.74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D5C30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34BF3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7C4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2A92B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107A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D420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9350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151D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C8AF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985C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3CC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F1A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7B81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CED4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52D2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17D6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3597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A480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97EFF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32.19</w:t>
            </w:r>
          </w:p>
        </w:tc>
        <w:tc>
          <w:tcPr>
            <w:tcW w:w="289" w:type="pct"/>
            <w:vMerge w:val="continue"/>
            <w:vAlign w:val="center"/>
          </w:tcPr>
          <w:p w14:paraId="4829C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DB0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B017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2E09B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9CAC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25A87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60A0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9E503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1BB28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40B1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88B6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84DB7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18935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716F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76C8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ADAB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3CD67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9FE7E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35930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34.42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FB12F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1B851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5D86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229</w:t>
            </w:r>
          </w:p>
        </w:tc>
      </w:tr>
      <w:tr w14:paraId="28558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6BB3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726B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2F5D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B40A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96C3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8125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1F24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73968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306A5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A999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21BA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B1D0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48F1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51374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15EE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34.65</w:t>
            </w:r>
          </w:p>
        </w:tc>
        <w:tc>
          <w:tcPr>
            <w:tcW w:w="289" w:type="pct"/>
            <w:vMerge w:val="continue"/>
            <w:vAlign w:val="center"/>
          </w:tcPr>
          <w:p w14:paraId="3FE98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C2C4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785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232</w:t>
            </w:r>
          </w:p>
        </w:tc>
      </w:tr>
      <w:tr w14:paraId="79B5C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46B2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DFE9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C149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D3E8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3D22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0B02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52A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D072A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66F6B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1C86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F73D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A865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8FA8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55505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59A99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32.63</w:t>
            </w:r>
          </w:p>
        </w:tc>
        <w:tc>
          <w:tcPr>
            <w:tcW w:w="289" w:type="pct"/>
            <w:vMerge w:val="continue"/>
            <w:vAlign w:val="center"/>
          </w:tcPr>
          <w:p w14:paraId="17103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450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2A74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235</w:t>
            </w:r>
          </w:p>
        </w:tc>
      </w:tr>
      <w:tr w14:paraId="5F0AE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D15D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9CE1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211A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98EE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B6E00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6276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1F5F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469EA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3E6156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7349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89C2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9C3E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BD127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71D93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57FAD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45.52</w:t>
            </w:r>
          </w:p>
        </w:tc>
        <w:tc>
          <w:tcPr>
            <w:tcW w:w="289" w:type="pct"/>
            <w:vMerge w:val="continue"/>
            <w:vAlign w:val="center"/>
          </w:tcPr>
          <w:p w14:paraId="7E3F5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2C1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2AC6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211</w:t>
            </w:r>
          </w:p>
        </w:tc>
      </w:tr>
      <w:tr w14:paraId="64F30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0232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F09D8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7D02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7B00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664C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3F3B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8F9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BE99F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2C9F5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808CB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4859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42DA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65127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626D9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18364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45.21</w:t>
            </w:r>
          </w:p>
        </w:tc>
        <w:tc>
          <w:tcPr>
            <w:tcW w:w="289" w:type="pct"/>
            <w:vMerge w:val="continue"/>
            <w:vAlign w:val="center"/>
          </w:tcPr>
          <w:p w14:paraId="48BAC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1A2A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BEA6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214</w:t>
            </w:r>
          </w:p>
        </w:tc>
      </w:tr>
      <w:tr w14:paraId="3D17C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AA90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1F8B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E249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CC3E2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1E1C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E299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D63D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97480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75649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E06D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8AE7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9311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A47F4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257DD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8DFEC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43.73</w:t>
            </w:r>
          </w:p>
        </w:tc>
        <w:tc>
          <w:tcPr>
            <w:tcW w:w="289" w:type="pct"/>
            <w:vMerge w:val="continue"/>
            <w:vAlign w:val="center"/>
          </w:tcPr>
          <w:p w14:paraId="71741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D5D1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D038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217</w:t>
            </w:r>
          </w:p>
        </w:tc>
      </w:tr>
      <w:tr w14:paraId="73D0C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40F3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7DBA9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0FBD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2.67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85D13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5D20A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5F4E1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E70E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BA6B6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 w:val="continue"/>
            <w:vAlign w:val="center"/>
          </w:tcPr>
          <w:p w14:paraId="45BB2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376998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68F9A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D9D4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6018B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45163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17523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2.67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5D8CE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4981F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2AB7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</w:t>
            </w:r>
          </w:p>
        </w:tc>
      </w:tr>
      <w:tr w14:paraId="178F9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BB0A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2FD4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A7C79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44B7B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39.35</w:t>
            </w:r>
          </w:p>
        </w:tc>
        <w:tc>
          <w:tcPr>
            <w:tcW w:w="249" w:type="pct"/>
            <w:vMerge w:val="continue"/>
            <w:vAlign w:val="center"/>
          </w:tcPr>
          <w:p w14:paraId="6ED39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6745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691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6AC3F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6" w:type="pct"/>
            <w:vMerge w:val="continue"/>
            <w:vAlign w:val="center"/>
          </w:tcPr>
          <w:p w14:paraId="690D9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89A9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E3FD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1C64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FBC18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7E13E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D720A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2.85</w:t>
            </w:r>
          </w:p>
        </w:tc>
        <w:tc>
          <w:tcPr>
            <w:tcW w:w="289" w:type="pct"/>
            <w:vMerge w:val="continue"/>
            <w:vAlign w:val="center"/>
          </w:tcPr>
          <w:p w14:paraId="7B0EE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96D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7D7F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</w:tr>
      <w:tr w14:paraId="7C837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9A1D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20D0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881A4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0823E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FAF72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28D0E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0DC9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A791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1959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3132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0C7E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08D1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EF43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A307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FAD8C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3.74</w:t>
            </w:r>
          </w:p>
        </w:tc>
        <w:tc>
          <w:tcPr>
            <w:tcW w:w="289" w:type="pct"/>
            <w:vMerge w:val="continue"/>
            <w:vAlign w:val="center"/>
          </w:tcPr>
          <w:p w14:paraId="5FFF8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92E7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9B3D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</w:tr>
      <w:tr w14:paraId="21B1A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B088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13A1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C92C4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58C5B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249" w:type="pct"/>
            <w:vMerge w:val="continue"/>
            <w:vAlign w:val="center"/>
          </w:tcPr>
          <w:p w14:paraId="74B14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F687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603D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C1AA4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 w:val="continue"/>
            <w:vAlign w:val="center"/>
          </w:tcPr>
          <w:p w14:paraId="75264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8CA5D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66A8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099D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86F18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69125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0BC0F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3.84</w:t>
            </w:r>
          </w:p>
        </w:tc>
        <w:tc>
          <w:tcPr>
            <w:tcW w:w="289" w:type="pct"/>
            <w:vMerge w:val="continue"/>
            <w:vAlign w:val="center"/>
          </w:tcPr>
          <w:p w14:paraId="49A5A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182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9BF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</w:t>
            </w:r>
          </w:p>
        </w:tc>
      </w:tr>
      <w:tr w14:paraId="1E255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7290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D0B18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DC715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9A043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continue"/>
            <w:vAlign w:val="center"/>
          </w:tcPr>
          <w:p w14:paraId="64549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B718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CED8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F2DC9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 w:val="continue"/>
            <w:vAlign w:val="center"/>
          </w:tcPr>
          <w:p w14:paraId="4A883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64FEE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23804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A49F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392F9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86853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55B9D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37.48</w:t>
            </w:r>
          </w:p>
        </w:tc>
        <w:tc>
          <w:tcPr>
            <w:tcW w:w="289" w:type="pct"/>
            <w:vMerge w:val="continue"/>
            <w:vAlign w:val="center"/>
          </w:tcPr>
          <w:p w14:paraId="06BEA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60F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33D9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449</w:t>
            </w:r>
          </w:p>
        </w:tc>
      </w:tr>
      <w:tr w14:paraId="2E408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9BF8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354A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21B9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6C01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182A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BC32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8332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C2C1C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 w:val="continue"/>
            <w:vAlign w:val="center"/>
          </w:tcPr>
          <w:p w14:paraId="03522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126D5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C68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10C4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2EDA00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7C476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A399C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36.82</w:t>
            </w:r>
          </w:p>
        </w:tc>
        <w:tc>
          <w:tcPr>
            <w:tcW w:w="289" w:type="pct"/>
            <w:vMerge w:val="continue"/>
            <w:vAlign w:val="center"/>
          </w:tcPr>
          <w:p w14:paraId="6F456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5E21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B61B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441</w:t>
            </w:r>
          </w:p>
        </w:tc>
      </w:tr>
      <w:tr w14:paraId="4FAF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D4D2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12EEB0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vMerge w:val="continue"/>
            <w:vAlign w:val="center"/>
          </w:tcPr>
          <w:p w14:paraId="6A077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AA7C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1FD74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364D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A32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3D897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 w:val="continue"/>
            <w:vAlign w:val="center"/>
          </w:tcPr>
          <w:p w14:paraId="073FFE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D114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BFD8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7D8BF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4126A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22973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B3211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ADBFF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04EB5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21B8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194</w:t>
            </w:r>
          </w:p>
        </w:tc>
      </w:tr>
      <w:tr w14:paraId="034E8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0527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5EEB9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261E1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2.14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00738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249" w:type="pct"/>
            <w:vMerge w:val="continue"/>
            <w:vAlign w:val="center"/>
          </w:tcPr>
          <w:p w14:paraId="30025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3C67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EEE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78E17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211D0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1D32B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4D496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4EB7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7B18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6146AB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F3AC6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89" w:type="pct"/>
            <w:vMerge w:val="continue"/>
            <w:vAlign w:val="center"/>
          </w:tcPr>
          <w:p w14:paraId="3CCB9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A7E6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A80E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492</w:t>
            </w:r>
          </w:p>
        </w:tc>
      </w:tr>
      <w:tr w14:paraId="4C1B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6DB5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80F2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8EB4F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66503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249" w:type="pct"/>
            <w:vMerge w:val="continue"/>
            <w:vAlign w:val="center"/>
          </w:tcPr>
          <w:p w14:paraId="7C46C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2B80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88CC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CE06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9E92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06FE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FA9F5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 w:val="continue"/>
            <w:vAlign w:val="center"/>
          </w:tcPr>
          <w:p w14:paraId="46336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CDC2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5207E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A9032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6.36</w:t>
            </w:r>
          </w:p>
        </w:tc>
        <w:tc>
          <w:tcPr>
            <w:tcW w:w="289" w:type="pct"/>
            <w:vMerge w:val="continue"/>
            <w:vAlign w:val="center"/>
          </w:tcPr>
          <w:p w14:paraId="78DD1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4B72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3D13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495</w:t>
            </w:r>
          </w:p>
        </w:tc>
      </w:tr>
      <w:tr w14:paraId="407A4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A7B2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2BBE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CC97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7B28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7264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18C5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11DC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E7C2C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CC35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CED1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E151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9EC1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25ED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B0F3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1A1C7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12.87</w:t>
            </w:r>
          </w:p>
        </w:tc>
        <w:tc>
          <w:tcPr>
            <w:tcW w:w="289" w:type="pct"/>
            <w:vMerge w:val="continue"/>
            <w:vAlign w:val="center"/>
          </w:tcPr>
          <w:p w14:paraId="266ED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7E5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B082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519</w:t>
            </w:r>
          </w:p>
        </w:tc>
      </w:tr>
      <w:tr w14:paraId="4A621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E3F0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23E6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FFFDF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4.33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61CC6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42.5</w:t>
            </w:r>
          </w:p>
        </w:tc>
        <w:tc>
          <w:tcPr>
            <w:tcW w:w="249" w:type="pct"/>
            <w:vMerge w:val="continue"/>
            <w:vAlign w:val="center"/>
          </w:tcPr>
          <w:p w14:paraId="58F20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84BF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EB4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01538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933B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01FF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5D29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continue"/>
            <w:vAlign w:val="center"/>
          </w:tcPr>
          <w:p w14:paraId="3BC38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8113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278F5E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217C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5.65</w:t>
            </w:r>
          </w:p>
        </w:tc>
        <w:tc>
          <w:tcPr>
            <w:tcW w:w="289" w:type="pct"/>
            <w:vMerge w:val="continue"/>
            <w:vAlign w:val="center"/>
          </w:tcPr>
          <w:p w14:paraId="26520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061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8DD6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516</w:t>
            </w:r>
          </w:p>
        </w:tc>
      </w:tr>
      <w:tr w14:paraId="60345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032C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6D36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81E94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8315A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876AE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C203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01D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3461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2D43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371A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93D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8F3F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3805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7E6290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64C83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89" w:type="pct"/>
            <w:vMerge w:val="continue"/>
            <w:vAlign w:val="center"/>
          </w:tcPr>
          <w:p w14:paraId="6066B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4D2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6503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489</w:t>
            </w:r>
          </w:p>
        </w:tc>
      </w:tr>
      <w:tr w14:paraId="4D265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34FF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DEB5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8429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CB28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78FB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0BB8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4B6C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3145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F598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8EC0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24A4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5FD2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BCDC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1FD1EE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3B964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42.72</w:t>
            </w:r>
          </w:p>
        </w:tc>
        <w:tc>
          <w:tcPr>
            <w:tcW w:w="289" w:type="pct"/>
            <w:vMerge w:val="continue"/>
            <w:vAlign w:val="center"/>
          </w:tcPr>
          <w:p w14:paraId="0A44D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E87F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0B0E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486</w:t>
            </w:r>
          </w:p>
        </w:tc>
      </w:tr>
      <w:tr w14:paraId="1732F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33C6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02AF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B823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D35F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ACEA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5050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DE37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791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27F8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27E7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8B43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543F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B3B6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1226C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0970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10.54</w:t>
            </w:r>
          </w:p>
        </w:tc>
        <w:tc>
          <w:tcPr>
            <w:tcW w:w="289" w:type="pct"/>
            <w:vMerge w:val="continue"/>
            <w:vAlign w:val="center"/>
          </w:tcPr>
          <w:p w14:paraId="2DB92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24E0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3A6B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501</w:t>
            </w:r>
          </w:p>
        </w:tc>
      </w:tr>
      <w:tr w14:paraId="0E77E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87F2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061D5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44F7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6FE1A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D4BC4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EADA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F9D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743D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1C80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1474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68E4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AA2B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00E6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373A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7C20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A3D8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8B0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D286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483</w:t>
            </w:r>
          </w:p>
        </w:tc>
      </w:tr>
      <w:tr w14:paraId="3DE3A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8584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CB49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8570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E64C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AEEF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1B9F7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F687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5E24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562C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9B22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27AB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9212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7A33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5A7D66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7DCAD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83.59</w:t>
            </w:r>
          </w:p>
        </w:tc>
        <w:tc>
          <w:tcPr>
            <w:tcW w:w="289" w:type="pct"/>
            <w:vMerge w:val="continue"/>
            <w:vAlign w:val="center"/>
          </w:tcPr>
          <w:p w14:paraId="080BD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85CC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A2AD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513</w:t>
            </w:r>
          </w:p>
        </w:tc>
      </w:tr>
      <w:tr w14:paraId="6CBD4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1CAE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0253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F908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5F11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D480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E8E75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A449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40BB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FA30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BBCF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C62A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FDC7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7B59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C8B1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E4978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86.5</w:t>
            </w:r>
          </w:p>
        </w:tc>
        <w:tc>
          <w:tcPr>
            <w:tcW w:w="289" w:type="pct"/>
            <w:vMerge w:val="continue"/>
            <w:vAlign w:val="center"/>
          </w:tcPr>
          <w:p w14:paraId="73A56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A73E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9F63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510</w:t>
            </w:r>
          </w:p>
        </w:tc>
      </w:tr>
      <w:tr w14:paraId="2552E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3578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FDAA0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1432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7A19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CE6C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D2F0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FB2F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0EA0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CFA5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9E73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6208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9FA4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1786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35188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79E9C0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21.35</w:t>
            </w:r>
          </w:p>
        </w:tc>
        <w:tc>
          <w:tcPr>
            <w:tcW w:w="289" w:type="pct"/>
            <w:vMerge w:val="continue"/>
            <w:vAlign w:val="center"/>
          </w:tcPr>
          <w:p w14:paraId="177A0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CFF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12A5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507</w:t>
            </w:r>
          </w:p>
        </w:tc>
      </w:tr>
      <w:tr w14:paraId="589CB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81B8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3C29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C2EF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1200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4D60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25E6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5D6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A80F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FC7C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D926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5199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2F129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8DCA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3873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54CE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1B15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C6A1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BD77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525</w:t>
            </w:r>
          </w:p>
        </w:tc>
      </w:tr>
      <w:tr w14:paraId="34F09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0353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3D0D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CF5F6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30ECF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47.18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A4675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C19E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9196D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F783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2FF7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D214B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215EA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77B6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52FB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32B4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F8F68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10.54</w:t>
            </w:r>
          </w:p>
        </w:tc>
        <w:tc>
          <w:tcPr>
            <w:tcW w:w="289" w:type="pct"/>
            <w:vMerge w:val="continue"/>
            <w:vAlign w:val="center"/>
          </w:tcPr>
          <w:p w14:paraId="1BA39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D897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258F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498</w:t>
            </w:r>
          </w:p>
        </w:tc>
      </w:tr>
      <w:tr w14:paraId="23D86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D9A1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BBC2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BC897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95F5B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47.19</w:t>
            </w:r>
          </w:p>
        </w:tc>
        <w:tc>
          <w:tcPr>
            <w:tcW w:w="249" w:type="pct"/>
            <w:vMerge w:val="continue"/>
            <w:vAlign w:val="center"/>
          </w:tcPr>
          <w:p w14:paraId="6A584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74CF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A31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2510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9C7B2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D1647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2AB7B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51A54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E167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F210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19F6E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10.56</w:t>
            </w:r>
          </w:p>
        </w:tc>
        <w:tc>
          <w:tcPr>
            <w:tcW w:w="289" w:type="pct"/>
            <w:vMerge w:val="continue"/>
            <w:vAlign w:val="center"/>
          </w:tcPr>
          <w:p w14:paraId="4C6FB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AF4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245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504</w:t>
            </w:r>
          </w:p>
        </w:tc>
      </w:tr>
      <w:tr w14:paraId="3525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0500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98E5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3ACCD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7612F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65536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4E0FC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539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35D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50CA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0833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5B25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4C65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7F42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BBE3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BE781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21.37</w:t>
            </w:r>
          </w:p>
        </w:tc>
        <w:tc>
          <w:tcPr>
            <w:tcW w:w="289" w:type="pct"/>
            <w:vMerge w:val="continue"/>
            <w:vAlign w:val="center"/>
          </w:tcPr>
          <w:p w14:paraId="7B4D7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6F8C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36A3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528</w:t>
            </w:r>
          </w:p>
        </w:tc>
      </w:tr>
      <w:tr w14:paraId="3EA95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139F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8E44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8161C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35AB0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continue"/>
            <w:vAlign w:val="center"/>
          </w:tcPr>
          <w:p w14:paraId="2924D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5583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27A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DDD7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3DE2A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6D062F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2166E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3C77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6A55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09CD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BD599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21.35</w:t>
            </w:r>
          </w:p>
        </w:tc>
        <w:tc>
          <w:tcPr>
            <w:tcW w:w="289" w:type="pct"/>
            <w:vMerge w:val="continue"/>
            <w:vAlign w:val="center"/>
          </w:tcPr>
          <w:p w14:paraId="4C63C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AAF9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CA22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522</w:t>
            </w:r>
          </w:p>
        </w:tc>
      </w:tr>
      <w:tr w14:paraId="4A027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1E3E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E21D3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2B5FF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B19F5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DFD65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5D36A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082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61807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 w:val="continue"/>
            <w:vAlign w:val="center"/>
          </w:tcPr>
          <w:p w14:paraId="12E3E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CC5C4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5A0AA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6D25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F599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B5209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53F81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87.7</w:t>
            </w:r>
          </w:p>
        </w:tc>
        <w:tc>
          <w:tcPr>
            <w:tcW w:w="289" w:type="pct"/>
            <w:vMerge w:val="continue"/>
            <w:vAlign w:val="center"/>
          </w:tcPr>
          <w:p w14:paraId="60500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86A6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625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289</w:t>
            </w:r>
          </w:p>
        </w:tc>
      </w:tr>
      <w:tr w14:paraId="53D26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B6EC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4281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1C1A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DD67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7D10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A4EE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8DA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78CB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C5D6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6DD1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B0BCF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F347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BCC1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0080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03E8C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73.77</w:t>
            </w:r>
          </w:p>
        </w:tc>
        <w:tc>
          <w:tcPr>
            <w:tcW w:w="289" w:type="pct"/>
            <w:vMerge w:val="continue"/>
            <w:vAlign w:val="center"/>
          </w:tcPr>
          <w:p w14:paraId="0A9F1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061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68C8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290</w:t>
            </w:r>
          </w:p>
        </w:tc>
      </w:tr>
      <w:tr w14:paraId="35D57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AA14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89FB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2315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A8F3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4660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9ED4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20E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D5B3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F31E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7B90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F701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B82C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52243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3AE4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0EA27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39.2</w:t>
            </w:r>
          </w:p>
        </w:tc>
        <w:tc>
          <w:tcPr>
            <w:tcW w:w="289" w:type="pct"/>
            <w:vMerge w:val="continue"/>
            <w:vAlign w:val="center"/>
          </w:tcPr>
          <w:p w14:paraId="1201F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FE7E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C691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291</w:t>
            </w:r>
          </w:p>
        </w:tc>
      </w:tr>
      <w:tr w14:paraId="2B4F5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A4C0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26F1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B3D16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18E53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C3898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238A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2859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B0CF2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 w:val="continue"/>
            <w:vAlign w:val="center"/>
          </w:tcPr>
          <w:p w14:paraId="7AAE9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8236C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21F5F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47E2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A67D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3937B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8EA0C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289" w:type="pct"/>
            <w:vMerge w:val="continue"/>
            <w:vAlign w:val="center"/>
          </w:tcPr>
          <w:p w14:paraId="35E69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AD31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7A34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350</w:t>
            </w:r>
          </w:p>
        </w:tc>
      </w:tr>
      <w:tr w14:paraId="60464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DC88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1F61C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9AFC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78F9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B2D8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C454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83B0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B3D9A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 w:val="continue"/>
            <w:vAlign w:val="center"/>
          </w:tcPr>
          <w:p w14:paraId="6553F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0DE5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E0C0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E61D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B6913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191B6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AEBD1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289" w:type="pct"/>
            <w:vMerge w:val="continue"/>
            <w:vAlign w:val="center"/>
          </w:tcPr>
          <w:p w14:paraId="53D4D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82A9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254E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353</w:t>
            </w:r>
          </w:p>
        </w:tc>
      </w:tr>
      <w:tr w14:paraId="587FE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4595A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2E36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A11B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5211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08EF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7A84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DDFD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06D89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 w:val="continue"/>
            <w:vAlign w:val="center"/>
          </w:tcPr>
          <w:p w14:paraId="0546B5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4AC8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911A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439D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90005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30CDD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2EC2F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289" w:type="pct"/>
            <w:vMerge w:val="continue"/>
            <w:vAlign w:val="center"/>
          </w:tcPr>
          <w:p w14:paraId="19D93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45B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950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356</w:t>
            </w:r>
          </w:p>
        </w:tc>
      </w:tr>
      <w:tr w14:paraId="5BA15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E1D8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DC634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7DD10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6CED1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745DF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E8F9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839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4D088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 w:val="continue"/>
            <w:vAlign w:val="center"/>
          </w:tcPr>
          <w:p w14:paraId="6F1C16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38ACA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1E88A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A898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78D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054EF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656A9A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5C83B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2DAF6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9D6E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266</w:t>
            </w:r>
          </w:p>
        </w:tc>
      </w:tr>
      <w:tr w14:paraId="068D1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8B90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CA04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B0C4C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1ED0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C537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A385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E57C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7D15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57F1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70C9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8127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73A0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90DA8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1BFB7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8F5B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598C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14ED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BDEF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258</w:t>
            </w:r>
          </w:p>
        </w:tc>
      </w:tr>
      <w:tr w14:paraId="02ACE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D43F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3A98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A879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DE7E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5D4E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3546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93AC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F2BA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84286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B31C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032C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751F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EF348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4625A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D8BD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8601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A45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AA34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262</w:t>
            </w:r>
          </w:p>
        </w:tc>
      </w:tr>
      <w:tr w14:paraId="650EA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D66E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00A4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4C3A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1B6A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6759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7446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FD7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022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6449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0AD34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FB33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A87A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01245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08004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E7A7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A834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A5B0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C607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254</w:t>
            </w:r>
          </w:p>
        </w:tc>
      </w:tr>
      <w:tr w14:paraId="5B330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EAA5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6EAD0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94699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477E6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6CFAD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841D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20C48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C5903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2DF3A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83D2D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5E0B4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1BB7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0DB2A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300AA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BA83B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56.41</w:t>
            </w:r>
          </w:p>
        </w:tc>
        <w:tc>
          <w:tcPr>
            <w:tcW w:w="289" w:type="pct"/>
            <w:vMerge w:val="continue"/>
            <w:vAlign w:val="center"/>
          </w:tcPr>
          <w:p w14:paraId="40006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BD3A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0DEC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159</w:t>
            </w:r>
          </w:p>
        </w:tc>
      </w:tr>
      <w:tr w14:paraId="5090C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FF2F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850E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32E3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E04E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D15E2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B953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F3D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6EE4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DBB3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36DD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9C6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3099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25A6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20CC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F902D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59.05</w:t>
            </w:r>
          </w:p>
        </w:tc>
        <w:tc>
          <w:tcPr>
            <w:tcW w:w="289" w:type="pct"/>
            <w:vMerge w:val="continue"/>
            <w:vAlign w:val="center"/>
          </w:tcPr>
          <w:p w14:paraId="29325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B8CD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5E09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167</w:t>
            </w:r>
          </w:p>
        </w:tc>
      </w:tr>
      <w:tr w14:paraId="3FF9B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D276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4B929B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vMerge w:val="continue"/>
            <w:vAlign w:val="center"/>
          </w:tcPr>
          <w:p w14:paraId="525EA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4492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5720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1B85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67889A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EA659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 w:val="continue"/>
            <w:vAlign w:val="center"/>
          </w:tcPr>
          <w:p w14:paraId="4EC44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AD0E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BF5A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A454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F8A8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51403A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81D6C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39.92</w:t>
            </w:r>
          </w:p>
        </w:tc>
        <w:tc>
          <w:tcPr>
            <w:tcW w:w="289" w:type="pct"/>
            <w:vMerge w:val="continue"/>
            <w:vAlign w:val="center"/>
          </w:tcPr>
          <w:p w14:paraId="0BD62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1FB7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43BE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420</w:t>
            </w:r>
          </w:p>
        </w:tc>
      </w:tr>
      <w:tr w14:paraId="30794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69DEE6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730F0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vMerge w:val="continue"/>
            <w:vAlign w:val="center"/>
          </w:tcPr>
          <w:p w14:paraId="1B8B8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3C33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36479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0984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CEAB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2A214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 w:val="continue"/>
            <w:vAlign w:val="center"/>
          </w:tcPr>
          <w:p w14:paraId="5EF92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7667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0F66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1721ED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0B930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30469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B5A60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24.12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53299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1138B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0A70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32813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6F01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39FD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6A16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9D26B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866B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6A53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BB44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F493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79A3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3279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043E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3774E9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1B3E1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8AB7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4587F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16.18</w:t>
            </w:r>
          </w:p>
        </w:tc>
        <w:tc>
          <w:tcPr>
            <w:tcW w:w="289" w:type="pct"/>
            <w:vMerge w:val="continue"/>
            <w:vAlign w:val="center"/>
          </w:tcPr>
          <w:p w14:paraId="72176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EBD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4015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  <w:tr w14:paraId="47BC8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1BE9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6EB7C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30B62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6C9A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51.75</w:t>
            </w:r>
          </w:p>
        </w:tc>
        <w:tc>
          <w:tcPr>
            <w:tcW w:w="249" w:type="pct"/>
            <w:vMerge w:val="continue"/>
            <w:vAlign w:val="center"/>
          </w:tcPr>
          <w:p w14:paraId="103D7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13F5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270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4E86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277C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8458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D98A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4082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9195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BE12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84F45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42D75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2EF3C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C2E4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36633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7735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01E0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AA6E3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F83B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49" w:type="pct"/>
            <w:vMerge w:val="continue"/>
            <w:vAlign w:val="center"/>
          </w:tcPr>
          <w:p w14:paraId="1C54F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2BD9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F37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E59E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B497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C74A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37AF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EC8C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68FE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AF58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8E943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16.61</w:t>
            </w:r>
          </w:p>
        </w:tc>
        <w:tc>
          <w:tcPr>
            <w:tcW w:w="289" w:type="pct"/>
            <w:vMerge w:val="continue"/>
            <w:vAlign w:val="center"/>
          </w:tcPr>
          <w:p w14:paraId="07C59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1816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B066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0112E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7AF5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D06A6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33813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942AA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D9CCE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33B0C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BA8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E639D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3EA96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351F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9C2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0C96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A541A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77958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53A25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2CAD6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6AA49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65B6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230</w:t>
            </w:r>
          </w:p>
        </w:tc>
      </w:tr>
      <w:tr w14:paraId="5B402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E2E1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8943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836C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7B7D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3F99B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9CBF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0AD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A4C88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450D3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7092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5DD9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0E7E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CA86E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04AA4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4437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24.46</w:t>
            </w:r>
          </w:p>
        </w:tc>
        <w:tc>
          <w:tcPr>
            <w:tcW w:w="289" w:type="pct"/>
            <w:vMerge w:val="continue"/>
            <w:vAlign w:val="center"/>
          </w:tcPr>
          <w:p w14:paraId="7C790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96F1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76EB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233</w:t>
            </w:r>
          </w:p>
        </w:tc>
      </w:tr>
      <w:tr w14:paraId="4DACA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65EE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10AB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378F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1B6F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3F86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C592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2E4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D7C71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1A1CF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4753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04DA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E39B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79757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13F1D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0D198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23.04</w:t>
            </w:r>
          </w:p>
        </w:tc>
        <w:tc>
          <w:tcPr>
            <w:tcW w:w="289" w:type="pct"/>
            <w:vMerge w:val="continue"/>
            <w:vAlign w:val="center"/>
          </w:tcPr>
          <w:p w14:paraId="43E1B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46BC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D028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236</w:t>
            </w:r>
          </w:p>
        </w:tc>
      </w:tr>
      <w:tr w14:paraId="3B83E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36F3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CF9F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D2BE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757C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D788B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647E6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F597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58BD7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60C6B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362D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2A0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E020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E7401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735B8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89B5E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32.13</w:t>
            </w:r>
          </w:p>
        </w:tc>
        <w:tc>
          <w:tcPr>
            <w:tcW w:w="289" w:type="pct"/>
            <w:vMerge w:val="continue"/>
            <w:vAlign w:val="center"/>
          </w:tcPr>
          <w:p w14:paraId="1B888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FE64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6E1E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212</w:t>
            </w:r>
          </w:p>
        </w:tc>
      </w:tr>
      <w:tr w14:paraId="20845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F368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A6AC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CF22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0E56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CE00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A7EFB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47C3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D615F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5BA72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5952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64A5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D508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65FBF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523C3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AC3D3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31.92</w:t>
            </w:r>
          </w:p>
        </w:tc>
        <w:tc>
          <w:tcPr>
            <w:tcW w:w="289" w:type="pct"/>
            <w:vMerge w:val="continue"/>
            <w:vAlign w:val="center"/>
          </w:tcPr>
          <w:p w14:paraId="7594D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94C0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7BFC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215</w:t>
            </w:r>
          </w:p>
        </w:tc>
      </w:tr>
      <w:tr w14:paraId="78716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0668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987B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65F2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B67F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EDC7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9F39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22EF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FB3BA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6D06D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B5FD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737E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7846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5E2C91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6EDC7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BA103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30.87</w:t>
            </w:r>
          </w:p>
        </w:tc>
        <w:tc>
          <w:tcPr>
            <w:tcW w:w="289" w:type="pct"/>
            <w:vMerge w:val="continue"/>
            <w:vAlign w:val="center"/>
          </w:tcPr>
          <w:p w14:paraId="0B06B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C875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3A94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218</w:t>
            </w:r>
          </w:p>
        </w:tc>
      </w:tr>
      <w:tr w14:paraId="0834E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21AE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E32D4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 w:val="continue"/>
            <w:vAlign w:val="center"/>
          </w:tcPr>
          <w:p w14:paraId="0F0F4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95A6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BBD0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D6C9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9C1F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16A03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 w:val="continue"/>
            <w:vAlign w:val="center"/>
          </w:tcPr>
          <w:p w14:paraId="6B042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8563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E1E9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62EF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1F978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A8313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913E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13.85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C146B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267D7A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C6EB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450</w:t>
            </w:r>
          </w:p>
        </w:tc>
      </w:tr>
      <w:tr w14:paraId="21322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1E33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407C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9EF6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091D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6613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9CB2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2B7C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FD1C3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 w:val="continue"/>
            <w:vAlign w:val="center"/>
          </w:tcPr>
          <w:p w14:paraId="3D3A8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9757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99FF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7CED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26422A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5361A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43026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289" w:type="pct"/>
            <w:vMerge w:val="continue"/>
            <w:vAlign w:val="center"/>
          </w:tcPr>
          <w:p w14:paraId="26371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B4AF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CC93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442</w:t>
            </w:r>
          </w:p>
        </w:tc>
      </w:tr>
      <w:tr w14:paraId="06FD5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CE2B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40E857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C61B4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B4C92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50.59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3A7B7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5436C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44B1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021FD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 w:val="continue"/>
            <w:vAlign w:val="center"/>
          </w:tcPr>
          <w:p w14:paraId="1316D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DAD3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A4EF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3200C4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628E0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7DD73D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567D7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BB39B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745B6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9E61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195</w:t>
            </w:r>
          </w:p>
        </w:tc>
      </w:tr>
      <w:tr w14:paraId="7185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0DD1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C8666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B27E1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0.29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40B5C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49" w:type="pct"/>
            <w:vMerge w:val="continue"/>
            <w:vAlign w:val="center"/>
          </w:tcPr>
          <w:p w14:paraId="52ED9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FF8B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4E7C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BD2D2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71E1C8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DD1B3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70DAE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9D7E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B3704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8AA86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10077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289" w:type="pct"/>
            <w:vMerge w:val="continue"/>
            <w:vAlign w:val="center"/>
          </w:tcPr>
          <w:p w14:paraId="2A02A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2243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6269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493</w:t>
            </w:r>
          </w:p>
        </w:tc>
      </w:tr>
      <w:tr w14:paraId="2B2C4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88C1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10FA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FF6DC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C6912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5EFBB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902E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03C8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F61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8350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5EFC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9D91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78DC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5680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2E7B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F3B8B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289" w:type="pct"/>
            <w:vMerge w:val="continue"/>
            <w:vAlign w:val="center"/>
          </w:tcPr>
          <w:p w14:paraId="6A565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DAD6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280A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517</w:t>
            </w:r>
          </w:p>
        </w:tc>
      </w:tr>
      <w:tr w14:paraId="0D59E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DAEB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3696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DB544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E1339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28.4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28635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71CF2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39B5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8A6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E1E2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53C6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9C620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 w:val="continue"/>
            <w:vAlign w:val="center"/>
          </w:tcPr>
          <w:p w14:paraId="20C68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AB58D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20F21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97F9F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289" w:type="pct"/>
            <w:vMerge w:val="continue"/>
            <w:vAlign w:val="center"/>
          </w:tcPr>
          <w:p w14:paraId="70117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A0AE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84F2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496</w:t>
            </w:r>
          </w:p>
        </w:tc>
      </w:tr>
      <w:tr w14:paraId="556C0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C39C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0A26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241BC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EDD93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249" w:type="pct"/>
            <w:vMerge w:val="continue"/>
            <w:vAlign w:val="center"/>
          </w:tcPr>
          <w:p w14:paraId="557F8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88B2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C5DDC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CEB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0C95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6D07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710B6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continue"/>
            <w:vAlign w:val="center"/>
          </w:tcPr>
          <w:p w14:paraId="2723C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1EA4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3B0C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1F0C7F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1.44</w:t>
            </w:r>
          </w:p>
        </w:tc>
        <w:tc>
          <w:tcPr>
            <w:tcW w:w="289" w:type="pct"/>
            <w:vMerge w:val="continue"/>
            <w:vAlign w:val="center"/>
          </w:tcPr>
          <w:p w14:paraId="3D7BD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2684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914E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502</w:t>
            </w:r>
          </w:p>
        </w:tc>
      </w:tr>
      <w:tr w14:paraId="60409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C7D2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9519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9738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F1AA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C512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195B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6CC5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D03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AAFF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B4B1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A408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9DE4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FD40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3B87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7086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97A1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2FE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CAE1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484</w:t>
            </w:r>
          </w:p>
        </w:tc>
      </w:tr>
      <w:tr w14:paraId="591A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8E8A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071A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2F7E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C1F5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84EE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66E8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9D87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02316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D1CD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6C572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2FBF3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60A3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1C0B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833A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0211B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1248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23FF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083D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499</w:t>
            </w:r>
          </w:p>
        </w:tc>
      </w:tr>
      <w:tr w14:paraId="3C3B1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315F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D251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3DB6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2CA7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D59AB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40C7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C3EF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5AEA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092692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7DA93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0763C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A353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5851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D123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E5F9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57FB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20A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DC3D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505</w:t>
            </w:r>
          </w:p>
        </w:tc>
      </w:tr>
      <w:tr w14:paraId="3142A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24FB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6DDA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005FE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1.34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0FD15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828DB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2268D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A7CB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E8B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61B27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continue"/>
            <w:vAlign w:val="center"/>
          </w:tcPr>
          <w:p w14:paraId="6AB54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6815C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 w:val="continue"/>
            <w:vAlign w:val="center"/>
          </w:tcPr>
          <w:p w14:paraId="6BC7F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1772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2799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ED231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1.75</w:t>
            </w:r>
          </w:p>
        </w:tc>
        <w:tc>
          <w:tcPr>
            <w:tcW w:w="289" w:type="pct"/>
            <w:vMerge w:val="continue"/>
            <w:vAlign w:val="center"/>
          </w:tcPr>
          <w:p w14:paraId="30C89C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B214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BD7B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520</w:t>
            </w:r>
          </w:p>
        </w:tc>
      </w:tr>
      <w:tr w14:paraId="772C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4459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DF44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ECD02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2.23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9E4B8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249" w:type="pct"/>
            <w:vMerge w:val="continue"/>
            <w:vAlign w:val="center"/>
          </w:tcPr>
          <w:p w14:paraId="7683C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7791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CCBF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74DA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80BB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515F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65FBE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continue"/>
            <w:vAlign w:val="center"/>
          </w:tcPr>
          <w:p w14:paraId="0219C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3061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B322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1F415B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2.91</w:t>
            </w:r>
          </w:p>
        </w:tc>
        <w:tc>
          <w:tcPr>
            <w:tcW w:w="289" w:type="pct"/>
            <w:vMerge w:val="continue"/>
            <w:vAlign w:val="center"/>
          </w:tcPr>
          <w:p w14:paraId="294E0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09A4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9A29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526</w:t>
            </w:r>
          </w:p>
        </w:tc>
      </w:tr>
      <w:tr w14:paraId="54F3F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F1B84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DA82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7C67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3ED2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CE1B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A1F3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A4C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821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8CC7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616F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A9E0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CBD2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FE28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05D6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975E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B4A6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043B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1404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508</w:t>
            </w:r>
          </w:p>
        </w:tc>
      </w:tr>
      <w:tr w14:paraId="5E962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FAD8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F1692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00A4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65CC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F8BA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CA115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AB4F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CA7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DF07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D9FF9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3D3DE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A8E4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065C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AD1C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E010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7C08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FA16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4600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523</w:t>
            </w:r>
          </w:p>
        </w:tc>
      </w:tr>
      <w:tr w14:paraId="47EA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237B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E4EE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35D4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DB99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5151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506F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47F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B3FE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DADBF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DA6EA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2791B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BB2E7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9578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E1DD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9FF9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E5D1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44B3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F563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529</w:t>
            </w:r>
          </w:p>
        </w:tc>
      </w:tr>
      <w:tr w14:paraId="622DC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7BB4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665C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967A0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7800C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670D4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1914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D481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22A4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BA4D6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continue"/>
            <w:vAlign w:val="center"/>
          </w:tcPr>
          <w:p w14:paraId="7DD52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347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551B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A8A6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6B3BF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5BEF7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42.72</w:t>
            </w:r>
          </w:p>
        </w:tc>
        <w:tc>
          <w:tcPr>
            <w:tcW w:w="289" w:type="pct"/>
            <w:vMerge w:val="continue"/>
            <w:vAlign w:val="center"/>
          </w:tcPr>
          <w:p w14:paraId="3A32C1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8282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64E8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487</w:t>
            </w:r>
          </w:p>
        </w:tc>
      </w:tr>
      <w:tr w14:paraId="403EE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0A56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3994D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B499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1489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8267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5B15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6C8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49D7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92DE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1DAF4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D3D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4AE9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8795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30B58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55C03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10.54</w:t>
            </w:r>
          </w:p>
        </w:tc>
        <w:tc>
          <w:tcPr>
            <w:tcW w:w="289" w:type="pct"/>
            <w:vMerge w:val="continue"/>
            <w:vAlign w:val="center"/>
          </w:tcPr>
          <w:p w14:paraId="15F68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D834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1F13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490</w:t>
            </w:r>
          </w:p>
        </w:tc>
      </w:tr>
      <w:tr w14:paraId="0375A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851C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54A19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6BDC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A09C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33F28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4911B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7B8C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72BD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727F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3EAF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9400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8D41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C664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7BC255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95EE4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86.5</w:t>
            </w:r>
          </w:p>
        </w:tc>
        <w:tc>
          <w:tcPr>
            <w:tcW w:w="289" w:type="pct"/>
            <w:vMerge w:val="continue"/>
            <w:vAlign w:val="center"/>
          </w:tcPr>
          <w:p w14:paraId="7864B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503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84C4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511</w:t>
            </w:r>
          </w:p>
        </w:tc>
      </w:tr>
      <w:tr w14:paraId="2F4D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4531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208D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859E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C499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E2DF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3F6A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7B2D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87D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17DF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908E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50D74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043F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A5D6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CE2B8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0C77B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21.35</w:t>
            </w:r>
          </w:p>
        </w:tc>
        <w:tc>
          <w:tcPr>
            <w:tcW w:w="289" w:type="pct"/>
            <w:vMerge w:val="continue"/>
            <w:vAlign w:val="center"/>
          </w:tcPr>
          <w:p w14:paraId="2FCDA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02B6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4E8B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514</w:t>
            </w:r>
          </w:p>
        </w:tc>
      </w:tr>
      <w:tr w14:paraId="36CED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9FE6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EF780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vMerge w:val="continue"/>
            <w:vAlign w:val="center"/>
          </w:tcPr>
          <w:p w14:paraId="37FCF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EBED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9ABB3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4B192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FEB85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973A8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 w:val="continue"/>
            <w:vAlign w:val="center"/>
          </w:tcPr>
          <w:p w14:paraId="5510E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553D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C55F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8A22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FA90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27F7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E642B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45.36</w:t>
            </w:r>
          </w:p>
        </w:tc>
        <w:tc>
          <w:tcPr>
            <w:tcW w:w="289" w:type="pct"/>
            <w:vMerge w:val="continue"/>
            <w:vAlign w:val="center"/>
          </w:tcPr>
          <w:p w14:paraId="33F1C8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DAEF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2E49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295</w:t>
            </w:r>
          </w:p>
        </w:tc>
      </w:tr>
      <w:tr w14:paraId="371CC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8D8F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78B8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FD2D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5B10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48E2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D5CF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2D5B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F8C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F3E2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DD43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1078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9587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245C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AFB8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F1B25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38.15</w:t>
            </w:r>
          </w:p>
        </w:tc>
        <w:tc>
          <w:tcPr>
            <w:tcW w:w="289" w:type="pct"/>
            <w:vMerge w:val="continue"/>
            <w:vAlign w:val="center"/>
          </w:tcPr>
          <w:p w14:paraId="6F879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0B0E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D374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296</w:t>
            </w:r>
          </w:p>
        </w:tc>
      </w:tr>
      <w:tr w14:paraId="766F8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54F6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1DE6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CDF2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823B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D581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6DFB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34C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7408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1C6D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3668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E966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1C1454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52FC8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CF0C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BB1B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20.27</w:t>
            </w:r>
          </w:p>
        </w:tc>
        <w:tc>
          <w:tcPr>
            <w:tcW w:w="289" w:type="pct"/>
            <w:vMerge w:val="continue"/>
            <w:vAlign w:val="center"/>
          </w:tcPr>
          <w:p w14:paraId="31248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2791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A3A7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297</w:t>
            </w:r>
          </w:p>
        </w:tc>
      </w:tr>
      <w:tr w14:paraId="4BE34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EF6E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B44E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02286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793ED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0FC39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27357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874B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1DED4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 w:val="continue"/>
            <w:vAlign w:val="center"/>
          </w:tcPr>
          <w:p w14:paraId="1C786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20FC6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4234F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6428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1F4A2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60FC3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7BA3C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289" w:type="pct"/>
            <w:vMerge w:val="continue"/>
            <w:vAlign w:val="center"/>
          </w:tcPr>
          <w:p w14:paraId="4EB92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10F7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3630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351</w:t>
            </w:r>
          </w:p>
        </w:tc>
      </w:tr>
      <w:tr w14:paraId="3B7DF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8E4A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61C8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F853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506F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BCC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3A59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1FE2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F2AFF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 w:val="continue"/>
            <w:vAlign w:val="center"/>
          </w:tcPr>
          <w:p w14:paraId="5FA5C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67F9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7281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789D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B4C7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7865F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AA705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289" w:type="pct"/>
            <w:vMerge w:val="continue"/>
            <w:vAlign w:val="center"/>
          </w:tcPr>
          <w:p w14:paraId="74812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9986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DCC4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354</w:t>
            </w:r>
          </w:p>
        </w:tc>
      </w:tr>
      <w:tr w14:paraId="51AF1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B28E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BEBE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4A50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AE4B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3CAA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04E8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ED93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D8F5B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 w:val="continue"/>
            <w:vAlign w:val="center"/>
          </w:tcPr>
          <w:p w14:paraId="5FC40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EB3E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63AD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A1506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39B7A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7EAD5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B6F8F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289" w:type="pct"/>
            <w:vMerge w:val="continue"/>
            <w:vAlign w:val="center"/>
          </w:tcPr>
          <w:p w14:paraId="61ED7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D330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B6B7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357</w:t>
            </w:r>
          </w:p>
        </w:tc>
      </w:tr>
      <w:tr w14:paraId="021FB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4F24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E915E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9EA44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B5B75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EBD58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0FC7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0C5D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1BA6B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 w:val="continue"/>
            <w:vAlign w:val="center"/>
          </w:tcPr>
          <w:p w14:paraId="17A82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8DB24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7A14D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CC1E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51CAB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7F44E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26D5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742A7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432D1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FCBE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267</w:t>
            </w:r>
          </w:p>
        </w:tc>
      </w:tr>
      <w:tr w14:paraId="40CC0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6BB1D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3746B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4563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97EC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E9AE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8D05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BCEB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56624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AA07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86D41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2720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C73BA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EBA2D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676FB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50F4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7735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EEF1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E3C3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259</w:t>
            </w:r>
          </w:p>
        </w:tc>
      </w:tr>
      <w:tr w14:paraId="485AF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F329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2AB9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C896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EC3B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56B4D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08504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A0C8A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E1CA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CF52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35C6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A830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FF81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BDB1B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1FBBD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4DA7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BDE0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71F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55B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263</w:t>
            </w:r>
          </w:p>
        </w:tc>
      </w:tr>
      <w:tr w14:paraId="4774B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3E69A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0C65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4BF1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2DCA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5317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4FDE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C48F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5ED8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3C20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4899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E733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55FE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C5820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7BDD4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2FE8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96EF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328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D38A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255</w:t>
            </w:r>
          </w:p>
        </w:tc>
      </w:tr>
      <w:tr w14:paraId="70716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3286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0687A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34106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0B3A5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6E91B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7CBE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45E3D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E5884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44E2A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6A0E7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25EA1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04D1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78AEC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79C1A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AAD22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56.41</w:t>
            </w:r>
          </w:p>
        </w:tc>
        <w:tc>
          <w:tcPr>
            <w:tcW w:w="289" w:type="pct"/>
            <w:vMerge w:val="continue"/>
            <w:vAlign w:val="center"/>
          </w:tcPr>
          <w:p w14:paraId="5F050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FCB3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4245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161</w:t>
            </w:r>
          </w:p>
        </w:tc>
      </w:tr>
      <w:tr w14:paraId="0CE7C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9C72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8414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C472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0F61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B7491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11FA0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030C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B47D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D30C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381E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842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1DBC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805F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8394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99943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59.05</w:t>
            </w:r>
          </w:p>
        </w:tc>
        <w:tc>
          <w:tcPr>
            <w:tcW w:w="289" w:type="pct"/>
            <w:vMerge w:val="continue"/>
            <w:vAlign w:val="center"/>
          </w:tcPr>
          <w:p w14:paraId="27AEA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ECD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5EE0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169</w:t>
            </w:r>
          </w:p>
        </w:tc>
      </w:tr>
      <w:tr w14:paraId="0EDE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3A1D8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2FC07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9C6F5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0BF5F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8B047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DAF3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5539D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3D7DC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6" w:type="pct"/>
            <w:vMerge w:val="continue"/>
            <w:vAlign w:val="center"/>
          </w:tcPr>
          <w:p w14:paraId="4B3F0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AFEB4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2854D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A841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7E01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ACF5A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FD56A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289" w:type="pct"/>
            <w:vMerge w:val="continue"/>
            <w:vAlign w:val="center"/>
          </w:tcPr>
          <w:p w14:paraId="4957D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B20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941B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462</w:t>
            </w:r>
          </w:p>
        </w:tc>
      </w:tr>
      <w:tr w14:paraId="4AC12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D1F7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AA62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2B9E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0F0A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B8E56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E94B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AD12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FD1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EF3C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91C4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C41A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E801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32D5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D87C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DB94A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7.28</w:t>
            </w:r>
          </w:p>
        </w:tc>
        <w:tc>
          <w:tcPr>
            <w:tcW w:w="289" w:type="pct"/>
            <w:vMerge w:val="continue"/>
            <w:vAlign w:val="center"/>
          </w:tcPr>
          <w:p w14:paraId="285DE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458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D558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461</w:t>
            </w:r>
          </w:p>
        </w:tc>
      </w:tr>
      <w:tr w14:paraId="02C27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F7ED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6FC810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91CC3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F7A4F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49.93</w:t>
            </w:r>
          </w:p>
        </w:tc>
        <w:tc>
          <w:tcPr>
            <w:tcW w:w="249" w:type="pct"/>
            <w:vMerge w:val="continue"/>
            <w:vAlign w:val="center"/>
          </w:tcPr>
          <w:p w14:paraId="62421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CD4D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D2C7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E7259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 w:val="continue"/>
            <w:vAlign w:val="center"/>
          </w:tcPr>
          <w:p w14:paraId="23DCE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C46C1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71819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3A15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ED76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8624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CF45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11.64</w:t>
            </w:r>
          </w:p>
        </w:tc>
        <w:tc>
          <w:tcPr>
            <w:tcW w:w="289" w:type="pct"/>
            <w:vMerge w:val="continue"/>
            <w:vAlign w:val="center"/>
          </w:tcPr>
          <w:p w14:paraId="14E9D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9174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3142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421</w:t>
            </w:r>
          </w:p>
        </w:tc>
      </w:tr>
      <w:tr w14:paraId="5957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79566F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4136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8129A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CABDE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continue"/>
            <w:vAlign w:val="center"/>
          </w:tcPr>
          <w:p w14:paraId="68764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1DCDA5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75520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69696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 w:val="continue"/>
            <w:vAlign w:val="center"/>
          </w:tcPr>
          <w:p w14:paraId="3A05A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7364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32D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3F14B8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19043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0E8FF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159381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6DEBE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3A494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5A96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21DDB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FDE7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4377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DED3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158A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0BD0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E02A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5CB9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F120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16B1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49629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FC21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0459C1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026FC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5660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6722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5472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D34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6828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02BF6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1EEAF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CC5E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E33F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A753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D1BE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26F15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3A932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86D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E8D6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0D6D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E599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E1DEA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4CB33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260A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093F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86BF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2413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F1F7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778B6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4420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46F0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216A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B690F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88E8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F494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A5FB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350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DC6B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BB5D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36B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E3FF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7EB0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E4AB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39DB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3D10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433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8FF3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2073B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B25A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F92C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E337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78C9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07B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C254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C955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F4D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5267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0F67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AC4F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40799B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1457E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C4F5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A4304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7FE7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75D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E10B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2AE92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1919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A327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E2A7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EBD1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7C16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2DA5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CFA96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6E3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2DE2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EEF8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610D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044C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A1B0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94BF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311D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DFDA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48A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5C74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3BDE2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D400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C1056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9D6B5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D083B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49" w:type="pct"/>
            <w:vMerge w:val="continue"/>
            <w:vAlign w:val="center"/>
          </w:tcPr>
          <w:p w14:paraId="0FDAD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59BFAF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29AFE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C2F7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42C6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728E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A61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A4A0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5E37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1B077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9ED14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28.77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73C14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06DC7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E43B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6F328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553A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6142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E7AF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E7DC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B153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774A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7FD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C89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64C9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47F1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640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75A2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86DF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D73D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0D0A6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32.22</w:t>
            </w:r>
          </w:p>
        </w:tc>
        <w:tc>
          <w:tcPr>
            <w:tcW w:w="289" w:type="pct"/>
            <w:vMerge w:val="continue"/>
            <w:vAlign w:val="center"/>
          </w:tcPr>
          <w:p w14:paraId="1F9F6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26EE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3BA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576D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166C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E639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DF30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F1A6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3F73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F5DA2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16368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4CB7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DD90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AE99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E6C2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6F3F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89F8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A73E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B6E5A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28.74</w:t>
            </w:r>
          </w:p>
        </w:tc>
        <w:tc>
          <w:tcPr>
            <w:tcW w:w="289" w:type="pct"/>
            <w:vMerge w:val="continue"/>
            <w:vAlign w:val="center"/>
          </w:tcPr>
          <w:p w14:paraId="438A2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77E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FA4D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  <w:tr w14:paraId="48A95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CE49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777F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141E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94F9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E197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28D4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417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ABA6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B481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71F1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E0CC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B091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6842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6973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36563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32.19</w:t>
            </w:r>
          </w:p>
        </w:tc>
        <w:tc>
          <w:tcPr>
            <w:tcW w:w="289" w:type="pct"/>
            <w:vMerge w:val="continue"/>
            <w:vAlign w:val="center"/>
          </w:tcPr>
          <w:p w14:paraId="639D00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921D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7A5F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3910B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2EA5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3E83C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F744C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BAA45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E4464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70DF9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DC4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CB9F3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64B60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6763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F42B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DF59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1893C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8D81A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6583E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F8D4A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3A654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A08B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231</w:t>
            </w:r>
          </w:p>
        </w:tc>
      </w:tr>
      <w:tr w14:paraId="3288E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089A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B67A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2D1A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0407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52E3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8634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3ED5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3BBCB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668D1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D39D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E16F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18E7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25884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38E3A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1806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6261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E51A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AB7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234</w:t>
            </w:r>
          </w:p>
        </w:tc>
      </w:tr>
      <w:tr w14:paraId="3C8D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94BB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9019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C16E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5AE9B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690A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6D60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EF9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1BD77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0CAF8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5DCF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82E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E521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D9CD5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34B95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46FB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CACF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241D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8612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237</w:t>
            </w:r>
          </w:p>
        </w:tc>
      </w:tr>
      <w:tr w14:paraId="63579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DC43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AD12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4A99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8B3A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F86F8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180AE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6380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EA7CD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667A3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9620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03D7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048F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97CE1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26E5E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CB80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9E7D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EAEB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B290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213</w:t>
            </w:r>
          </w:p>
        </w:tc>
      </w:tr>
      <w:tr w14:paraId="73F09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1E6C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C745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77C7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E0FF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5A67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E02B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9B5D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FC62E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1100C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4DF5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6A16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909C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69DC5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4DAE2A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DB06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49B7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B16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D971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216</w:t>
            </w:r>
          </w:p>
        </w:tc>
      </w:tr>
      <w:tr w14:paraId="1271C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F2F4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4D2F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B995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521D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D620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42F7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B7BF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E0156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0469E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EF05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65E7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2305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34AF9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7E487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D454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6F87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7EA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3D73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219</w:t>
            </w:r>
          </w:p>
        </w:tc>
      </w:tr>
      <w:tr w14:paraId="64229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155C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3E698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07D84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A4F9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35.02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A5B30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7587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9183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0E0D6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 w:val="continue"/>
            <w:vAlign w:val="center"/>
          </w:tcPr>
          <w:p w14:paraId="0C927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A5CF3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0AEDF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73A0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884CC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99AEE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27B448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A606C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70249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1664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147</w:t>
            </w:r>
          </w:p>
        </w:tc>
      </w:tr>
      <w:tr w14:paraId="4D1F6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EFA08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91CC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0ECD7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90CF0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36.02</w:t>
            </w:r>
          </w:p>
        </w:tc>
        <w:tc>
          <w:tcPr>
            <w:tcW w:w="249" w:type="pct"/>
            <w:vMerge w:val="continue"/>
            <w:vAlign w:val="center"/>
          </w:tcPr>
          <w:p w14:paraId="006F7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06EC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3DEE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995C9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6" w:type="pct"/>
            <w:vMerge w:val="continue"/>
            <w:vAlign w:val="center"/>
          </w:tcPr>
          <w:p w14:paraId="6252B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B5D4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5554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2A11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84FF7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3ED67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4941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0330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FBB8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E527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</w:tr>
      <w:tr w14:paraId="534DB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7F1D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3817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82DE1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33FCA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40.12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14E7F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4B757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5703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922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EC53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DFBD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1112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B1D4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DCB6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03FD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D33F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D05B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970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4D79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</w:t>
            </w:r>
          </w:p>
        </w:tc>
      </w:tr>
      <w:tr w14:paraId="4D940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7735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E2CD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96CA2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3.33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7AA09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40.52</w:t>
            </w:r>
          </w:p>
        </w:tc>
        <w:tc>
          <w:tcPr>
            <w:tcW w:w="249" w:type="pct"/>
            <w:vMerge w:val="continue"/>
            <w:vAlign w:val="center"/>
          </w:tcPr>
          <w:p w14:paraId="614CF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168C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CEB0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0354F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 w:val="continue"/>
            <w:vAlign w:val="center"/>
          </w:tcPr>
          <w:p w14:paraId="08442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A455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078B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2568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C3B82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220CC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E47B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1661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4DB6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A88F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139</w:t>
            </w:r>
          </w:p>
        </w:tc>
      </w:tr>
      <w:tr w14:paraId="66976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3CD9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25B9C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F8243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35B12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continue"/>
            <w:vAlign w:val="center"/>
          </w:tcPr>
          <w:p w14:paraId="67E42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764C9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30898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6D727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 w:val="continue"/>
            <w:vAlign w:val="center"/>
          </w:tcPr>
          <w:p w14:paraId="2709D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0C85C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617F1D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4A94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CECA0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CD4C9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vMerge w:val="continue"/>
            <w:vAlign w:val="center"/>
          </w:tcPr>
          <w:p w14:paraId="7A3E4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151F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14987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E48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451</w:t>
            </w:r>
          </w:p>
        </w:tc>
      </w:tr>
      <w:tr w14:paraId="6C892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A5731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E02C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B4E5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748B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C5DF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BAE3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6226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FD29A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 w:val="continue"/>
            <w:vAlign w:val="center"/>
          </w:tcPr>
          <w:p w14:paraId="5D806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2BE9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4719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5586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B1843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6CD72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5A27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4636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3732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E829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443</w:t>
            </w:r>
          </w:p>
        </w:tc>
      </w:tr>
      <w:tr w14:paraId="53F0E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5EB8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80EC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AE04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8E2A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A7A7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17F046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77C8B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AD0C3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 w:val="continue"/>
            <w:vAlign w:val="center"/>
          </w:tcPr>
          <w:p w14:paraId="65D7C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161E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DDE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255E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55D6E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0C62B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3088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8E67C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D32D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AF0F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452</w:t>
            </w:r>
          </w:p>
        </w:tc>
      </w:tr>
      <w:tr w14:paraId="4453C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B68C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DFF1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E838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7EDC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1951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E4A7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883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73B21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 w:val="continue"/>
            <w:vAlign w:val="center"/>
          </w:tcPr>
          <w:p w14:paraId="62734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C7D7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49CF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42CD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088CD7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1E4058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57FA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C505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201C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E946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444</w:t>
            </w:r>
          </w:p>
        </w:tc>
      </w:tr>
      <w:tr w14:paraId="40E84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D269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C318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vMerge w:val="continue"/>
            <w:vAlign w:val="center"/>
          </w:tcPr>
          <w:p w14:paraId="02240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A46C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7E1AD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7CF9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30F967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B1267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 w:val="continue"/>
            <w:vAlign w:val="center"/>
          </w:tcPr>
          <w:p w14:paraId="3C09E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3E6E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D29A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31CC1C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7E656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2B55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1AE3E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4B14E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412B2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8FF6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196</w:t>
            </w:r>
          </w:p>
        </w:tc>
      </w:tr>
      <w:tr w14:paraId="3ECDB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9047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BAA2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AA76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32AD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DE18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158EB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3B46B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3A89C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6937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1C7D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9E5A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A557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CE9B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C336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C3BB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AB1C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115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778F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197</w:t>
            </w:r>
          </w:p>
        </w:tc>
      </w:tr>
      <w:tr w14:paraId="4B52A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5629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2B726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75993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2719D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18.38</w:t>
            </w:r>
          </w:p>
        </w:tc>
        <w:tc>
          <w:tcPr>
            <w:tcW w:w="249" w:type="pct"/>
            <w:vMerge w:val="continue"/>
            <w:vAlign w:val="center"/>
          </w:tcPr>
          <w:p w14:paraId="4BA17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D18D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DB10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B765F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6747E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CB789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380F9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9AC7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85ED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916C2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292E60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733B4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3913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4EBA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494</w:t>
            </w:r>
          </w:p>
        </w:tc>
      </w:tr>
      <w:tr w14:paraId="6708B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DBD3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F8A5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A405B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1F0F0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28.98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34D6A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4BF88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794D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4722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A871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BFA5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D162C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6B78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8B93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5D37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D980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D347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1A46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1F33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518</w:t>
            </w:r>
          </w:p>
        </w:tc>
      </w:tr>
      <w:tr w14:paraId="0C5F7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4812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AE31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497B2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AAD4C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30.77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56C99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2412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2C43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1BE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9AAF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F3F4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A106C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 w:val="continue"/>
            <w:vAlign w:val="center"/>
          </w:tcPr>
          <w:p w14:paraId="73191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5D82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0D367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8" w:type="pct"/>
            <w:vMerge w:val="continue"/>
            <w:vAlign w:val="center"/>
          </w:tcPr>
          <w:p w14:paraId="7937A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74AA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D02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DF1C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497</w:t>
            </w:r>
          </w:p>
        </w:tc>
      </w:tr>
      <w:tr w14:paraId="7ED47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6B93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B03F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20A5F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2F6B7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38.37</w:t>
            </w:r>
          </w:p>
        </w:tc>
        <w:tc>
          <w:tcPr>
            <w:tcW w:w="249" w:type="pct"/>
            <w:vMerge w:val="continue"/>
            <w:vAlign w:val="center"/>
          </w:tcPr>
          <w:p w14:paraId="1DFCF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D6490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5FF4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AF4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A68B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EABF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64F9F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continue"/>
            <w:vAlign w:val="center"/>
          </w:tcPr>
          <w:p w14:paraId="37B3B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5C41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FDAB2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3F58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DC11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310C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DE07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503</w:t>
            </w:r>
          </w:p>
        </w:tc>
      </w:tr>
      <w:tr w14:paraId="7247E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7CC5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54B3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21A6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AA01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BBB85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40E9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2AF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10D3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256C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7638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192B8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4B8F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66FC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84CB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2869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05C3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F5D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180A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485</w:t>
            </w:r>
          </w:p>
        </w:tc>
      </w:tr>
      <w:tr w14:paraId="1DBB8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C926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74AB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8C9C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F4CD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15B4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63DE2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F36B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164C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327F6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F37CE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6AFF31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B185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ED83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780B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F7D5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5A3D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9EC1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4922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500</w:t>
            </w:r>
          </w:p>
        </w:tc>
      </w:tr>
      <w:tr w14:paraId="68069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DB82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E029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36E3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56B0C7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38.38</w:t>
            </w:r>
          </w:p>
        </w:tc>
        <w:tc>
          <w:tcPr>
            <w:tcW w:w="249" w:type="pct"/>
            <w:vMerge w:val="continue"/>
            <w:vAlign w:val="center"/>
          </w:tcPr>
          <w:p w14:paraId="56ED3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506BA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3FD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3578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FAA9A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EE406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6CE44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CD9D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BF8F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8902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D130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DF96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44E4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9A2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506</w:t>
            </w:r>
          </w:p>
        </w:tc>
      </w:tr>
      <w:tr w14:paraId="7BB3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FD44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DD49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0E0EC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FE433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09AF4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23964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027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0FF6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1AE34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continue"/>
            <w:vAlign w:val="center"/>
          </w:tcPr>
          <w:p w14:paraId="632A2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35FA6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 w:val="continue"/>
            <w:vAlign w:val="center"/>
          </w:tcPr>
          <w:p w14:paraId="678E5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BC7C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B5C7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63ED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4C6D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B132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0A64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521</w:t>
            </w:r>
          </w:p>
        </w:tc>
      </w:tr>
      <w:tr w14:paraId="38983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2BCD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0BC1B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B6C0E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B7AED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5E57B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2FB3F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C02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FBD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740B5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8722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E6167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continue"/>
            <w:vAlign w:val="center"/>
          </w:tcPr>
          <w:p w14:paraId="39D66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06D3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29F9FD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continue"/>
            <w:vAlign w:val="center"/>
          </w:tcPr>
          <w:p w14:paraId="767A7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2CA2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05EC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4A04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491</w:t>
            </w:r>
          </w:p>
        </w:tc>
      </w:tr>
      <w:tr w14:paraId="35A2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2BFC9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2ACB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7112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8C42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730D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71FA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93E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680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D27A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4DBD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1214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571D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A51C7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4E5617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 w:val="continue"/>
            <w:vAlign w:val="center"/>
          </w:tcPr>
          <w:p w14:paraId="57C7D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7E89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8A2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FFF6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488</w:t>
            </w:r>
          </w:p>
        </w:tc>
      </w:tr>
      <w:tr w14:paraId="6F588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49D9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C08C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748E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2CCE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91965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E611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E4D9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E85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575D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477D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37A8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F9B7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AEC0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4B7207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continue"/>
            <w:vAlign w:val="center"/>
          </w:tcPr>
          <w:p w14:paraId="708E5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0DD6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9737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A6A0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515</w:t>
            </w:r>
          </w:p>
        </w:tc>
      </w:tr>
      <w:tr w14:paraId="479D6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2129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F81E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4978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52C7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6463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F10E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7857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76DF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1D20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0E40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4B2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A5A1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DF90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5796A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 w:val="continue"/>
            <w:vAlign w:val="center"/>
          </w:tcPr>
          <w:p w14:paraId="1E061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9FBE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0139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CE3A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512</w:t>
            </w:r>
          </w:p>
        </w:tc>
      </w:tr>
      <w:tr w14:paraId="1BFB3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B90A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6F70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F1FD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28FD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312E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8681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E60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3178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826D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5557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02F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D22F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206F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17B94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8" w:type="pct"/>
            <w:vMerge w:val="continue"/>
            <w:vAlign w:val="center"/>
          </w:tcPr>
          <w:p w14:paraId="1D08E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9FFE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A5DD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AA4A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509</w:t>
            </w:r>
          </w:p>
        </w:tc>
      </w:tr>
      <w:tr w14:paraId="05D32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EEC0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0870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714A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E3C8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3992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68B9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36B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927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FCA1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7BB5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8A45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30AD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1825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F832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495D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2C1B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D19E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1DDD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527</w:t>
            </w:r>
          </w:p>
        </w:tc>
      </w:tr>
      <w:tr w14:paraId="5299E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1C4E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AC5A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C249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2C3F0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249" w:type="pct"/>
            <w:vMerge w:val="continue"/>
            <w:vAlign w:val="center"/>
          </w:tcPr>
          <w:p w14:paraId="71FE3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FDF5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6EB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92A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2E7DB2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continue"/>
            <w:vAlign w:val="center"/>
          </w:tcPr>
          <w:p w14:paraId="2743F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345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1AA7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4719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53E52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301A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0ABE7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DDE7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CDC2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530</w:t>
            </w:r>
          </w:p>
        </w:tc>
      </w:tr>
      <w:tr w14:paraId="4007F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5D37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BD3F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E21A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BA8FE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48.97</w:t>
            </w:r>
          </w:p>
        </w:tc>
        <w:tc>
          <w:tcPr>
            <w:tcW w:w="249" w:type="pct"/>
            <w:vMerge w:val="continue"/>
            <w:vAlign w:val="center"/>
          </w:tcPr>
          <w:p w14:paraId="6D378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71E7F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0C7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EBEF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64037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688BA9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50FA7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4CE8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2466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2A4A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22F6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F4BF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7806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A13F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524</w:t>
            </w:r>
          </w:p>
        </w:tc>
      </w:tr>
      <w:tr w14:paraId="00E1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D61D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DB619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E0FCD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F4063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432A8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5670A2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3A044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0D41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 w:val="continue"/>
            <w:vAlign w:val="center"/>
          </w:tcPr>
          <w:p w14:paraId="736C48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C133F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29725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3575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7EE7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1C902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7651F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5D6C2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8D63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384C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304</w:t>
            </w:r>
          </w:p>
        </w:tc>
      </w:tr>
      <w:tr w14:paraId="75648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B829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B538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E3FD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3108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C995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29FA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1C29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0A26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1B71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9185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55F8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BDFE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8DC4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5CF1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5402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8EFB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59E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5978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306</w:t>
            </w:r>
          </w:p>
        </w:tc>
      </w:tr>
      <w:tr w14:paraId="07FC5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D3B1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ECBF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23C0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3404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4111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F1A0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CF7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2604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3911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FA16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8C0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7FCC6C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606C5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6F779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EF87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CEF7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943A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3EB6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308</w:t>
            </w:r>
          </w:p>
        </w:tc>
      </w:tr>
      <w:tr w14:paraId="275B2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6EFF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E754B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4D52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08DE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E627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1AB14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3B49C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8C6E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0F490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14FA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8077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6091A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4FF25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FB89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86D7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9E5B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BC10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273C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305</w:t>
            </w:r>
          </w:p>
        </w:tc>
      </w:tr>
      <w:tr w14:paraId="7F8AE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EDD0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F5F9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1648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98EF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BD3F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EA51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119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3116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D742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B7C5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B5F5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37D9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3AC0B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A43E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9F1A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73E2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691E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A1FD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307</w:t>
            </w:r>
          </w:p>
        </w:tc>
      </w:tr>
      <w:tr w14:paraId="5C8D8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E21F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88F8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52B8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1A30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641C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3AD0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F1F2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8841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FAFA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FA8A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4902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8DC52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375E5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8D9D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7EFE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9526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90D5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44DA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309</w:t>
            </w:r>
          </w:p>
        </w:tc>
      </w:tr>
      <w:tr w14:paraId="19B53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D59D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A562E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73808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BB8DD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E0522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60D3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309C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8ADAA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97A3B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14825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17C1B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EA9E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7A304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23FC5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229A31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1076D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205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6730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352</w:t>
            </w:r>
          </w:p>
        </w:tc>
      </w:tr>
      <w:tr w14:paraId="08354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92EC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352D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C6A4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57CC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DEE1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26CB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B09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28777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 w:val="continue"/>
            <w:vAlign w:val="center"/>
          </w:tcPr>
          <w:p w14:paraId="42067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CD0A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AB71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C5AF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8F2C5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44864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D7F5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8587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4620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FA8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355</w:t>
            </w:r>
          </w:p>
        </w:tc>
      </w:tr>
      <w:tr w14:paraId="4CB1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E1B3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6430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5069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80E2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279B1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18CF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7AC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88B5E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 w:val="continue"/>
            <w:vAlign w:val="center"/>
          </w:tcPr>
          <w:p w14:paraId="25ACD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3E1A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33EB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9373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3433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18B64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2CEE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75A5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A02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F6F8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358</w:t>
            </w:r>
          </w:p>
        </w:tc>
      </w:tr>
      <w:tr w14:paraId="49083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F2F4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371CD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FE9F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EFB37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67EA2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33AC2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004EA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3A25C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6C033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68A85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3B3DE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04E5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A293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2F340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28F169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06F99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646E9D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A9D9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268</w:t>
            </w:r>
          </w:p>
        </w:tc>
      </w:tr>
      <w:tr w14:paraId="3C69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B70D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3791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79ED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46D2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BBA7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A92F8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35D9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8D8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82A8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39DE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B142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E4E8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59BFB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4C08A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3831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7113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B75C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758B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260</w:t>
            </w:r>
          </w:p>
        </w:tc>
      </w:tr>
      <w:tr w14:paraId="14A14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80A0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4D4A8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D466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11B2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B098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8C0DE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4A2F4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AB3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B490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B051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88D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56E3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F54A3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1D063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2CBE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32FA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75D1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76A4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269</w:t>
            </w:r>
          </w:p>
        </w:tc>
      </w:tr>
      <w:tr w14:paraId="5BA9A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AF4F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23EB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BC574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11D7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7B13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69D3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7B65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91123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1960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2EF8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A31B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0A23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0258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66FE1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C546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E4632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FDF1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22FF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261</w:t>
            </w:r>
          </w:p>
        </w:tc>
      </w:tr>
      <w:tr w14:paraId="674BD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7562C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000A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486C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2B80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804E9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F7848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34891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B2FD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5685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F35A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B19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2B43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6D2B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3CCAD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DB9E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0969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C39D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0D53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264</w:t>
            </w:r>
          </w:p>
        </w:tc>
      </w:tr>
      <w:tr w14:paraId="1CC54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3F1B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A9CC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AADE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C8F3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DAD5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DFB9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7D3B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10508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9221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AEE2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54A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2D12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C5724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5623D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7667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206A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43A1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A583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256</w:t>
            </w:r>
          </w:p>
        </w:tc>
      </w:tr>
      <w:tr w14:paraId="7BA16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6FE4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517D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EA01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EA53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93D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C97E2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19DB5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DF60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39F6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5CA8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6D39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DEFE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8D45B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45B89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47B0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F321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EFA7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C2A7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265</w:t>
            </w:r>
          </w:p>
        </w:tc>
      </w:tr>
      <w:tr w14:paraId="4D91B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9EB8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C856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57E4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8D53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6720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F539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8543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870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2CD5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AD80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BA8D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736D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E2C16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1C763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DA7F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EDA0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CE14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8190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257</w:t>
            </w:r>
          </w:p>
        </w:tc>
      </w:tr>
      <w:tr w14:paraId="1D331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A1CB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9A552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657AC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C8C73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33DEF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5A201B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CCC20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E0398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4AF22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6BEDD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23575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9D10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2EC96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95048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continue"/>
            <w:vAlign w:val="center"/>
          </w:tcPr>
          <w:p w14:paraId="37FCC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89EE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DE2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D16C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163</w:t>
            </w:r>
          </w:p>
        </w:tc>
      </w:tr>
      <w:tr w14:paraId="2671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D2A1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1B88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0693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F169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1155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9CB14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6ED12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53C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EFF8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CB56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5FFB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E717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211B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D56B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3E5F0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17404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7197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4A2B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165</w:t>
            </w:r>
          </w:p>
        </w:tc>
      </w:tr>
      <w:tr w14:paraId="35E8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E684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0AA0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720C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0843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B10AF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5A3942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61C78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510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5DEA9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A104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D1F23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EA2E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ACCD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03C8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E4705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45AA4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FFD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290D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171</w:t>
            </w:r>
          </w:p>
        </w:tc>
      </w:tr>
      <w:tr w14:paraId="27DBD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27511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0262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3BFF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77C9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2E4E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29023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5EBB82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A821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BCDE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62FC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436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E924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BB87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E9C5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F9FD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125EE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EF18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136A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173</w:t>
            </w:r>
          </w:p>
        </w:tc>
      </w:tr>
      <w:tr w14:paraId="4C54E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841FD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6B94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C24EB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F738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D392A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351CC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B6375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18F4A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6" w:type="pct"/>
            <w:vMerge w:val="continue"/>
            <w:vAlign w:val="center"/>
          </w:tcPr>
          <w:p w14:paraId="11390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43743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671C7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4AF2F3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58125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69B65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292C7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21.11</w:t>
            </w:r>
          </w:p>
        </w:tc>
        <w:tc>
          <w:tcPr>
            <w:tcW w:w="289" w:type="pct"/>
            <w:vMerge w:val="continue"/>
            <w:vAlign w:val="center"/>
          </w:tcPr>
          <w:p w14:paraId="43F1F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BB3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474C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464</w:t>
            </w:r>
          </w:p>
        </w:tc>
      </w:tr>
      <w:tr w14:paraId="1A967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15BD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ACF7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5254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36CE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53AC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C0AF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AE32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4C27F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6" w:type="pct"/>
            <w:vMerge w:val="continue"/>
            <w:vAlign w:val="center"/>
          </w:tcPr>
          <w:p w14:paraId="54AAD1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8246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883A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E3D4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F4176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7D73A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8E787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24.98</w:t>
            </w:r>
          </w:p>
        </w:tc>
        <w:tc>
          <w:tcPr>
            <w:tcW w:w="289" w:type="pct"/>
            <w:vMerge w:val="continue"/>
            <w:vAlign w:val="center"/>
          </w:tcPr>
          <w:p w14:paraId="4539A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332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9483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466</w:t>
            </w:r>
          </w:p>
        </w:tc>
      </w:tr>
      <w:tr w14:paraId="707DD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A54E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5564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A1D0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669D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499E3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1EC5C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546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142ED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6" w:type="pct"/>
            <w:vMerge w:val="continue"/>
            <w:vAlign w:val="center"/>
          </w:tcPr>
          <w:p w14:paraId="6F92E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264B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BF8B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FDB8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36A02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64FBEC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F9FDC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8.78</w:t>
            </w:r>
          </w:p>
        </w:tc>
        <w:tc>
          <w:tcPr>
            <w:tcW w:w="289" w:type="pct"/>
            <w:vMerge w:val="continue"/>
            <w:vAlign w:val="center"/>
          </w:tcPr>
          <w:p w14:paraId="22ED3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111F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5DED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463</w:t>
            </w:r>
          </w:p>
        </w:tc>
      </w:tr>
      <w:tr w14:paraId="5E7E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7B360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7954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4E30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3EBC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6D3C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4F39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08C0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781B9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6" w:type="pct"/>
            <w:vMerge w:val="continue"/>
            <w:vAlign w:val="center"/>
          </w:tcPr>
          <w:p w14:paraId="66B94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D0610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CA3D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4D38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333F9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0BF7E7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070CD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30.82</w:t>
            </w:r>
          </w:p>
        </w:tc>
        <w:tc>
          <w:tcPr>
            <w:tcW w:w="289" w:type="pct"/>
            <w:vMerge w:val="continue"/>
            <w:vAlign w:val="center"/>
          </w:tcPr>
          <w:p w14:paraId="42851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26A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9537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465</w:t>
            </w:r>
          </w:p>
        </w:tc>
      </w:tr>
      <w:tr w14:paraId="1EA52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3A55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8006F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3CE46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B6A98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continue"/>
            <w:vAlign w:val="center"/>
          </w:tcPr>
          <w:p w14:paraId="5364E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1069C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55B05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8A631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 w:val="continue"/>
            <w:vAlign w:val="center"/>
          </w:tcPr>
          <w:p w14:paraId="4AB2B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4D3B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0A650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61425B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9CD2E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F817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3C420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16173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322D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509D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422</w:t>
            </w:r>
          </w:p>
        </w:tc>
      </w:tr>
      <w:tr w14:paraId="3A04D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1762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DABE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8127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7EB8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13FD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996B7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16160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53AB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9607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4F38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E88E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59CF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14E7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AFF3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B881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FFEC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3E8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3554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423</w:t>
            </w:r>
          </w:p>
        </w:tc>
      </w:tr>
      <w:tr w14:paraId="77057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5B59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1ADC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1CAF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2759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4FBE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F568F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6C5B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87D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81E8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773AF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C23E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948E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E215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151F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0974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79D6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C9BC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2484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424</w:t>
            </w:r>
          </w:p>
        </w:tc>
      </w:tr>
    </w:tbl>
    <w:p w14:paraId="5BCC576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9417D0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06592D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3BFF9A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D9860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1F8DA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2D3B33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903A4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1866B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92992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D814C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EA18B0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66068A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9AF2C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261AE8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870C41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1F5A6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DD110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5E2A56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2EFA61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96879655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796558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4E75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2EB42DA"/>
    <w:p w14:paraId="46708E0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7053426"/>
    <w:p w14:paraId="4DAE89F1">
      <w:pPr>
        <w:pStyle w:val="8"/>
      </w:pPr>
      <w:r>
        <w:rPr>
          <w:rFonts w:hint="eastAsia"/>
        </w:rPr>
        <w:t>7.1.2.1.1.3</w:t>
      </w:r>
      <w:r>
        <w:tab/>
      </w:r>
      <w:r>
        <w:rPr>
          <w:rFonts w:hint="eastAsia"/>
        </w:rPr>
        <w:t>other data rate</w:t>
      </w:r>
    </w:p>
    <w:p w14:paraId="3BEED138">
      <w:pPr>
        <w:pStyle w:val="10"/>
      </w:pPr>
      <w:r>
        <w:rPr>
          <w:rFonts w:hint="eastAsia"/>
        </w:rPr>
        <w:t>7.1.2.1.1.3.1</w:t>
      </w:r>
      <w: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5ED020F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068"/>
        <w:gridCol w:w="1136"/>
        <w:gridCol w:w="727"/>
        <w:gridCol w:w="707"/>
        <w:gridCol w:w="636"/>
        <w:gridCol w:w="679"/>
        <w:gridCol w:w="681"/>
        <w:gridCol w:w="730"/>
        <w:gridCol w:w="909"/>
        <w:gridCol w:w="676"/>
        <w:gridCol w:w="659"/>
        <w:gridCol w:w="1048"/>
        <w:gridCol w:w="616"/>
        <w:gridCol w:w="876"/>
        <w:gridCol w:w="822"/>
        <w:gridCol w:w="681"/>
        <w:gridCol w:w="844"/>
      </w:tblGrid>
      <w:tr w14:paraId="0D2CA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718E20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1,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49181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7AC73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3" w:type="pct"/>
            <w:gridSpan w:val="9"/>
            <w:shd w:val="clear" w:color="auto" w:fill="auto"/>
          </w:tcPr>
          <w:p w14:paraId="05417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3BD74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4C7D3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645ED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483571E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45608FC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24798B3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65DF358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3F14F60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2230162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29CFCB2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23B1C5A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75F9594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79E229E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746E05D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3BE2E63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0AA7A9F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5D3079F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27C2ED2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7C1048B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17C21E4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0D111BA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6A5FE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24A744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FFD2F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F1E06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DE10C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D9DDE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5C7012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52887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750C4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0913E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F0BF0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810DE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A2EEF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5B7F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2E2B7B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53F50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8EDF7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C317D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1B5E6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1A43B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D2B8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AE635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CAED1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99612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D46DB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269E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41FC6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21426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6A0DE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2200E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2D57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3268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7D9D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C35B8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3E7C7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49.73</w:t>
            </w:r>
          </w:p>
        </w:tc>
        <w:tc>
          <w:tcPr>
            <w:tcW w:w="289" w:type="pct"/>
            <w:vMerge w:val="continue"/>
            <w:vAlign w:val="center"/>
          </w:tcPr>
          <w:p w14:paraId="7DE51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9723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15D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174</w:t>
            </w:r>
          </w:p>
        </w:tc>
      </w:tr>
      <w:tr w14:paraId="42365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279B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37D0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DB0FE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A2F89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CB647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7E3A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2E28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6BB3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78C6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0CB8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A9C7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EF75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1C7DC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B533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382BD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52.46</w:t>
            </w:r>
          </w:p>
        </w:tc>
        <w:tc>
          <w:tcPr>
            <w:tcW w:w="289" w:type="pct"/>
            <w:vMerge w:val="continue"/>
            <w:vAlign w:val="center"/>
          </w:tcPr>
          <w:p w14:paraId="69B14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772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C3C3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182</w:t>
            </w:r>
          </w:p>
        </w:tc>
      </w:tr>
      <w:tr w14:paraId="1A4C3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39FD71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AF194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0D835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1988E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49" w:type="pct"/>
            <w:vMerge w:val="continue"/>
            <w:vAlign w:val="center"/>
          </w:tcPr>
          <w:p w14:paraId="04A54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34E6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00DE55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C8065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continue"/>
            <w:vAlign w:val="center"/>
          </w:tcPr>
          <w:p w14:paraId="14CA9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B16E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8CC4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ED7D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A9B1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3AE241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4FD72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289" w:type="pct"/>
            <w:vMerge w:val="continue"/>
            <w:vAlign w:val="center"/>
          </w:tcPr>
          <w:p w14:paraId="5A210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05AA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CE81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74F2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A3E7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94533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ECC62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1DFA4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BC607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77116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23F47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0B392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0406C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2556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1BAA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0D22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A828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D6BB5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82B2C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49.73</w:t>
            </w:r>
          </w:p>
        </w:tc>
        <w:tc>
          <w:tcPr>
            <w:tcW w:w="289" w:type="pct"/>
            <w:vMerge w:val="continue"/>
            <w:vAlign w:val="center"/>
          </w:tcPr>
          <w:p w14:paraId="5B667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033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B528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176</w:t>
            </w:r>
          </w:p>
        </w:tc>
      </w:tr>
      <w:tr w14:paraId="6C998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A20C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799E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6F60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8204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8A667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2DC9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006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141E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8CF8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D432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3AC1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D31D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CC05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B0B6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EFD56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52.46</w:t>
            </w:r>
          </w:p>
        </w:tc>
        <w:tc>
          <w:tcPr>
            <w:tcW w:w="289" w:type="pct"/>
            <w:vMerge w:val="continue"/>
            <w:vAlign w:val="center"/>
          </w:tcPr>
          <w:p w14:paraId="77E09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E6E8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958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184</w:t>
            </w:r>
          </w:p>
        </w:tc>
      </w:tr>
      <w:tr w14:paraId="23818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597A00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87972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62D36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FA15E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44.09</w:t>
            </w:r>
          </w:p>
        </w:tc>
        <w:tc>
          <w:tcPr>
            <w:tcW w:w="249" w:type="pct"/>
            <w:vMerge w:val="continue"/>
            <w:vAlign w:val="center"/>
          </w:tcPr>
          <w:p w14:paraId="5CA94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6293C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710B1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66F51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continue"/>
            <w:vAlign w:val="center"/>
          </w:tcPr>
          <w:p w14:paraId="67A05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D476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83A2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9656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317C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27798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11BCD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229FB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C84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A719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75F9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B7BD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84E9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9867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7D309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9" w:type="pct"/>
            <w:vMerge w:val="continue"/>
            <w:vAlign w:val="center"/>
          </w:tcPr>
          <w:p w14:paraId="562D0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17A626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5C29C3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9367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9964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515B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E60F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8CE4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D171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AB48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A34E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9A7A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011A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80A9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35A13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1A83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DDB1B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9B317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6" w:type="pct"/>
            <w:vMerge w:val="continue"/>
            <w:vAlign w:val="center"/>
          </w:tcPr>
          <w:p w14:paraId="26AC1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2C2ED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7B1791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2254C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BF12F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6EAA2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0AC1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6502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CFD6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0BCC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52174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F7337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721FF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FD9C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1375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178</w:t>
            </w:r>
          </w:p>
        </w:tc>
      </w:tr>
      <w:tr w14:paraId="2EE54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4638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86CB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DB7C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DA59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58D75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EEC97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15756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B43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07A9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AD5E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C4B0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614A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2018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FADC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9D15B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6FC0B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34F9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5F37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180</w:t>
            </w:r>
          </w:p>
        </w:tc>
      </w:tr>
      <w:tr w14:paraId="06AE8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BDDC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55F6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90F6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FB50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E06F2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5B9C72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1BCEE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B682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5DDB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5FD0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82BB1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F3E5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637C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4E9B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53BFC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394CB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433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BBAB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186</w:t>
            </w:r>
          </w:p>
        </w:tc>
      </w:tr>
      <w:tr w14:paraId="05764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1CDE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3DFE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EFC2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B874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EFB6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4CB5B7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72574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A99E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D862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F78B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53EA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FAC1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77B5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19A2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11E14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09F9F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4D4E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DEB2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188</w:t>
            </w:r>
          </w:p>
        </w:tc>
      </w:tr>
    </w:tbl>
    <w:p w14:paraId="53DD360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86F48F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05021E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3238E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ABE759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7B158F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AE463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DC92B1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987BD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84238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355080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020ED4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A3C5BC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899624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F5BB26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BD8023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8DAE2C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03AFFD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75347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569B76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0031172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17229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CE66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9BF41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068"/>
        <w:gridCol w:w="1136"/>
        <w:gridCol w:w="727"/>
        <w:gridCol w:w="707"/>
        <w:gridCol w:w="636"/>
        <w:gridCol w:w="679"/>
        <w:gridCol w:w="681"/>
        <w:gridCol w:w="730"/>
        <w:gridCol w:w="909"/>
        <w:gridCol w:w="676"/>
        <w:gridCol w:w="659"/>
        <w:gridCol w:w="1048"/>
        <w:gridCol w:w="616"/>
        <w:gridCol w:w="876"/>
        <w:gridCol w:w="822"/>
        <w:gridCol w:w="681"/>
        <w:gridCol w:w="844"/>
      </w:tblGrid>
      <w:tr w14:paraId="488D8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14F055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1,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631570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433EE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3" w:type="pct"/>
            <w:gridSpan w:val="9"/>
            <w:shd w:val="clear" w:color="auto" w:fill="auto"/>
          </w:tcPr>
          <w:p w14:paraId="78A67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266F7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1D222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23A46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60436A1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1549F45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512F440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1D50E6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43A6C9C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7097FA5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116B98A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67CCD9D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38CD373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33CCF2D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588D914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4A0B22D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284467F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63559B7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66390BA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3581CC9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F9236B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3749C20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3D810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759DE9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60D44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60364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B3E99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B9401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80277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51B91B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55A34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0A809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399327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D6863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08C905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22F696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68F652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CC236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1B9D3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60E6AD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0C8AA2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613F2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9540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862B3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continue"/>
            <w:vAlign w:val="center"/>
          </w:tcPr>
          <w:p w14:paraId="0D871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19F8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000FC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30DB9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35D28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7D6CB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664B9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DC6F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5C54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D598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FBCB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6AAEC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63B47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53.93</w:t>
            </w:r>
          </w:p>
        </w:tc>
        <w:tc>
          <w:tcPr>
            <w:tcW w:w="289" w:type="pct"/>
            <w:vMerge w:val="continue"/>
            <w:vAlign w:val="center"/>
          </w:tcPr>
          <w:p w14:paraId="4B316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25EA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C554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175</w:t>
            </w:r>
          </w:p>
        </w:tc>
      </w:tr>
      <w:tr w14:paraId="0F811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FD14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AEDE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361F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0FE0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C13E5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25F6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1CC8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D3FD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8C03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208A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00DC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A9DC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0E6C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1076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50012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56.66</w:t>
            </w:r>
          </w:p>
        </w:tc>
        <w:tc>
          <w:tcPr>
            <w:tcW w:w="289" w:type="pct"/>
            <w:vMerge w:val="continue"/>
            <w:vAlign w:val="center"/>
          </w:tcPr>
          <w:p w14:paraId="4EDC2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FEC4F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A928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183</w:t>
            </w:r>
          </w:p>
        </w:tc>
      </w:tr>
      <w:tr w14:paraId="549E8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6566BB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1327D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 w:val="continue"/>
            <w:vAlign w:val="center"/>
          </w:tcPr>
          <w:p w14:paraId="790D2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7E14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7B70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4180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93F05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1D525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continue"/>
            <w:vAlign w:val="center"/>
          </w:tcPr>
          <w:p w14:paraId="490E9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06A4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76E3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A2B8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307D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E00A9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A83F7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289" w:type="pct"/>
            <w:vMerge w:val="continue"/>
            <w:vAlign w:val="center"/>
          </w:tcPr>
          <w:p w14:paraId="43AAE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EB3A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5597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2B656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1A59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82E7D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continue"/>
            <w:vAlign w:val="center"/>
          </w:tcPr>
          <w:p w14:paraId="1A855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963A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E16EE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0D20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511E4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A858E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00A8A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0B9D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4163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3C49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879A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EBC03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DE52E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53.93</w:t>
            </w:r>
          </w:p>
        </w:tc>
        <w:tc>
          <w:tcPr>
            <w:tcW w:w="289" w:type="pct"/>
            <w:vMerge w:val="continue"/>
            <w:vAlign w:val="center"/>
          </w:tcPr>
          <w:p w14:paraId="7C444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2978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7526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177</w:t>
            </w:r>
          </w:p>
        </w:tc>
      </w:tr>
      <w:tr w14:paraId="6E437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BA7B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BB98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759C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A3D7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375A2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2E72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8779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FBF9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3C0C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5592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124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13A8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DD71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EAD1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09919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56.66</w:t>
            </w:r>
          </w:p>
        </w:tc>
        <w:tc>
          <w:tcPr>
            <w:tcW w:w="289" w:type="pct"/>
            <w:vMerge w:val="continue"/>
            <w:vAlign w:val="center"/>
          </w:tcPr>
          <w:p w14:paraId="7C72C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545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F392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185</w:t>
            </w:r>
          </w:p>
        </w:tc>
      </w:tr>
      <w:tr w14:paraId="116E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2D7436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E4E3E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 w:val="continue"/>
            <w:vAlign w:val="center"/>
          </w:tcPr>
          <w:p w14:paraId="7AD0CB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72A8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5E4E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A777E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52C52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055A5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continue"/>
            <w:vAlign w:val="center"/>
          </w:tcPr>
          <w:p w14:paraId="40B83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5285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C53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1386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C2AC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F8694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18FE24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68C8C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A340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EA59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47A43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9F01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A19A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5DC0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500C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A381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040901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68995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D32A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A43F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CFB9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A146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ACBB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37BF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7109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3719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7977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9D7B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3C9E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02F59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1071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91A76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continue"/>
            <w:vAlign w:val="center"/>
          </w:tcPr>
          <w:p w14:paraId="57534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042A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77E1C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C27A2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678E5D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BA4E8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606B5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184E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2FC5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5142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09F5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B0E49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E1619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20EA5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9708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D1C1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179</w:t>
            </w:r>
          </w:p>
        </w:tc>
      </w:tr>
      <w:tr w14:paraId="2385D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29ED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1A75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C87F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6C27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C97A7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0F5F6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1700E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84AF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FAB1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0B682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B01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25A8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6619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9677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24ACD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7AB3A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5E7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B096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181</w:t>
            </w:r>
          </w:p>
        </w:tc>
      </w:tr>
      <w:tr w14:paraId="441B6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FBFC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B8D9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1D0C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1604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5B365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E3962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0A94A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3429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C8B2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226E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A7C0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3BC5C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C374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06BF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80FF5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2759A5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373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B991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187</w:t>
            </w:r>
          </w:p>
        </w:tc>
      </w:tr>
      <w:tr w14:paraId="285D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ACAA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B88B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837C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FB1F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907A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0496C9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27C8F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2BB6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BC33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BAF3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B015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C838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D4B4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BE46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52A7B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69C13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1F4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343E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189</w:t>
            </w:r>
          </w:p>
        </w:tc>
      </w:tr>
    </w:tbl>
    <w:p w14:paraId="2B0F889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DF7987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E9FF87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A0D0AF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6B404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8E091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5FF5F4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F7930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4D0DB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8DE46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D80FAF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828E02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2AF1E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18F39A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EA3BCE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9369D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517C6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51F81C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4C32FE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124F2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93595514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955146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3133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5B3DCA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023A4D7">
      <w:pPr>
        <w:rPr>
          <w:lang w:val="en-GB"/>
        </w:rPr>
      </w:pPr>
    </w:p>
    <w:p w14:paraId="5277A738">
      <w:pPr>
        <w:pStyle w:val="10"/>
      </w:pPr>
      <w:r>
        <w:rPr>
          <w:rFonts w:hint="eastAsia"/>
        </w:rPr>
        <w:t>7.1.2.1.1.3.2</w:t>
      </w:r>
      <w:r>
        <w:tab/>
      </w:r>
      <w:r>
        <w:rPr>
          <w:rFonts w:hint="eastAsia"/>
        </w:rPr>
        <w:t>others</w:t>
      </w:r>
    </w:p>
    <w:p w14:paraId="5356E463">
      <w:pPr>
        <w:rPr>
          <w:lang w:val="en-GB"/>
        </w:rPr>
      </w:pPr>
    </w:p>
    <w:p w14:paraId="66A5E6A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56"/>
        <w:gridCol w:w="1148"/>
        <w:gridCol w:w="733"/>
        <w:gridCol w:w="716"/>
        <w:gridCol w:w="641"/>
        <w:gridCol w:w="684"/>
        <w:gridCol w:w="687"/>
        <w:gridCol w:w="734"/>
        <w:gridCol w:w="910"/>
        <w:gridCol w:w="682"/>
        <w:gridCol w:w="665"/>
        <w:gridCol w:w="1057"/>
        <w:gridCol w:w="622"/>
        <w:gridCol w:w="886"/>
        <w:gridCol w:w="828"/>
        <w:gridCol w:w="691"/>
        <w:gridCol w:w="845"/>
      </w:tblGrid>
      <w:tr w14:paraId="3B974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058FAD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1,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3F93C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2FF54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3" w:type="pct"/>
            <w:gridSpan w:val="9"/>
            <w:shd w:val="clear" w:color="auto" w:fill="auto"/>
          </w:tcPr>
          <w:p w14:paraId="36DA0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64AE7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156DCA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4AD40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6F4487D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331D71F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0BA9152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709E250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7DFF7AE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4D1A9F0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115472F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6FCA4A6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3E9492B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64CCDC0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2221F42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0BA130F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41DFA28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3B6A32F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7431EA1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39EF908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3688B98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364331A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4685E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42C7C9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057C40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AB6A6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C1EB0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0737D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9913E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4085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2F2E12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5877E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A0DE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18A16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993D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775C03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FFD48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2E40A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16A75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C2961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A839F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</w:tr>
      <w:tr w14:paraId="55BB4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AECC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07B3A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31220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96DBF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41.72</w:t>
            </w:r>
          </w:p>
        </w:tc>
        <w:tc>
          <w:tcPr>
            <w:tcW w:w="252" w:type="pct"/>
            <w:vMerge w:val="continue"/>
            <w:vAlign w:val="center"/>
          </w:tcPr>
          <w:p w14:paraId="4251C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D00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6477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E6D2C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3D475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5A45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D2C4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7163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5A4F6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31A5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4949C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45192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686D8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4471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  <w:tr w14:paraId="57018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0D54CD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36" w:type="pct"/>
            <w:vMerge w:val="continue"/>
            <w:vAlign w:val="center"/>
          </w:tcPr>
          <w:p w14:paraId="0952F0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DD9DB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9BEA8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38.52</w:t>
            </w:r>
          </w:p>
        </w:tc>
        <w:tc>
          <w:tcPr>
            <w:tcW w:w="252" w:type="pct"/>
            <w:vMerge w:val="continue"/>
            <w:vAlign w:val="center"/>
          </w:tcPr>
          <w:p w14:paraId="6260C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5BA8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ED14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CCBE1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448F8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1D0E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189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826F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5B090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4F82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F4D17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B8289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29E4F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2FDB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111</w:t>
            </w:r>
          </w:p>
        </w:tc>
      </w:tr>
      <w:tr w14:paraId="20A6B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FB8C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1F43C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543ED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9EF2E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41.72</w:t>
            </w:r>
          </w:p>
        </w:tc>
        <w:tc>
          <w:tcPr>
            <w:tcW w:w="252" w:type="pct"/>
            <w:vMerge w:val="continue"/>
            <w:vAlign w:val="center"/>
          </w:tcPr>
          <w:p w14:paraId="07DF1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494F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124F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1DE6D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7D2D0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2CE9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AC5D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2758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52A4F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D1F0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B2AE7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812AD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0F902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89A5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4FEEA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35F43D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36" w:type="pct"/>
            <w:vMerge w:val="continue"/>
            <w:vAlign w:val="center"/>
          </w:tcPr>
          <w:p w14:paraId="75E5C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AD7D6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53BED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252" w:type="pct"/>
            <w:vMerge w:val="continue"/>
            <w:vAlign w:val="center"/>
          </w:tcPr>
          <w:p w14:paraId="371D5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C7C4F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47F63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C8A3A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6DFF0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B5A5C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4A75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1EDC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39B54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B38D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FAE41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B1F16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22B80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B716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</w:t>
            </w:r>
          </w:p>
        </w:tc>
      </w:tr>
      <w:tr w14:paraId="44853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14C0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2BEC6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78B23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FCFB6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33.65</w:t>
            </w:r>
          </w:p>
        </w:tc>
        <w:tc>
          <w:tcPr>
            <w:tcW w:w="252" w:type="pct"/>
            <w:vMerge w:val="continue"/>
            <w:vAlign w:val="center"/>
          </w:tcPr>
          <w:p w14:paraId="7E861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9614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4C66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A0002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1D7B24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82A2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373F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41CD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520BE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CE26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049B98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603A6B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3C4AE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CBC6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</w:tbl>
    <w:p w14:paraId="47848A0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AFDC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B5748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44BF7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719F9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103D3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AE1FE1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ADCF02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8F4D1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188EA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247FF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34F146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BCDB6A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E5610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C89FD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2A8659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4E99C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6DBF5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52E70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7755FF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4284898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489816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E721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9B0E5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DF19C3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56"/>
        <w:gridCol w:w="1148"/>
        <w:gridCol w:w="733"/>
        <w:gridCol w:w="716"/>
        <w:gridCol w:w="641"/>
        <w:gridCol w:w="684"/>
        <w:gridCol w:w="687"/>
        <w:gridCol w:w="734"/>
        <w:gridCol w:w="910"/>
        <w:gridCol w:w="682"/>
        <w:gridCol w:w="665"/>
        <w:gridCol w:w="1057"/>
        <w:gridCol w:w="622"/>
        <w:gridCol w:w="886"/>
        <w:gridCol w:w="828"/>
        <w:gridCol w:w="691"/>
        <w:gridCol w:w="845"/>
      </w:tblGrid>
      <w:tr w14:paraId="0327C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901D3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1,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361C9F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52CC1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3" w:type="pct"/>
            <w:gridSpan w:val="9"/>
            <w:shd w:val="clear" w:color="auto" w:fill="auto"/>
          </w:tcPr>
          <w:p w14:paraId="294C6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72B5A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3E656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4D189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79AF836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5D515BE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153F005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2CFCBA2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767E855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6ECE61A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7E841D4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2D63104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4C73EFD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16C4337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7FF63BF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246711E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212693F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6007951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1DF07BB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2DC5D5F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19AE6C6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5382699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5630D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443C40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5684FF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7530C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82323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45.62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5703C2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642AA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6946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05F052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F98FA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AD379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DED13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0B0037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225A63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0A533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CC2F1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DAC75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C1A9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3CE23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</w:t>
            </w:r>
          </w:p>
        </w:tc>
      </w:tr>
      <w:tr w14:paraId="664E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2B7D1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786F8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9591B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A7B6A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48.97</w:t>
            </w:r>
          </w:p>
        </w:tc>
        <w:tc>
          <w:tcPr>
            <w:tcW w:w="252" w:type="pct"/>
            <w:vMerge w:val="continue"/>
            <w:vAlign w:val="center"/>
          </w:tcPr>
          <w:p w14:paraId="0BA4D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650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8E1F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01AB0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2AF3B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2C59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364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D303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4DA3A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9D93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CC5D1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C0D4A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74DD0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7916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17AD6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7DD57B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36" w:type="pct"/>
            <w:vMerge w:val="continue"/>
            <w:vAlign w:val="center"/>
          </w:tcPr>
          <w:p w14:paraId="01F61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9F049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249A3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45.62</w:t>
            </w:r>
          </w:p>
        </w:tc>
        <w:tc>
          <w:tcPr>
            <w:tcW w:w="252" w:type="pct"/>
            <w:vMerge w:val="continue"/>
            <w:vAlign w:val="center"/>
          </w:tcPr>
          <w:p w14:paraId="0E179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CC5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D14B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F314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0FEB3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D60B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50B5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A51B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4B8ED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0D47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2ABB4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026D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6CDD3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F9D6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</w:t>
            </w:r>
          </w:p>
        </w:tc>
      </w:tr>
      <w:tr w14:paraId="06D15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24A5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29551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0536B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B61FE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48.97</w:t>
            </w:r>
          </w:p>
        </w:tc>
        <w:tc>
          <w:tcPr>
            <w:tcW w:w="252" w:type="pct"/>
            <w:vMerge w:val="continue"/>
            <w:vAlign w:val="center"/>
          </w:tcPr>
          <w:p w14:paraId="59762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596A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EF69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604DA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33478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A01D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43A0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1129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1102A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F251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BF748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8A571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1E06D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F96C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108</w:t>
            </w:r>
          </w:p>
        </w:tc>
      </w:tr>
      <w:tr w14:paraId="6DB56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27E160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36" w:type="pct"/>
            <w:vMerge w:val="continue"/>
            <w:vAlign w:val="center"/>
          </w:tcPr>
          <w:p w14:paraId="0C3F7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B1CF7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14D02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47.78</w:t>
            </w:r>
          </w:p>
        </w:tc>
        <w:tc>
          <w:tcPr>
            <w:tcW w:w="252" w:type="pct"/>
            <w:vMerge w:val="continue"/>
            <w:vAlign w:val="center"/>
          </w:tcPr>
          <w:p w14:paraId="226552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42815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30D5E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820D1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3E152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C05D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83FC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2A4D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694AB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19A5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A0B3C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C1846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3A64F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F6D0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</w:t>
            </w:r>
          </w:p>
        </w:tc>
      </w:tr>
      <w:tr w14:paraId="2415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34F5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74F15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99D72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8326D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2" w:type="pct"/>
            <w:vMerge w:val="continue"/>
            <w:vAlign w:val="center"/>
          </w:tcPr>
          <w:p w14:paraId="219F0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C660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14D6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1BE20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65E97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97F1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667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1AC1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7165A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4F3A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71865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49153D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4EF83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B64F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</w:t>
            </w:r>
          </w:p>
        </w:tc>
      </w:tr>
    </w:tbl>
    <w:p w14:paraId="01828F8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C8F90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107146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7A5BC7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3C270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AB1975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A0890E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5AAF1D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A0C806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CA5B05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6B3F7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6F93A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81119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8C9B1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E273F2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2AE03E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8D759E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8A0CF3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3AF2E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84A9E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6469443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94432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61E8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7D7881">
      <w:pPr>
        <w:pStyle w:val="7"/>
      </w:pPr>
      <w:r>
        <w:rPr>
          <w:rFonts w:hint="eastAsia"/>
        </w:rPr>
        <w:t>7.1.2.1.2</w:t>
      </w:r>
      <w:r>
        <w:tab/>
      </w:r>
      <w:r>
        <w:rPr>
          <w:rFonts w:hint="eastAsia"/>
        </w:rPr>
        <w:t>Observations</w:t>
      </w:r>
    </w:p>
    <w:p w14:paraId="4684E2CD">
      <w:pPr>
        <w:pStyle w:val="82"/>
        <w:overflowPunct w:val="0"/>
        <w:autoSpaceDE w:val="0"/>
        <w:autoSpaceDN w:val="0"/>
        <w:adjustRightInd w:val="0"/>
        <w:spacing w:before="100" w:after="0"/>
        <w:contextualSpacing/>
        <w:textAlignment w:val="baseline"/>
        <w:rPr>
          <w:sz w:val="20"/>
          <w:szCs w:val="20"/>
          <w:lang w:val="en-US"/>
        </w:rPr>
      </w:pPr>
      <w:r>
        <w:rPr>
          <w:rFonts w:eastAsia="宋体"/>
          <w:sz w:val="20"/>
          <w:szCs w:val="20"/>
          <w:lang w:val="en-US" w:eastAsia="zh-CN" w:bidi="ar"/>
        </w:rPr>
        <w:t xml:space="preserve">For Device 1 and D2T2, it is observed that 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the </w:t>
      </w:r>
      <w:r>
        <w:rPr>
          <w:rFonts w:eastAsia="等线"/>
          <w:sz w:val="20"/>
          <w:szCs w:val="20"/>
          <w:lang w:val="en-US" w:eastAsia="zh-CN" w:bidi="ar"/>
        </w:rPr>
        <w:t>maximum achievable coverage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for </w:t>
      </w:r>
      <w:r>
        <w:rPr>
          <w:rFonts w:eastAsia="等线"/>
          <w:sz w:val="20"/>
          <w:szCs w:val="20"/>
          <w:lang w:val="en-US" w:eastAsia="zh-CN" w:bidi="ar"/>
        </w:rPr>
        <w:t>InH-Office LOS</w:t>
      </w:r>
    </w:p>
    <w:p w14:paraId="72FDA8B6">
      <w:pPr>
        <w:pStyle w:val="82"/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>Note the following assumptions are made for the observations (per agreed mandatory assumptions)</w:t>
      </w:r>
    </w:p>
    <w:p w14:paraId="083E50F2">
      <w:pPr>
        <w:pStyle w:val="82"/>
        <w:tabs>
          <w:tab w:val="left" w:pos="323"/>
        </w:tabs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</w:t>
      </w:r>
      <w:r>
        <w:rPr>
          <w:rFonts w:hint="eastAsia" w:eastAsia="宋体"/>
          <w:sz w:val="20"/>
          <w:szCs w:val="20"/>
          <w:lang w:val="en-US" w:eastAsia="zh-CN" w:bidi="ar"/>
        </w:rPr>
        <w:tab/>
      </w:r>
      <w:r>
        <w:rPr>
          <w:rFonts w:hint="eastAsia" w:eastAsia="宋体"/>
          <w:sz w:val="20"/>
          <w:szCs w:val="20"/>
          <w:lang w:val="en-US" w:eastAsia="zh-CN" w:bidi="ar"/>
        </w:rPr>
        <w:t>R2D Tx Power (R2D[1E]): 23 (M)</w:t>
      </w:r>
    </w:p>
    <w:p w14:paraId="59B40D15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Number of receive antenna elements / TxRU / chains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(D2R[2A]): </w:t>
      </w:r>
      <w:r>
        <w:rPr>
          <w:rFonts w:eastAsia="等线"/>
          <w:sz w:val="20"/>
          <w:szCs w:val="20"/>
          <w:lang w:val="en-US" w:eastAsia="zh-CN" w:bidi="ar"/>
        </w:rPr>
        <w:t>1(M)</w:t>
      </w:r>
    </w:p>
    <w:p w14:paraId="6B66CF2B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Reference data rate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([0m]): 1 kbps (M) or 5 - 7 kbps (M)</w:t>
      </w:r>
    </w:p>
    <w:p w14:paraId="62269E14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hint="eastAsia" w:eastAsia="等线"/>
          <w:sz w:val="20"/>
          <w:szCs w:val="20"/>
          <w:lang w:val="en-US" w:eastAsia="zh-CN" w:bidi="ar"/>
        </w:rPr>
        <w:t>Carrier frequency ([0C]):  900MHz (M)</w:t>
      </w:r>
    </w:p>
    <w:p w14:paraId="7E8B5009">
      <w:pPr>
        <w:pStyle w:val="82"/>
        <w:tabs>
          <w:tab w:val="left" w:pos="323"/>
        </w:tabs>
        <w:spacing w:after="0"/>
        <w:rPr>
          <w:sz w:val="20"/>
          <w:szCs w:val="20"/>
          <w:highlight w:val="yellow"/>
          <w:lang w:val="en-US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Topology/Pathloss model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([0D]): </w:t>
      </w:r>
      <w:r>
        <w:rPr>
          <w:rFonts w:eastAsia="等线"/>
          <w:sz w:val="20"/>
          <w:szCs w:val="20"/>
          <w:lang w:val="en-US" w:bidi="ar"/>
        </w:rPr>
        <w:t>InH-Office LOS</w:t>
      </w:r>
    </w:p>
    <w:p w14:paraId="418A6341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R2D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Budget-Alt1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 xml:space="preserve">, D2R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>2</w:t>
      </w:r>
    </w:p>
    <w:p w14:paraId="750E835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2</w:t>
      </w:r>
    </w:p>
    <w:p w14:paraId="48D25CF4"/>
    <w:tbl>
      <w:tblPr>
        <w:tblStyle w:val="9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7"/>
        <w:gridCol w:w="3574"/>
        <w:gridCol w:w="3574"/>
        <w:gridCol w:w="3571"/>
      </w:tblGrid>
      <w:tr w14:paraId="351AF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2F6BEAD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evice 1 </w:t>
            </w:r>
          </w:p>
        </w:tc>
        <w:tc>
          <w:tcPr>
            <w:tcW w:w="1231" w:type="pct"/>
          </w:tcPr>
          <w:p w14:paraId="7EFDD719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D2T2-A1</w:t>
            </w:r>
          </w:p>
        </w:tc>
        <w:tc>
          <w:tcPr>
            <w:tcW w:w="1231" w:type="pct"/>
          </w:tcPr>
          <w:p w14:paraId="6B31DBC8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D2T2-A2</w:t>
            </w:r>
          </w:p>
        </w:tc>
        <w:tc>
          <w:tcPr>
            <w:tcW w:w="1230" w:type="pct"/>
          </w:tcPr>
          <w:p w14:paraId="72C971AD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D2T2-B</w:t>
            </w:r>
          </w:p>
        </w:tc>
      </w:tr>
      <w:tr w14:paraId="043BD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671A14EA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33dBm, R2D Rx sensitivity of -36dBm</w:t>
            </w:r>
          </w:p>
        </w:tc>
        <w:tc>
          <w:tcPr>
            <w:tcW w:w="1231" w:type="pct"/>
          </w:tcPr>
          <w:p w14:paraId="6EA150A3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3D9F722E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28EC1705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781E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0706B22B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power 23/24dBm dBm, R2D Rx sensitivity of -36dBm</w:t>
            </w:r>
          </w:p>
        </w:tc>
        <w:tc>
          <w:tcPr>
            <w:tcW w:w="1231" w:type="pct"/>
          </w:tcPr>
          <w:p w14:paraId="26EDDEE9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15.55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(7: [CMCC]:13.61, [FW]:15.55, [HW]:13.61, [Honor]:13.61, [IDCC]:13.61, [ZTE]:13.6,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0E8D4878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12.55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14.83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(7: [CMCC]:13.61, [FW]:14.83, [HW]:13.61, [Honor]:12.55, [IDCC]:13.61, [ZTE]:13.6,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5D21E36E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15.55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[CMCC]:13.61, [FW]:15.55, [HW]:13.61, [Honor]:13.61, [IDCC]:13.61,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32322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54FEF3F7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53E2308F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276DB205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36533C03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1CF09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487182EF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power 23/24dBm 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45B8D933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[Lenovo]:5.86, [NOK]:6.12, [OPPO]:5.62)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5F715337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[Lenovo]:5.86, [NOK]:6.12)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19924F15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[Lenovo]:5.86, [NOK]:6.12, [OPPO]:6.12)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4DD6C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5466AC08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10% and data rate ~1kbps</w:t>
            </w:r>
          </w:p>
        </w:tc>
        <w:tc>
          <w:tcPr>
            <w:tcW w:w="1231" w:type="pct"/>
          </w:tcPr>
          <w:p w14:paraId="01E281B5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[CMCC]:13.61, [HW]:13.61, [IDCC]:13.61, [Lenovo]:5.86, [OPPO]:5.62,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6996A537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[CMCC]:13.61, [HW]:13.61, [IDCC]:13.61,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534D0C1E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[CMCC]:13.61, [HW]:13.61, [IDCC]:13.61, [OPPO]:6.12,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4CD0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430E2F3E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10%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231" w:type="pct"/>
          </w:tcPr>
          <w:p w14:paraId="12373D0F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3.84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[CMCC]:13.61, [Ericsson]:23.18, [FW]:15.55, [HW]:13.61, [IDCC]:13.61, [OPPO]:3.84, [ZTE]:13.6,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6C2E32A0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[CMCC]:13.61, [Ericsson]:23.18, [FW]:14.83, [HW]:13.61, [IDCC]:11.64, [Lenovo]:5.86, [ZTE]:13.6,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3591D95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3.33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[CMCC]:13.61, [Ericsson]:23.18, [FW]:15.55, [HW]:13.61, [IDCC]:13.61, [Lenovo]:5.86, [OPPO]:3.33,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01853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0091BC8B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1% and data rate ~1kbps</w:t>
            </w:r>
          </w:p>
        </w:tc>
        <w:tc>
          <w:tcPr>
            <w:tcW w:w="1231" w:type="pct"/>
          </w:tcPr>
          <w:p w14:paraId="71FAC8E1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5.54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15.55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[FW]:15.55, [HW]:13.61, [Honor]:13.61, [Lenovo]:5.86, [OPPO]:5.54)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3CF95C45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12.55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[FW]:14.44, [HW]:13.61, [Honor]:12.55)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555A419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15.55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[FW]:15.55, [HW]:13.61, [Honor]:13.61, [OPPO]:6.12)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6357B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6E63BC88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231" w:type="pct"/>
          </w:tcPr>
          <w:p w14:paraId="03449F9A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2.85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[Ericsson]:23.18, [HW]:13.61, [NOK]:6.12, [OPPO]:2.85)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7AAB8F10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[Ericsson]:23.18, [HW]:13.61, [Lenovo]:5.86, [NOK]:6.12)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229C5AE4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1.83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[Ericsson]:23.18, [HW]:13.61, [Lenovo]:5.86, [NOK]:6.12, [OPPO]:1.83)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248E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6A01473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coherent receiver</w:t>
            </w:r>
          </w:p>
        </w:tc>
        <w:tc>
          <w:tcPr>
            <w:tcW w:w="1231" w:type="pct"/>
          </w:tcPr>
          <w:p w14:paraId="363D5413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[CMCC]:13.61, [HW]:13.61, [Honor]:13.61, [NOK]:6.12, [ZTE]:13.6)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69CF1DA3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[CMCC]:13.61, [HW]:13.61, [Honor]:12.55, [NOK]:6.12, [ZTE]:13.6)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9B0F405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[CMCC]:13.61, [HW]:13.61, [Honor]:13.61, [NOK]:6.12)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0D510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FBAC961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non-coherent receiver</w:t>
            </w:r>
          </w:p>
        </w:tc>
        <w:tc>
          <w:tcPr>
            <w:tcW w:w="1231" w:type="pct"/>
          </w:tcPr>
          <w:p w14:paraId="3BCC9D34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[Ericsson]:23.18, [FW]:15.55, [IDCC]:13.61, [Lenovo]:5.86, [OPPO]:5.62,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33B79D3F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[Ericsson]:23.18, [FW]:14.83, [IDCC]:13.61, [Lenovo]:5.86,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26184D0F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[Ericsson]:23.18, [FW]:15.55, [IDCC]:13.61, [Lenovo]:5.86, [OPPO]:6.12,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03EBF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809CBA4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CW cancellation capability &lt; 120dB</w:t>
            </w:r>
          </w:p>
        </w:tc>
        <w:tc>
          <w:tcPr>
            <w:tcW w:w="1231" w:type="pct"/>
          </w:tcPr>
          <w:p w14:paraId="2AD64C30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[Lenovo]:5.86, [OPPO]:5.62)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7A359FC8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763FAD65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[OPPO]:6.12)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36C67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0DA46388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CW cancellation capability &lt; 140dB</w:t>
            </w:r>
          </w:p>
        </w:tc>
        <w:tc>
          <w:tcPr>
            <w:tcW w:w="1231" w:type="pct"/>
          </w:tcPr>
          <w:p w14:paraId="768B0369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15.55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[FW]:15.55, [NOK]:6.12, [ZTE]:13.6)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4E0EDD63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14.83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[CMCC]:13.61, [FW]:14.83, [HW]:13.61, [Honor]:12.55, [IDCC]:13.61, [Lenovo]:5.86, [NOK]:6.12, [ZTE]:13.6)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2B4FFDC0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15.55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[FW]:15.55, [Lenovo]:5.86, [NOK]:6.12)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63B61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8284966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CW cancellation capability &gt;=140dB</w:t>
            </w:r>
          </w:p>
        </w:tc>
        <w:tc>
          <w:tcPr>
            <w:tcW w:w="1231" w:type="pct"/>
          </w:tcPr>
          <w:p w14:paraId="3C94B502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[HW]:13.61,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2FF0D762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5839348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[HW]:13.61,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66D9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5AEA5DA2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30dBm, </w:t>
            </w:r>
          </w:p>
        </w:tc>
        <w:tc>
          <w:tcPr>
            <w:tcW w:w="1231" w:type="pct"/>
          </w:tcPr>
          <w:p w14:paraId="6C16FB5F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48B65E74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15.55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(7: [CMCC]:13.61, [FW]:15.55, [HW]:13.61, [Honor]:13.61, [IDCC]:13.61, [ZTE]:13.6,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7525432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4C74C3A7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682AE11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[Lenovo]:5.86, [NOK]:6.12, [OPPO]:5.62)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4E5C9831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51477DB8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3EAEE797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12.55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14.83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(7: [CMCC]:13.61, [FW]:14.83, [HW]:13.61, [Honor]:12.55, [IDCC]:13.61, [ZTE]:13.6,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6F76D56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6D2A6224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0E04007C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[Lenovo]:5.86, [NOK]:6.12)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4A933CD5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0D91A288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2714E525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15.55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[CMCC]:13.61, [FW]:15.55, [HW]:13.61, [Honor]:13.61, [IDCC]:13.61,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7A77695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1E7D3089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43BBBBA8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[Lenovo]:5.86, [NOK]:6.12, [OPPO]:6.12)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41AE53D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5CFFD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1D6683D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and &lt;35dBm</w:t>
            </w:r>
          </w:p>
        </w:tc>
        <w:tc>
          <w:tcPr>
            <w:tcW w:w="1231" w:type="pct"/>
          </w:tcPr>
          <w:p w14:paraId="0969B3F2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3728FED7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AC5533A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3F1698BC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60EE34C5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2D6B468E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077E7906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19F5A0F1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F2BF525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5468841A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48A0B66E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88383C2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48629599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0911EC8C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FAC61CC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633085A8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78460DC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C84C82B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 </w:t>
            </w:r>
          </w:p>
        </w:tc>
      </w:tr>
      <w:tr w14:paraId="1C855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5CFBC349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&gt;=35dBm</w:t>
            </w:r>
          </w:p>
        </w:tc>
        <w:tc>
          <w:tcPr>
            <w:tcW w:w="1231" w:type="pct"/>
          </w:tcPr>
          <w:p w14:paraId="417FB909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5BEA6F3A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4BB9DF8F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34C24279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1B7CE76A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21C67D9D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56CDBB0A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2D8D41A8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F1C8766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248324D4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628AB83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14899E7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0945208B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3BFE1E15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ED4DE34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675D2ACF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7C4030B2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45991347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 </w:t>
            </w:r>
          </w:p>
        </w:tc>
      </w:tr>
      <w:tr w14:paraId="04976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41CC0B0B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FEC code (1/2, 1/3, 1/4)</w:t>
            </w:r>
          </w:p>
        </w:tc>
        <w:tc>
          <w:tcPr>
            <w:tcW w:w="1231" w:type="pct"/>
          </w:tcPr>
          <w:p w14:paraId="4BD08BDF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[CMCC]:13.61, [HW]:13.61, [Honor]:13.61, [IDCC]:13.61, [OPPO]:5.62, [ZTE]:13.6)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1A92D2EA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12.55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[CMCC]:13.61, [HW]:13.61, [Honor]:12.55, [IDCC]:13.61, [ZTE]:13.6)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0DB219E0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[CMCC]:13.61, [HW]:13.61, [Honor]:13.61, [IDCC]:13.61, [OPPO]:6.12)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18BC2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FA6579D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without FEC</w:t>
            </w:r>
          </w:p>
        </w:tc>
        <w:tc>
          <w:tcPr>
            <w:tcW w:w="1231" w:type="pct"/>
          </w:tcPr>
          <w:p w14:paraId="6B7C02D7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[Ericsson]:23.18, [FW]:15.55, [Lenovo]:5.86, [NOK]:6.12,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0F85E606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[Ericsson]:23.18, [FW]:14.83, [Lenovo]:5.86, [NOK]:6.12,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1ED627A8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[Ericsson]:23.18, [FW]:15.55, [Lenovo]:5.86, [NOK]:6.12,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293D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0598B7C9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OOK</w:t>
            </w:r>
          </w:p>
        </w:tc>
        <w:tc>
          <w:tcPr>
            <w:tcW w:w="1231" w:type="pct"/>
          </w:tcPr>
          <w:p w14:paraId="4ECF41E1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[Ericsson]:23.18, [FW]:15.55, [HW]:13.61, [Honor]:13.61, [IDCC]:13.61, [Lenovo]:5.86, [NOK]:6.12, [OPPO]:5.62, [ZTE]:13.6,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001F46DC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[Ericsson]:23.18, [FW]:14.83, [HW]:13.61, [Honor]:12.55, [IDCC]:13.61, [Lenovo]:5.86, [NOK]:6.12, [ZTE]:13.6,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AEE0B89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[Ericsson]:23.18, [FW]:15.55, [HW]:13.61, [Honor]:13.61, [IDCC]:13.61, [Lenovo]:5.86, [NOK]:6.12, [OPPO]:6.12, [vivo]:13.61)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72570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3BE5493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BPSK</w:t>
            </w:r>
          </w:p>
        </w:tc>
        <w:tc>
          <w:tcPr>
            <w:tcW w:w="1231" w:type="pct"/>
          </w:tcPr>
          <w:p w14:paraId="27BF5C40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[CMCC]:13.61, [NOK]:6.12)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7342DCB6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[CMCC]:13.61, [NOK]:6.12)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671A2DAC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13.61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[CMCC]:13.61, [NOK]:6.12)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78FBF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CE67B0D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MSK</w:t>
            </w:r>
          </w:p>
        </w:tc>
        <w:tc>
          <w:tcPr>
            <w:tcW w:w="1231" w:type="pct"/>
          </w:tcPr>
          <w:p w14:paraId="310B9F87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25F3D6FC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168B4C54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6.12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[NOK]:6.12)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70C86D6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0440598"/>
    <w:p w14:paraId="7C979891">
      <w:pPr>
        <w:pStyle w:val="6"/>
      </w:pPr>
      <w:r>
        <w:rPr>
          <w:rFonts w:hint="eastAsia"/>
        </w:rPr>
        <w:t>7.1.2.2</w:t>
      </w:r>
      <w:r>
        <w:tab/>
      </w:r>
      <w:r>
        <w:t>D</w:t>
      </w:r>
      <w:r>
        <w:rPr>
          <w:rFonts w:hint="eastAsia"/>
        </w:rPr>
        <w:t>evice 2a</w:t>
      </w:r>
    </w:p>
    <w:p w14:paraId="5EC4F8B9">
      <w:pPr>
        <w:pStyle w:val="7"/>
      </w:pPr>
      <w:r>
        <w:rPr>
          <w:rFonts w:hint="eastAsia"/>
        </w:rPr>
        <w:t>7.1.2.2.1</w:t>
      </w:r>
      <w:r>
        <w:tab/>
      </w:r>
      <w:r>
        <w:t>Collection of the results</w:t>
      </w:r>
    </w:p>
    <w:p w14:paraId="4586A966">
      <w:pPr>
        <w:rPr>
          <w:lang w:val="en-GB"/>
        </w:rPr>
      </w:pPr>
    </w:p>
    <w:p w14:paraId="5A1D7FE0">
      <w:pPr>
        <w:pStyle w:val="8"/>
      </w:pPr>
      <w:r>
        <w:rPr>
          <w:rFonts w:hint="eastAsia"/>
        </w:rPr>
        <w:t>7.1.2.2.1.1</w:t>
      </w:r>
      <w:r>
        <w:tab/>
      </w:r>
      <w:r>
        <w:rPr>
          <w:rFonts w:hint="eastAsia"/>
        </w:rPr>
        <w:t>[1kbps]</w:t>
      </w:r>
    </w:p>
    <w:p w14:paraId="4C99793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973"/>
        <w:gridCol w:w="1142"/>
        <w:gridCol w:w="730"/>
        <w:gridCol w:w="710"/>
        <w:gridCol w:w="639"/>
        <w:gridCol w:w="681"/>
        <w:gridCol w:w="684"/>
        <w:gridCol w:w="730"/>
        <w:gridCol w:w="909"/>
        <w:gridCol w:w="679"/>
        <w:gridCol w:w="707"/>
        <w:gridCol w:w="1051"/>
        <w:gridCol w:w="620"/>
        <w:gridCol w:w="883"/>
        <w:gridCol w:w="825"/>
        <w:gridCol w:w="682"/>
        <w:gridCol w:w="843"/>
      </w:tblGrid>
      <w:tr w14:paraId="1DE82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36CB33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2a,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C92FC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719BE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499" w:type="pct"/>
            <w:gridSpan w:val="9"/>
            <w:shd w:val="clear" w:color="auto" w:fill="auto"/>
          </w:tcPr>
          <w:p w14:paraId="6F449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204" w:type="pct"/>
            <w:gridSpan w:val="8"/>
            <w:shd w:val="clear" w:color="auto" w:fill="auto"/>
          </w:tcPr>
          <w:p w14:paraId="346FB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3DFB6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2F19A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shd w:val="clear" w:color="D9E1F2" w:fill="D9E1F2"/>
            <w:noWrap/>
            <w:vAlign w:val="center"/>
          </w:tcPr>
          <w:p w14:paraId="055D844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42" w:type="pct"/>
            <w:shd w:val="clear" w:color="D9E1F2" w:fill="D9E1F2"/>
            <w:noWrap/>
            <w:vAlign w:val="center"/>
          </w:tcPr>
          <w:p w14:paraId="6FA753D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1" w:type="pct"/>
            <w:shd w:val="clear" w:color="D9E1F2" w:fill="D9E1F2"/>
            <w:noWrap/>
            <w:vAlign w:val="center"/>
          </w:tcPr>
          <w:p w14:paraId="0148D2C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61CAC41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3AD11E6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5" w:type="pct"/>
            <w:shd w:val="clear" w:color="D9E1F2" w:fill="D9E1F2"/>
            <w:noWrap/>
            <w:vAlign w:val="center"/>
          </w:tcPr>
          <w:p w14:paraId="0388A41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2C0B1F0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41B23D3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6DE4240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644601D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6CC1A06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5B33363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9" w:type="pct"/>
            <w:shd w:val="clear" w:color="D9E1F2" w:fill="D9E1F2"/>
            <w:noWrap/>
            <w:vAlign w:val="center"/>
          </w:tcPr>
          <w:p w14:paraId="56B452D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8" w:type="pct"/>
            <w:shd w:val="clear" w:color="D9E1F2" w:fill="D9E1F2"/>
            <w:noWrap/>
            <w:vAlign w:val="center"/>
          </w:tcPr>
          <w:p w14:paraId="5EDBFBE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385B539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22A281B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4F56928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47414C5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55AA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0721B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314C5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EF2F0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907F0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0AF59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210E9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DDE1D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D13E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F5C3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F2693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5F109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B1365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217BB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3783E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701A4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504A5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E4AED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B93F1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448</w:t>
            </w:r>
          </w:p>
        </w:tc>
      </w:tr>
      <w:tr w14:paraId="06AF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914E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019EF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B38D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DFD8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2C77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A5E8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868C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7F62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9826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9F04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E3C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CFCF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F2D0E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EA4E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7CC0F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15.61</w:t>
            </w:r>
          </w:p>
        </w:tc>
        <w:tc>
          <w:tcPr>
            <w:tcW w:w="290" w:type="pct"/>
            <w:vMerge w:val="continue"/>
            <w:vAlign w:val="center"/>
          </w:tcPr>
          <w:p w14:paraId="7A6FB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224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8475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440</w:t>
            </w:r>
          </w:p>
        </w:tc>
      </w:tr>
      <w:tr w14:paraId="5BB29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076C2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37179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E7643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9FDB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6FE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5152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D1D7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555C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6398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6FD02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34CA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E824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824E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4A923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65BC3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14.78</w:t>
            </w:r>
          </w:p>
        </w:tc>
        <w:tc>
          <w:tcPr>
            <w:tcW w:w="290" w:type="pct"/>
            <w:vMerge w:val="continue"/>
            <w:vAlign w:val="center"/>
          </w:tcPr>
          <w:p w14:paraId="6976D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EFE6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483F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456</w:t>
            </w:r>
          </w:p>
        </w:tc>
      </w:tr>
      <w:tr w14:paraId="59890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E805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4CFB4C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FAC20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9652E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9A54A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05158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6047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49E4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6AA5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FC64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8EE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5B97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6B7EA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8B7CE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E7B0E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290" w:type="pct"/>
            <w:vMerge w:val="continue"/>
            <w:vAlign w:val="center"/>
          </w:tcPr>
          <w:p w14:paraId="01DE7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E310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1401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  <w:tr w14:paraId="451C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7D7D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E0A8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5B8B7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A726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5E9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6131D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6FE0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D0CC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D6BB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8DA3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7749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E854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B594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B4D1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89CBF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90" w:type="pct"/>
            <w:vMerge w:val="continue"/>
            <w:vAlign w:val="center"/>
          </w:tcPr>
          <w:p w14:paraId="207A2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8319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A795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3FF3E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37628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6F9ED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D11D8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0A6AB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54.62</w:t>
            </w:r>
          </w:p>
        </w:tc>
        <w:tc>
          <w:tcPr>
            <w:tcW w:w="250" w:type="pct"/>
            <w:vMerge w:val="continue"/>
            <w:vAlign w:val="center"/>
          </w:tcPr>
          <w:p w14:paraId="250292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EBE0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A96F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BB8A1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55115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4FD74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5A670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C86A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54A0C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4D0B7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613AC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BCAD4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4F35B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2B08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5F93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A4C4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C849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50799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FA7E9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0" w:type="pct"/>
            <w:vMerge w:val="continue"/>
            <w:vAlign w:val="center"/>
          </w:tcPr>
          <w:p w14:paraId="27C59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30F3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423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B5A34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2EAC6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67F6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0597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4526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91121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14FA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7E80C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13.49</w:t>
            </w:r>
          </w:p>
        </w:tc>
        <w:tc>
          <w:tcPr>
            <w:tcW w:w="290" w:type="pct"/>
            <w:vMerge w:val="continue"/>
            <w:vAlign w:val="center"/>
          </w:tcPr>
          <w:p w14:paraId="1C24F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25BC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2A37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</w:t>
            </w:r>
          </w:p>
        </w:tc>
      </w:tr>
      <w:tr w14:paraId="11303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549F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0CC6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C770B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DF5B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66B6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26B4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869E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13F88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5D669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2D25F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BA04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F316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5497C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7F3D5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03DF3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11.93</w:t>
            </w:r>
          </w:p>
        </w:tc>
        <w:tc>
          <w:tcPr>
            <w:tcW w:w="290" w:type="pct"/>
            <w:vMerge w:val="continue"/>
            <w:vAlign w:val="center"/>
          </w:tcPr>
          <w:p w14:paraId="13A80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0FBFD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4391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</w:t>
            </w:r>
          </w:p>
        </w:tc>
      </w:tr>
      <w:tr w14:paraId="30FED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0E27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B6C5B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6F88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6FB3A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250" w:type="pct"/>
            <w:vMerge w:val="continue"/>
            <w:vAlign w:val="center"/>
          </w:tcPr>
          <w:p w14:paraId="3F02A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4BAB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CF8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7A57E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62E83C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2612F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6571C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84A0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A05A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736D4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D8891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B33D0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5DDF9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BC9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</w:t>
            </w:r>
          </w:p>
        </w:tc>
      </w:tr>
      <w:tr w14:paraId="18C4C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AAA1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A2D8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0883A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53F15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37.75</w:t>
            </w:r>
          </w:p>
        </w:tc>
        <w:tc>
          <w:tcPr>
            <w:tcW w:w="250" w:type="pct"/>
            <w:vMerge w:val="continue"/>
            <w:vAlign w:val="center"/>
          </w:tcPr>
          <w:p w14:paraId="101D1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7A27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0B7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8B686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6D554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AB4B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1B03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F8C3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0CDB4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0EA3D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EC4A4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3.65</w:t>
            </w:r>
          </w:p>
        </w:tc>
        <w:tc>
          <w:tcPr>
            <w:tcW w:w="290" w:type="pct"/>
            <w:vMerge w:val="continue"/>
            <w:vAlign w:val="center"/>
          </w:tcPr>
          <w:p w14:paraId="18E2F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80E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584E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133</w:t>
            </w:r>
          </w:p>
        </w:tc>
      </w:tr>
      <w:tr w14:paraId="4FA66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FC17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C1AF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17B2D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D9434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250" w:type="pct"/>
            <w:vMerge w:val="continue"/>
            <w:vAlign w:val="center"/>
          </w:tcPr>
          <w:p w14:paraId="29BB10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8670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F3B3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A2F3B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 w:val="continue"/>
            <w:vAlign w:val="center"/>
          </w:tcPr>
          <w:p w14:paraId="51083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457A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68F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0C0A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9926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FF46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E561F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90" w:type="pct"/>
            <w:vMerge w:val="continue"/>
            <w:vAlign w:val="center"/>
          </w:tcPr>
          <w:p w14:paraId="68F78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B8CC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2F67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121</w:t>
            </w:r>
          </w:p>
        </w:tc>
      </w:tr>
      <w:tr w14:paraId="015AC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EE4C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92AC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94F39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F6DF4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41.15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83908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5EFA3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F1E0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DF5B8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56B80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E40A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09B3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EBA2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74D60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E6E2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4BA7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90" w:type="pct"/>
            <w:vMerge w:val="continue"/>
            <w:vAlign w:val="center"/>
          </w:tcPr>
          <w:p w14:paraId="2B675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5769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FCFB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129</w:t>
            </w:r>
          </w:p>
        </w:tc>
      </w:tr>
      <w:tr w14:paraId="642CA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2EE8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31497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803E0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7BFC1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43.1</w:t>
            </w:r>
          </w:p>
        </w:tc>
        <w:tc>
          <w:tcPr>
            <w:tcW w:w="250" w:type="pct"/>
            <w:vMerge w:val="continue"/>
            <w:vAlign w:val="center"/>
          </w:tcPr>
          <w:p w14:paraId="526AB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2463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3703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88743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08429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D3E52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FCB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B396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52E7D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38E4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5741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5.15</w:t>
            </w:r>
          </w:p>
        </w:tc>
        <w:tc>
          <w:tcPr>
            <w:tcW w:w="290" w:type="pct"/>
            <w:vMerge w:val="continue"/>
            <w:vAlign w:val="center"/>
          </w:tcPr>
          <w:p w14:paraId="40CABC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CA20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19AD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</w:t>
            </w:r>
          </w:p>
        </w:tc>
      </w:tr>
      <w:tr w14:paraId="22FE8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131D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F8BEC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5EDA5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8EEE8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0" w:type="pct"/>
            <w:vMerge w:val="continue"/>
            <w:vAlign w:val="center"/>
          </w:tcPr>
          <w:p w14:paraId="505AB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2D4B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6892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5DD95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20AA39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D607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BC5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0B0C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8228C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06A84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15EB7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14.46</w:t>
            </w:r>
          </w:p>
        </w:tc>
        <w:tc>
          <w:tcPr>
            <w:tcW w:w="290" w:type="pct"/>
            <w:vMerge w:val="continue"/>
            <w:vAlign w:val="center"/>
          </w:tcPr>
          <w:p w14:paraId="49BC1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40C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E303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478</w:t>
            </w:r>
          </w:p>
        </w:tc>
      </w:tr>
      <w:tr w14:paraId="79726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992E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32DDA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BAE0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FA53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BB9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87E4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8E8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C35C7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36262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0F0F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084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0FF7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4599C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CCD9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6B77A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14.51</w:t>
            </w:r>
          </w:p>
        </w:tc>
        <w:tc>
          <w:tcPr>
            <w:tcW w:w="290" w:type="pct"/>
            <w:vMerge w:val="continue"/>
            <w:vAlign w:val="center"/>
          </w:tcPr>
          <w:p w14:paraId="77D96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B5CA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8CB1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486</w:t>
            </w:r>
          </w:p>
        </w:tc>
      </w:tr>
      <w:tr w14:paraId="1AA51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4D4B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04721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3D140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D9A9C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0" w:type="pct"/>
            <w:vMerge w:val="continue"/>
            <w:vAlign w:val="center"/>
          </w:tcPr>
          <w:p w14:paraId="1F807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DECE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4051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19BFD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08663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4E15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643E6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9C42E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637CC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5AEE2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1386D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15.76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CBAEC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1A21E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C0AC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1F8B4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B3BD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28E2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3296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6FAF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709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A54F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9B73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4073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37B9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6B6F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307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3941F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64793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93D1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48A1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21.75</w:t>
            </w:r>
          </w:p>
        </w:tc>
        <w:tc>
          <w:tcPr>
            <w:tcW w:w="290" w:type="pct"/>
            <w:vMerge w:val="continue"/>
            <w:vAlign w:val="center"/>
          </w:tcPr>
          <w:p w14:paraId="75790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F504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7A5E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0AE96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E3E0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D84E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E5AD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F3A2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070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75ED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BD8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EB1C0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 w:val="continue"/>
            <w:vAlign w:val="center"/>
          </w:tcPr>
          <w:p w14:paraId="543BB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2FC4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001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3633C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511FF9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2AC2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0CA15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14.49</w:t>
            </w:r>
          </w:p>
        </w:tc>
        <w:tc>
          <w:tcPr>
            <w:tcW w:w="290" w:type="pct"/>
            <w:vMerge w:val="continue"/>
            <w:vAlign w:val="center"/>
          </w:tcPr>
          <w:p w14:paraId="53974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C57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7DB7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0D048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82DC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502F40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FDA3B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21D3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250" w:type="pct"/>
            <w:vMerge w:val="continue"/>
            <w:vAlign w:val="center"/>
          </w:tcPr>
          <w:p w14:paraId="269F9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2C0E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45F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15FF5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95A29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vMerge w:val="continue"/>
            <w:vAlign w:val="center"/>
          </w:tcPr>
          <w:p w14:paraId="02E7E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F37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95538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55CBB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185C7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2436DF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0" w:type="pct"/>
            <w:vMerge w:val="continue"/>
            <w:vAlign w:val="center"/>
          </w:tcPr>
          <w:p w14:paraId="682F6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89E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4A72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211</w:t>
            </w:r>
          </w:p>
        </w:tc>
      </w:tr>
      <w:tr w14:paraId="1B2DB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2E01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B2D5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5F831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35.48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D82E3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73.02</w:t>
            </w:r>
          </w:p>
        </w:tc>
        <w:tc>
          <w:tcPr>
            <w:tcW w:w="250" w:type="pct"/>
            <w:vMerge w:val="continue"/>
            <w:vAlign w:val="center"/>
          </w:tcPr>
          <w:p w14:paraId="0160D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AABD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DA5B6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1" w:type="pct"/>
            <w:vMerge w:val="continue"/>
            <w:vAlign w:val="center"/>
          </w:tcPr>
          <w:p w14:paraId="4960D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39A6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75F01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9" w:type="pct"/>
            <w:vMerge w:val="continue"/>
            <w:vAlign w:val="center"/>
          </w:tcPr>
          <w:p w14:paraId="15EAF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1B68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293A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6907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F2BC2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CCA6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FB0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2096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215</w:t>
            </w:r>
          </w:p>
        </w:tc>
      </w:tr>
      <w:tr w14:paraId="55D66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43F8C3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97778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7435B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E203D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49.9</w:t>
            </w:r>
          </w:p>
        </w:tc>
        <w:tc>
          <w:tcPr>
            <w:tcW w:w="250" w:type="pct"/>
            <w:vMerge w:val="continue"/>
            <w:vAlign w:val="center"/>
          </w:tcPr>
          <w:p w14:paraId="25D33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366B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598BB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F4AE0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69CA8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2F9EB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08D81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3FD25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01A527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7DDC6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2157A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D09E0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1EFAA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ACF2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458</w:t>
            </w:r>
          </w:p>
        </w:tc>
      </w:tr>
      <w:tr w14:paraId="76634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C93A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752D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F979F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8.14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6CFE5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50.21</w:t>
            </w:r>
          </w:p>
        </w:tc>
        <w:tc>
          <w:tcPr>
            <w:tcW w:w="250" w:type="pct"/>
            <w:vMerge w:val="continue"/>
            <w:vAlign w:val="center"/>
          </w:tcPr>
          <w:p w14:paraId="10AD9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DE76D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250F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5B1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DD602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6360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13BE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23D2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E41B4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79BB4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FF6FE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8.14</w:t>
            </w:r>
          </w:p>
        </w:tc>
        <w:tc>
          <w:tcPr>
            <w:tcW w:w="290" w:type="pct"/>
            <w:vMerge w:val="continue"/>
            <w:vAlign w:val="center"/>
          </w:tcPr>
          <w:p w14:paraId="617C9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377C8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48D6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450</w:t>
            </w:r>
          </w:p>
        </w:tc>
      </w:tr>
      <w:tr w14:paraId="0730B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969C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9C2E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56AB5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9D225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50.75</w:t>
            </w:r>
          </w:p>
        </w:tc>
        <w:tc>
          <w:tcPr>
            <w:tcW w:w="250" w:type="pct"/>
            <w:vMerge w:val="continue"/>
            <w:vAlign w:val="center"/>
          </w:tcPr>
          <w:p w14:paraId="0DFC63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6774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8178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9DDD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EAE5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2769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3B9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7638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FABD2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DBFF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8419C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8.43</w:t>
            </w:r>
          </w:p>
        </w:tc>
        <w:tc>
          <w:tcPr>
            <w:tcW w:w="290" w:type="pct"/>
            <w:vMerge w:val="continue"/>
            <w:vAlign w:val="center"/>
          </w:tcPr>
          <w:p w14:paraId="181D0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97D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62CB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442</w:t>
            </w:r>
          </w:p>
        </w:tc>
      </w:tr>
      <w:tr w14:paraId="45FC6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2B12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116F82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DDAFC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7.27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51F98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82E75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695ED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694B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2715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1542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478A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B3AD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2090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EEE3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4031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4A2FC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7.78</w:t>
            </w:r>
          </w:p>
        </w:tc>
        <w:tc>
          <w:tcPr>
            <w:tcW w:w="290" w:type="pct"/>
            <w:vMerge w:val="continue"/>
            <w:vAlign w:val="center"/>
          </w:tcPr>
          <w:p w14:paraId="3BB17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2ACE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7AAA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3E7E6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F68C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2880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69902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700F5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50.85</w:t>
            </w:r>
          </w:p>
        </w:tc>
        <w:tc>
          <w:tcPr>
            <w:tcW w:w="250" w:type="pct"/>
            <w:vMerge w:val="continue"/>
            <w:vAlign w:val="center"/>
          </w:tcPr>
          <w:p w14:paraId="1AE7B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640F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58856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A5DF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11DCA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EF90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38341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D6D9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11FF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1501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96C65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8.49</w:t>
            </w:r>
          </w:p>
        </w:tc>
        <w:tc>
          <w:tcPr>
            <w:tcW w:w="290" w:type="pct"/>
            <w:vMerge w:val="continue"/>
            <w:vAlign w:val="center"/>
          </w:tcPr>
          <w:p w14:paraId="1E7B8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41E1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CA5D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167F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362E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53A097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2D13C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01B15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41.89</w:t>
            </w:r>
          </w:p>
        </w:tc>
        <w:tc>
          <w:tcPr>
            <w:tcW w:w="250" w:type="pct"/>
            <w:vMerge w:val="continue"/>
            <w:vAlign w:val="center"/>
          </w:tcPr>
          <w:p w14:paraId="6A0E3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D8AE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54E65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B99C1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54942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2F2B6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4447C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16E3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BC7F8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518E8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428DB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E811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09E07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74F8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7B1F4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5754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FB2D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B457C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3B454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43.39</w:t>
            </w:r>
          </w:p>
        </w:tc>
        <w:tc>
          <w:tcPr>
            <w:tcW w:w="250" w:type="pct"/>
            <w:vMerge w:val="continue"/>
            <w:vAlign w:val="center"/>
          </w:tcPr>
          <w:p w14:paraId="582A6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CE02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D38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634E9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16DBD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C1FA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974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7E87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BAE4D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8F1F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4BDE2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90" w:type="pct"/>
            <w:vMerge w:val="continue"/>
            <w:vAlign w:val="center"/>
          </w:tcPr>
          <w:p w14:paraId="23B86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3E8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FC8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2B065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A349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EE42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0E7AA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276D5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45.29</w:t>
            </w:r>
          </w:p>
        </w:tc>
        <w:tc>
          <w:tcPr>
            <w:tcW w:w="250" w:type="pct"/>
            <w:vMerge w:val="continue"/>
            <w:vAlign w:val="center"/>
          </w:tcPr>
          <w:p w14:paraId="53FBF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3ABC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F1C3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7FEF7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7B56F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179A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41265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0D416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362F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7474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55AAE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5.93</w:t>
            </w:r>
          </w:p>
        </w:tc>
        <w:tc>
          <w:tcPr>
            <w:tcW w:w="290" w:type="pct"/>
            <w:vMerge w:val="continue"/>
            <w:vAlign w:val="center"/>
          </w:tcPr>
          <w:p w14:paraId="02F42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B84A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DEA9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</w:t>
            </w:r>
          </w:p>
        </w:tc>
      </w:tr>
      <w:tr w14:paraId="3D849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DC76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54C1D6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B4CB8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94BB5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86C33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5A0514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FE04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94707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24ED9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A5118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241D52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3E68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E05DB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1BF35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F61CD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61727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114CD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39CD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479</w:t>
            </w:r>
          </w:p>
        </w:tc>
      </w:tr>
      <w:tr w14:paraId="637ED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31B5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AC35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4200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B0EB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C0B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6567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F64D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B48DD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75714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6F52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733E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CF1B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045E9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51C1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0ADC9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8.18</w:t>
            </w:r>
          </w:p>
        </w:tc>
        <w:tc>
          <w:tcPr>
            <w:tcW w:w="290" w:type="pct"/>
            <w:vMerge w:val="continue"/>
            <w:vAlign w:val="center"/>
          </w:tcPr>
          <w:p w14:paraId="3610B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9EEC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A301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487</w:t>
            </w:r>
          </w:p>
        </w:tc>
      </w:tr>
      <w:tr w14:paraId="56E7A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3B8F1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9263A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AADE0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B988C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47.89</w:t>
            </w:r>
          </w:p>
        </w:tc>
        <w:tc>
          <w:tcPr>
            <w:tcW w:w="250" w:type="pct"/>
            <w:vMerge w:val="continue"/>
            <w:vAlign w:val="center"/>
          </w:tcPr>
          <w:p w14:paraId="36589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0315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F579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D96DE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 w:val="continue"/>
            <w:vAlign w:val="center"/>
          </w:tcPr>
          <w:p w14:paraId="7FE24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7E7B6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7F5D3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5F857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1341A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7B117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FDD7B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7.01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ED9DC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76E102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3B9C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718F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FCD2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C6BD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F646B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A7EA5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49.19</w:t>
            </w:r>
          </w:p>
        </w:tc>
        <w:tc>
          <w:tcPr>
            <w:tcW w:w="250" w:type="pct"/>
            <w:vMerge w:val="continue"/>
            <w:vAlign w:val="center"/>
          </w:tcPr>
          <w:p w14:paraId="578D4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19EB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1262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0CD24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68FE8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84FE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C48C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E73D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E56CD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328A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8FF0C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7.63</w:t>
            </w:r>
          </w:p>
        </w:tc>
        <w:tc>
          <w:tcPr>
            <w:tcW w:w="290" w:type="pct"/>
            <w:vMerge w:val="continue"/>
            <w:vAlign w:val="center"/>
          </w:tcPr>
          <w:p w14:paraId="2B9FC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B23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90FE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3C6E0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E8CF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15BA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3FD1A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FE432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54.19</w:t>
            </w:r>
          </w:p>
        </w:tc>
        <w:tc>
          <w:tcPr>
            <w:tcW w:w="250" w:type="pct"/>
            <w:vMerge w:val="continue"/>
            <w:vAlign w:val="center"/>
          </w:tcPr>
          <w:p w14:paraId="70746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D554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B84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4419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3686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6387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F74D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034E5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485228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2FB5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FBADD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10.53</w:t>
            </w:r>
          </w:p>
        </w:tc>
        <w:tc>
          <w:tcPr>
            <w:tcW w:w="290" w:type="pct"/>
            <w:vMerge w:val="continue"/>
            <w:vAlign w:val="center"/>
          </w:tcPr>
          <w:p w14:paraId="4ED8C7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738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F81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66684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32A8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722C7C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FA77B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74B8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250" w:type="pct"/>
            <w:vMerge w:val="continue"/>
            <w:vAlign w:val="center"/>
          </w:tcPr>
          <w:p w14:paraId="38B88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AA8F2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E591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9EBBB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38CAD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vMerge w:val="continue"/>
            <w:vAlign w:val="center"/>
          </w:tcPr>
          <w:p w14:paraId="46DC6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0796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B8815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continue"/>
            <w:vAlign w:val="center"/>
          </w:tcPr>
          <w:p w14:paraId="4EB83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C29A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5420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0" w:type="pct"/>
            <w:vMerge w:val="continue"/>
            <w:vAlign w:val="center"/>
          </w:tcPr>
          <w:p w14:paraId="40B78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AFD7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B1C1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212</w:t>
            </w:r>
          </w:p>
        </w:tc>
      </w:tr>
      <w:tr w14:paraId="66E65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8EB1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D86F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D4D2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3DD5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14E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6DBB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52950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1" w:type="pct"/>
            <w:vMerge w:val="continue"/>
            <w:vAlign w:val="center"/>
          </w:tcPr>
          <w:p w14:paraId="5CF5F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3BB9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2F4697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9" w:type="pct"/>
            <w:vMerge w:val="continue"/>
            <w:vAlign w:val="center"/>
          </w:tcPr>
          <w:p w14:paraId="421F15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D949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8B84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0756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2053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E4B5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AE25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621C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216</w:t>
            </w:r>
          </w:p>
        </w:tc>
      </w:tr>
      <w:tr w14:paraId="14BD0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2E0ED9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AC90A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DAFCB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C2CA7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0" w:type="pct"/>
            <w:vMerge w:val="continue"/>
            <w:vAlign w:val="center"/>
          </w:tcPr>
          <w:p w14:paraId="18101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BE006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C6673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16ECF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31ACC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62D89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3BF3D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4C7F1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continue"/>
            <w:vAlign w:val="center"/>
          </w:tcPr>
          <w:p w14:paraId="55760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BAE06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E419F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69AE2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3EDE9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5C08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452</w:t>
            </w:r>
          </w:p>
        </w:tc>
      </w:tr>
      <w:tr w14:paraId="6EE4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3209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03CF8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C9B8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5FB2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FB4E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AA30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B763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1371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94B1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0410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9935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5965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2D288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31DCE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1F90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A9C3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5970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C3F6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444</w:t>
            </w:r>
          </w:p>
        </w:tc>
      </w:tr>
      <w:tr w14:paraId="5896C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C7FE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316E8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7A3A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C63B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244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25E1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EAE7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58E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8413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8BD6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28B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8A62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9AA08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B0E5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F945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8B0B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F55A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249C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460</w:t>
            </w:r>
          </w:p>
        </w:tc>
      </w:tr>
      <w:tr w14:paraId="1A189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A767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D8FA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AF76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FED3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9AC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FA20E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27098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3E0C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1E82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3349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6D6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4343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2BBED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E9F4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F2C4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0425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B0F2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F3CD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454</w:t>
            </w:r>
          </w:p>
        </w:tc>
      </w:tr>
      <w:tr w14:paraId="12A63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C68E7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F91A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1F04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ADF04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AAB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788D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5A5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D21C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3ED82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9A82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A55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D11E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338A6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F6B8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AE81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5AE3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7E6D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ECC7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446</w:t>
            </w:r>
          </w:p>
        </w:tc>
      </w:tr>
      <w:tr w14:paraId="60DB2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D98E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3D23F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7C83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61D7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B0A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796E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2A59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6749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2E7D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3501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3918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1AE8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FCD93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C939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4FC3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B71A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F74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2169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462</w:t>
            </w:r>
          </w:p>
        </w:tc>
      </w:tr>
      <w:tr w14:paraId="77140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1CB9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9D699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8D402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87C86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C3946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C57AF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continue"/>
            <w:vAlign w:val="center"/>
          </w:tcPr>
          <w:p w14:paraId="7AE3B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CD0D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250E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DA0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9478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79C7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8372A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75852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25D79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10.73</w:t>
            </w:r>
          </w:p>
        </w:tc>
        <w:tc>
          <w:tcPr>
            <w:tcW w:w="290" w:type="pct"/>
            <w:vMerge w:val="continue"/>
            <w:vAlign w:val="center"/>
          </w:tcPr>
          <w:p w14:paraId="57056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31C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29C2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5075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7686B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BF8F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9B8D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2F37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0771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324C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589B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E564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EBDB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F089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6E82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AB4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EF55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5056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BA4F3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90" w:type="pct"/>
            <w:vMerge w:val="continue"/>
            <w:vAlign w:val="center"/>
          </w:tcPr>
          <w:p w14:paraId="1214E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6FCE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BA12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56602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622B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3C6F1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BCAB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BE1E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003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3F222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4B30A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416F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0759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A12E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CB6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48FA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6A6F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E4B7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F3457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290" w:type="pct"/>
            <w:vMerge w:val="continue"/>
            <w:vAlign w:val="center"/>
          </w:tcPr>
          <w:p w14:paraId="36010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10B0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65A4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0296A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2E2C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1C70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C041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4B33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ADA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6DEA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600F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E8D8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5CAC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04DE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79A9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1AB8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CC84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A690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A5935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90" w:type="pct"/>
            <w:vMerge w:val="continue"/>
            <w:vAlign w:val="center"/>
          </w:tcPr>
          <w:p w14:paraId="3B651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FF7F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4726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4A94C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7B82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20121A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19E7E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85DA2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55.86</w:t>
            </w:r>
          </w:p>
        </w:tc>
        <w:tc>
          <w:tcPr>
            <w:tcW w:w="250" w:type="pct"/>
            <w:vMerge w:val="continue"/>
            <w:vAlign w:val="center"/>
          </w:tcPr>
          <w:p w14:paraId="6B38B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B0AA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0D5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319DA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61EEE9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58334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35901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C18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1FD0E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42636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90EAF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3793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2B406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BF57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66D42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9281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35CD7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BC824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827A9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0" w:type="pct"/>
            <w:vMerge w:val="continue"/>
            <w:vAlign w:val="center"/>
          </w:tcPr>
          <w:p w14:paraId="748F0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F50BA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continue"/>
            <w:vAlign w:val="center"/>
          </w:tcPr>
          <w:p w14:paraId="4701F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09DE0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33C06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8178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AD3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85AE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23082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1A07C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6AC20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45F0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855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7801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</w:tr>
      <w:tr w14:paraId="4FB9F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34DC1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09019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D70A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65D3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0431F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A2AC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6443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256D1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7B21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5253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355D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A5DA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6251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8FBD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F6A0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2292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F8DD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04A1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</w:t>
            </w:r>
          </w:p>
        </w:tc>
      </w:tr>
      <w:tr w14:paraId="4CD0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C17C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7827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3730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ECD9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124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55AF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5BD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7A9B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06085B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9AE8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7D9C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83B6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AADBB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5F5F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8731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2E61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080B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6BF6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3D7A5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4D05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79F8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E9CF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79CB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ED9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29A8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FE1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9E6A0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FA850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72AD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87F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60F8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D3CD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2B3CD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6D47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09FB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4F7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1667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  <w:tr w14:paraId="7561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9A97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5F3F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A8C9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DB7F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518D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4E05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F02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1EE58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5FB54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7F0B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9D19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8CF5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4DDDA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0E0EA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327C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8EDD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132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D675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38015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8436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3D9FE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A5A8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EC80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46C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6757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962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2A24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63D9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31E8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D85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A6C0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DC0B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5036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E1D8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DF2F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CAD9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E6D8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  <w:tr w14:paraId="394E7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6D33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080A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187F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83648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58CD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72A83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650E0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74A9C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345229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F108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8EB8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EC11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05CC9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2B7A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A01B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F74F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6315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AE0D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</w:t>
            </w:r>
          </w:p>
        </w:tc>
      </w:tr>
      <w:tr w14:paraId="7CA8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2B25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EE52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82ED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7E34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53E4B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1E1E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2298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E81C7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73D6B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E61C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B13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2CEC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14501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7F656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09BB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14D9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89E8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A100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7AAA0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2E36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49823F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4B7F6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2.08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07C92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29.06</w:t>
            </w:r>
          </w:p>
        </w:tc>
        <w:tc>
          <w:tcPr>
            <w:tcW w:w="250" w:type="pct"/>
            <w:vMerge w:val="continue"/>
            <w:vAlign w:val="center"/>
          </w:tcPr>
          <w:p w14:paraId="05FC7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1567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189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7412C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2A64E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AFECF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1C750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06B0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492A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8971E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8863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FE1FE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0BF27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FDE7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139</w:t>
            </w:r>
          </w:p>
        </w:tc>
      </w:tr>
      <w:tr w14:paraId="38ABC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9142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4D10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35F4D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A36AD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33.76</w:t>
            </w:r>
          </w:p>
        </w:tc>
        <w:tc>
          <w:tcPr>
            <w:tcW w:w="250" w:type="pct"/>
            <w:vMerge w:val="continue"/>
            <w:vAlign w:val="center"/>
          </w:tcPr>
          <w:p w14:paraId="3EB34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E937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F98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1D8E1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08439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300F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824D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7824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BAA19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7A70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D6CD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3004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BE73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34D3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</w:t>
            </w:r>
          </w:p>
        </w:tc>
      </w:tr>
      <w:tr w14:paraId="46E9F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0990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8D38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70D14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BCA89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34.06</w:t>
            </w:r>
          </w:p>
        </w:tc>
        <w:tc>
          <w:tcPr>
            <w:tcW w:w="250" w:type="pct"/>
            <w:vMerge w:val="continue"/>
            <w:vAlign w:val="center"/>
          </w:tcPr>
          <w:p w14:paraId="2415B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01FE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28CF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48FF7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 w:val="continue"/>
            <w:vAlign w:val="center"/>
          </w:tcPr>
          <w:p w14:paraId="621428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A535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97ABA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45E2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AFE2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2D756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A25A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24FE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F67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78A8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123</w:t>
            </w:r>
          </w:p>
        </w:tc>
      </w:tr>
      <w:tr w14:paraId="2A857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9BBA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F739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FEA1B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31D87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40.56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ED61E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07587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338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B2813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6B740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DECCD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9A9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66CA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270C4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2B2C0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2091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2A96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76E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D72A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</w:t>
            </w:r>
          </w:p>
        </w:tc>
      </w:tr>
      <w:tr w14:paraId="60265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C93B1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9028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140A0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74C77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44.46</w:t>
            </w:r>
          </w:p>
        </w:tc>
        <w:tc>
          <w:tcPr>
            <w:tcW w:w="250" w:type="pct"/>
            <w:vMerge w:val="continue"/>
            <w:vAlign w:val="center"/>
          </w:tcPr>
          <w:p w14:paraId="1B910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56B3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E4A7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8D24A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26842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6146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9140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0E22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FBB3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B615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FE97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B557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849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F146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127</w:t>
            </w:r>
          </w:p>
        </w:tc>
      </w:tr>
      <w:tr w14:paraId="5F4F1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A0BB5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E2C6E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99E2E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45E33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0" w:type="pct"/>
            <w:vMerge w:val="continue"/>
            <w:vAlign w:val="center"/>
          </w:tcPr>
          <w:p w14:paraId="2CF0C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C0AF3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continue"/>
            <w:vAlign w:val="center"/>
          </w:tcPr>
          <w:p w14:paraId="3B235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65DA3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614D12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4CDF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204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D8CA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8B641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307D8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 w:val="continue"/>
            <w:vAlign w:val="center"/>
          </w:tcPr>
          <w:p w14:paraId="4F03B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D9BE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1BA7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A50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480</w:t>
            </w:r>
          </w:p>
        </w:tc>
      </w:tr>
      <w:tr w14:paraId="6488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9650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3344A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AF41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221D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7F0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B48F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8FBA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98834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09509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3B29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6823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B820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54B0B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5B048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6EF4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6C7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E2ED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32C3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488</w:t>
            </w:r>
          </w:p>
        </w:tc>
      </w:tr>
      <w:tr w14:paraId="49DD3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9459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EF55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4530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18F8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5A6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9EF92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76E464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2F5B9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17DF0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1D24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8C6F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89E1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3BA42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5B890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3FF9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E510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4E02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8FD4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481</w:t>
            </w:r>
          </w:p>
        </w:tc>
      </w:tr>
      <w:tr w14:paraId="116D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6D4E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10C7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6A3E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8031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019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91B4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58C7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921B3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3CE1D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FE5E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3177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5464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3D64C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5F47F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7889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F166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9454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FB3D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489</w:t>
            </w:r>
          </w:p>
        </w:tc>
      </w:tr>
      <w:tr w14:paraId="3447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32C8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4D4FC2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7F61C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7BE6C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0" w:type="pct"/>
            <w:vMerge w:val="continue"/>
            <w:vAlign w:val="center"/>
          </w:tcPr>
          <w:p w14:paraId="2F63D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3BE2D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continue"/>
            <w:vAlign w:val="center"/>
          </w:tcPr>
          <w:p w14:paraId="51F12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B2990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748AAC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71365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0E23E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2961A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37989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8AD14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3089B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C30D1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67EBD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44D2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  <w:tr w14:paraId="433FE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63EB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1EBA7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2C8E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0520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EDC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DAD3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8DDD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1355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7ABB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0DD2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0228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6A044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1D62E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6648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97C8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A763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3BF8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3D28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5AA69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6185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6FE6A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E525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7570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1B1D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E70E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D3F5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10385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 w:val="continue"/>
            <w:vAlign w:val="center"/>
          </w:tcPr>
          <w:p w14:paraId="0F2C0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7622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570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42DCA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BB691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5E7E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CED3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3E2C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E5F0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9678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77B5C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4AA9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EE63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16D7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F63E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63ED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35823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274C1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DB57C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2673A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D7CF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DA63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D687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ACE37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443C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7913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9370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FA633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1D93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0625A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4248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59AB5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C3C2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BD44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A95B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D9BB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290B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3A40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5BE0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610A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7651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BE718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1B9E1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BFEF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EEF2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6FC7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F016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04D9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08024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DF8A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8074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97319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FA54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C8D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2456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D4F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67A40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 w:val="continue"/>
            <w:vAlign w:val="center"/>
          </w:tcPr>
          <w:p w14:paraId="1B03A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71CB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9DA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46471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6C75F3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040ECB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6998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B70D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3EE9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470E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7D07A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AE4E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1ADA15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B6BC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00A0B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250" w:type="pct"/>
            <w:vMerge w:val="continue"/>
            <w:vAlign w:val="center"/>
          </w:tcPr>
          <w:p w14:paraId="0C65D7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3A082C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continue"/>
            <w:vAlign w:val="center"/>
          </w:tcPr>
          <w:p w14:paraId="66A3D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7416D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40838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vMerge w:val="continue"/>
            <w:vAlign w:val="center"/>
          </w:tcPr>
          <w:p w14:paraId="2A6FC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E7CE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9B56F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07490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2E271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10" w:type="pct"/>
            <w:vMerge w:val="continue"/>
            <w:vAlign w:val="center"/>
          </w:tcPr>
          <w:p w14:paraId="14380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41680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E57E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5E26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213</w:t>
            </w:r>
          </w:p>
        </w:tc>
      </w:tr>
      <w:tr w14:paraId="5063E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A8AC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285E3D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260C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6310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15BD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AE367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310AF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BD96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D7CB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39D4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9CD5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2AEB7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3D48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A6F8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33A7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B92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ABC2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2116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214</w:t>
            </w:r>
          </w:p>
        </w:tc>
      </w:tr>
      <w:tr w14:paraId="6938E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2F04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771F1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E60FA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967FF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81.35</w:t>
            </w:r>
          </w:p>
        </w:tc>
        <w:tc>
          <w:tcPr>
            <w:tcW w:w="250" w:type="pct"/>
            <w:vMerge w:val="continue"/>
            <w:vAlign w:val="center"/>
          </w:tcPr>
          <w:p w14:paraId="55B37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01CC7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B28CD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1" w:type="pct"/>
            <w:vMerge w:val="continue"/>
            <w:vAlign w:val="center"/>
          </w:tcPr>
          <w:p w14:paraId="7753E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9C90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1232D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9" w:type="pct"/>
            <w:vMerge w:val="continue"/>
            <w:vAlign w:val="center"/>
          </w:tcPr>
          <w:p w14:paraId="1DA08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175C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E30C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FE68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9547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816A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F2E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9EF5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217</w:t>
            </w:r>
          </w:p>
        </w:tc>
      </w:tr>
      <w:tr w14:paraId="73861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7132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continue"/>
            <w:vAlign w:val="center"/>
          </w:tcPr>
          <w:p w14:paraId="4414F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4840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784D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DE77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320DC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 w:val="continue"/>
            <w:vAlign w:val="center"/>
          </w:tcPr>
          <w:p w14:paraId="1EC9A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A082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60A56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B24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35E9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EF42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866E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E2EA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F7ED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05AE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02B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F62F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218</w:t>
            </w:r>
          </w:p>
        </w:tc>
      </w:tr>
    </w:tbl>
    <w:p w14:paraId="38BF9BB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C50E6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C5456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6035F2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A66F90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6C0D1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3EB76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0F671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F2309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40331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F569A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9E2F32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296DD9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BF82B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07257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334FE6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117E4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1264C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4240E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9C0FEB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97414023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140239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884D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80C846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6C5AE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985"/>
        <w:gridCol w:w="1145"/>
        <w:gridCol w:w="733"/>
        <w:gridCol w:w="713"/>
        <w:gridCol w:w="641"/>
        <w:gridCol w:w="684"/>
        <w:gridCol w:w="687"/>
        <w:gridCol w:w="733"/>
        <w:gridCol w:w="909"/>
        <w:gridCol w:w="679"/>
        <w:gridCol w:w="664"/>
        <w:gridCol w:w="1054"/>
        <w:gridCol w:w="622"/>
        <w:gridCol w:w="883"/>
        <w:gridCol w:w="828"/>
        <w:gridCol w:w="688"/>
        <w:gridCol w:w="840"/>
      </w:tblGrid>
      <w:tr w14:paraId="7932A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9E98A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2a,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F79A8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65AAC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8" w:type="pct"/>
            <w:gridSpan w:val="9"/>
            <w:shd w:val="clear" w:color="auto" w:fill="auto"/>
          </w:tcPr>
          <w:p w14:paraId="278DA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5" w:type="pct"/>
            <w:gridSpan w:val="8"/>
            <w:shd w:val="clear" w:color="auto" w:fill="auto"/>
          </w:tcPr>
          <w:p w14:paraId="7F723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5BE7C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7BB16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shd w:val="clear" w:color="D9E1F2" w:fill="D9E1F2"/>
            <w:noWrap/>
            <w:vAlign w:val="center"/>
          </w:tcPr>
          <w:p w14:paraId="62ACCC3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46" w:type="pct"/>
            <w:shd w:val="clear" w:color="D9E1F2" w:fill="D9E1F2"/>
            <w:noWrap/>
            <w:vAlign w:val="center"/>
          </w:tcPr>
          <w:p w14:paraId="1A23FB4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2" w:type="pct"/>
            <w:shd w:val="clear" w:color="D9E1F2" w:fill="D9E1F2"/>
            <w:noWrap/>
            <w:vAlign w:val="center"/>
          </w:tcPr>
          <w:p w14:paraId="716BB8B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4C995FB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32F94A8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20AD7B4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3A5F494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748A231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7272344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224D584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0C412BD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3B3C5F0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0" w:type="pct"/>
            <w:shd w:val="clear" w:color="D9E1F2" w:fill="D9E1F2"/>
            <w:noWrap/>
            <w:vAlign w:val="center"/>
          </w:tcPr>
          <w:p w14:paraId="1615792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50D604E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3D86875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6D03707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37FD9CB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177196C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4D3B0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5F42E2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24062F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C58F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BAC8D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5AF65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4DDC3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AA0AF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18B0A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E0E13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D16BE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CA85E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23B2F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39AF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BE105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28EE0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295.86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E3B6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90DCE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1C27C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  <w:tr w14:paraId="2A911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D767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482F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F66E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A10E8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5A69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3F9A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CDC4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AD96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0CFEA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35EA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615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40D643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 w:val="continue"/>
            <w:vAlign w:val="center"/>
          </w:tcPr>
          <w:p w14:paraId="76DB8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E4B7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F1C90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198.46</w:t>
            </w:r>
          </w:p>
        </w:tc>
        <w:tc>
          <w:tcPr>
            <w:tcW w:w="291" w:type="pct"/>
            <w:vMerge w:val="continue"/>
            <w:vAlign w:val="center"/>
          </w:tcPr>
          <w:p w14:paraId="55F27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14AB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B9DE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168E6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C13D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0C1BA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323EB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41E8B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2D9E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0CFB1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7796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752B2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continue"/>
            <w:vAlign w:val="center"/>
          </w:tcPr>
          <w:p w14:paraId="2AA54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0C8C4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51267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AE32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71345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96EEC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F7FE5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897BF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209F3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A7AC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2DBCE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FE83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9BAF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5935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0BE7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70AC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508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059C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0061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441C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A2EF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7B80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A386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61F54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8D91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ADD68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68.73</w:t>
            </w:r>
          </w:p>
        </w:tc>
        <w:tc>
          <w:tcPr>
            <w:tcW w:w="291" w:type="pct"/>
            <w:vMerge w:val="continue"/>
            <w:vAlign w:val="center"/>
          </w:tcPr>
          <w:p w14:paraId="7B019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75F5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7AAF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765CA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4136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6DCFD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6E922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8CB44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continue"/>
            <w:vAlign w:val="center"/>
          </w:tcPr>
          <w:p w14:paraId="390A1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3A46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404A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1B7E3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26966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231BA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78B98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F7E8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33D12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A3870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234F7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132.93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4FFDC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06C95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D04E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3CBFB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AEED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6F33D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C9D6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CD8E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7640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37AD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A53A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6EFD0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1914B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A46E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CFB5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15A88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927ED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4BCBA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F3B94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124.37</w:t>
            </w:r>
          </w:p>
        </w:tc>
        <w:tc>
          <w:tcPr>
            <w:tcW w:w="291" w:type="pct"/>
            <w:vMerge w:val="continue"/>
            <w:vAlign w:val="center"/>
          </w:tcPr>
          <w:p w14:paraId="0BB40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4B298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8AAA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1D8D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2235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05C0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24FD9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0327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BDCE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59A5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CD15B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6B387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continue"/>
            <w:vAlign w:val="center"/>
          </w:tcPr>
          <w:p w14:paraId="405D2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0BB4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ABA4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7144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F4B0C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7D32D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24276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107.43</w:t>
            </w:r>
          </w:p>
        </w:tc>
        <w:tc>
          <w:tcPr>
            <w:tcW w:w="291" w:type="pct"/>
            <w:vMerge w:val="continue"/>
            <w:vAlign w:val="center"/>
          </w:tcPr>
          <w:p w14:paraId="6ACA7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4A23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51FE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09D87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A232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629836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 w:val="continue"/>
            <w:vAlign w:val="center"/>
          </w:tcPr>
          <w:p w14:paraId="046F7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2DB5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4D92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960B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F3A57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C2E70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3C9CB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3A12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E47C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38AE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13145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E4B36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6769D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76.83</w:t>
            </w:r>
          </w:p>
        </w:tc>
        <w:tc>
          <w:tcPr>
            <w:tcW w:w="291" w:type="pct"/>
            <w:vMerge w:val="continue"/>
            <w:vAlign w:val="center"/>
          </w:tcPr>
          <w:p w14:paraId="3F797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225E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C93A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243</w:t>
            </w:r>
          </w:p>
        </w:tc>
      </w:tr>
      <w:tr w14:paraId="5E72A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0C1F5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BE243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24EA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F489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EAF9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1CDB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1C36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4565F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70A0F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9A54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51D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F920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F6AF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14D5F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FC337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96.99</w:t>
            </w:r>
          </w:p>
        </w:tc>
        <w:tc>
          <w:tcPr>
            <w:tcW w:w="291" w:type="pct"/>
            <w:vMerge w:val="continue"/>
            <w:vAlign w:val="center"/>
          </w:tcPr>
          <w:p w14:paraId="2F2AE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BF60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3CC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237</w:t>
            </w:r>
          </w:p>
        </w:tc>
      </w:tr>
      <w:tr w14:paraId="2F85B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049D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B963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2CEBF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3F6E3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18E6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E7BB8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B705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F8FA6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45054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63F4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5A2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2736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1738E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29358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60DEE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90.14</w:t>
            </w:r>
          </w:p>
        </w:tc>
        <w:tc>
          <w:tcPr>
            <w:tcW w:w="291" w:type="pct"/>
            <w:vMerge w:val="continue"/>
            <w:vAlign w:val="center"/>
          </w:tcPr>
          <w:p w14:paraId="5F86F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8D4F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11D0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240</w:t>
            </w:r>
          </w:p>
        </w:tc>
      </w:tr>
      <w:tr w14:paraId="4350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74EB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157A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BFD6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4AA6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92FA5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13E52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8147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4E1BE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0362C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F407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4F0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A5F2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F02AF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5509C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2D1A5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105.05</w:t>
            </w:r>
          </w:p>
        </w:tc>
        <w:tc>
          <w:tcPr>
            <w:tcW w:w="291" w:type="pct"/>
            <w:vMerge w:val="continue"/>
            <w:vAlign w:val="center"/>
          </w:tcPr>
          <w:p w14:paraId="6FBD8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4344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92EB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225</w:t>
            </w:r>
          </w:p>
        </w:tc>
      </w:tr>
      <w:tr w14:paraId="66C90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5EEE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9800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E8DF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88C24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350F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345E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CF7C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9F180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30DDB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5665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3D7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B4DA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C1A31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53FCB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0AA6D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128.26</w:t>
            </w:r>
          </w:p>
        </w:tc>
        <w:tc>
          <w:tcPr>
            <w:tcW w:w="291" w:type="pct"/>
            <w:vMerge w:val="continue"/>
            <w:vAlign w:val="center"/>
          </w:tcPr>
          <w:p w14:paraId="45363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B782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A5FC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219</w:t>
            </w:r>
          </w:p>
        </w:tc>
      </w:tr>
      <w:tr w14:paraId="22492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A23C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91E1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3644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9484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55B9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674D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AB885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3E534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5B1CA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5A95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7C0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FA9D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0E8E7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5205A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D430D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119.21</w:t>
            </w:r>
          </w:p>
        </w:tc>
        <w:tc>
          <w:tcPr>
            <w:tcW w:w="291" w:type="pct"/>
            <w:vMerge w:val="continue"/>
            <w:vAlign w:val="center"/>
          </w:tcPr>
          <w:p w14:paraId="50622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1A72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0F98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222</w:t>
            </w:r>
          </w:p>
        </w:tc>
      </w:tr>
      <w:tr w14:paraId="6921D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C2E9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231D8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5D403D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4860A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55F56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55921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14B7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7E05B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65158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6621A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7C8EC9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CD43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516DD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931CC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67910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D762C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09A3C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7016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134</w:t>
            </w:r>
          </w:p>
        </w:tc>
      </w:tr>
      <w:tr w14:paraId="76A39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2BB3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3BC3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1787F8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65079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251" w:type="pct"/>
            <w:vMerge w:val="continue"/>
            <w:vAlign w:val="center"/>
          </w:tcPr>
          <w:p w14:paraId="68550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04EA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56CF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17D02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73DB5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1744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4BE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D35F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A74BD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7BA31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BCA36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91" w:type="pct"/>
            <w:vMerge w:val="continue"/>
            <w:vAlign w:val="center"/>
          </w:tcPr>
          <w:p w14:paraId="578BA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4494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A428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</w:tr>
      <w:tr w14:paraId="285C1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E1E5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CC29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00E805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033FD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49.35</w:t>
            </w:r>
          </w:p>
        </w:tc>
        <w:tc>
          <w:tcPr>
            <w:tcW w:w="251" w:type="pct"/>
            <w:vMerge w:val="continue"/>
            <w:vAlign w:val="center"/>
          </w:tcPr>
          <w:p w14:paraId="45A2B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EE560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0B31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21B45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 w:val="continue"/>
            <w:vAlign w:val="center"/>
          </w:tcPr>
          <w:p w14:paraId="2B550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786B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4D3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D5B5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31F21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4C455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ABF41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10.78</w:t>
            </w:r>
          </w:p>
        </w:tc>
        <w:tc>
          <w:tcPr>
            <w:tcW w:w="291" w:type="pct"/>
            <w:vMerge w:val="continue"/>
            <w:vAlign w:val="center"/>
          </w:tcPr>
          <w:p w14:paraId="36482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90B1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94B1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</w:t>
            </w:r>
          </w:p>
        </w:tc>
      </w:tr>
      <w:tr w14:paraId="5D7EF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108E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D459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7176D6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720F8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6EB1B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447F4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254E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E0826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49A8A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601A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7F12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9B5F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43CE8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48BD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368F8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291" w:type="pct"/>
            <w:vMerge w:val="continue"/>
            <w:vAlign w:val="center"/>
          </w:tcPr>
          <w:p w14:paraId="4D145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0866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33B3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126</w:t>
            </w:r>
          </w:p>
        </w:tc>
      </w:tr>
      <w:tr w14:paraId="1A74E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AAAF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C1E5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7251F3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CEC78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251" w:type="pct"/>
            <w:vMerge w:val="continue"/>
            <w:vAlign w:val="center"/>
          </w:tcPr>
          <w:p w14:paraId="26E3E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F915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4F2A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D50C3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1E6C5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CF9E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028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E06D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74F95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23399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3E5EB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12.07</w:t>
            </w:r>
          </w:p>
        </w:tc>
        <w:tc>
          <w:tcPr>
            <w:tcW w:w="291" w:type="pct"/>
            <w:vMerge w:val="continue"/>
            <w:vAlign w:val="center"/>
          </w:tcPr>
          <w:p w14:paraId="56909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38DEA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61A1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</w:tr>
      <w:tr w14:paraId="71E79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0FA1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652CD4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03E7D6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01DBF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 w:val="continue"/>
            <w:vAlign w:val="center"/>
          </w:tcPr>
          <w:p w14:paraId="403BF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8373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8656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4CF8F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69AFB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5CDA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EC1D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CF1B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215B1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ED7C4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6A276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98.29</w:t>
            </w:r>
          </w:p>
        </w:tc>
        <w:tc>
          <w:tcPr>
            <w:tcW w:w="291" w:type="pct"/>
            <w:vMerge w:val="continue"/>
            <w:vAlign w:val="center"/>
          </w:tcPr>
          <w:p w14:paraId="51979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F358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84B3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474</w:t>
            </w:r>
          </w:p>
        </w:tc>
      </w:tr>
      <w:tr w14:paraId="7C106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DDED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8AFA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5F20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0E34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AD28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9430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CBC7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59DA1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 w:val="continue"/>
            <w:vAlign w:val="center"/>
          </w:tcPr>
          <w:p w14:paraId="3B4CA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661C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049A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513A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EBEAD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24232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441DA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88.92</w:t>
            </w:r>
          </w:p>
        </w:tc>
        <w:tc>
          <w:tcPr>
            <w:tcW w:w="291" w:type="pct"/>
            <w:vMerge w:val="continue"/>
            <w:vAlign w:val="center"/>
          </w:tcPr>
          <w:p w14:paraId="1D77C2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6643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D212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482</w:t>
            </w:r>
          </w:p>
        </w:tc>
      </w:tr>
      <w:tr w14:paraId="12F30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B9EA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18BBA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88834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58" w:type="pct"/>
            <w:vMerge w:val="continue"/>
            <w:vAlign w:val="center"/>
          </w:tcPr>
          <w:p w14:paraId="7C535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4C31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6BA96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C595B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B12F3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continue"/>
            <w:vAlign w:val="center"/>
          </w:tcPr>
          <w:p w14:paraId="510C9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ADA0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8CDB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817D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6776B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E75E9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C86F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35.72</w:t>
            </w:r>
          </w:p>
        </w:tc>
        <w:tc>
          <w:tcPr>
            <w:tcW w:w="291" w:type="pct"/>
            <w:vMerge w:val="continue"/>
            <w:vAlign w:val="center"/>
          </w:tcPr>
          <w:p w14:paraId="3FE6C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2655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4916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517</w:t>
            </w:r>
          </w:p>
        </w:tc>
      </w:tr>
      <w:tr w14:paraId="4AAE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0DBE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067A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2F45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2C7B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38E2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ECA5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332B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1C5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8BBF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D52D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E1CF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7C32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48426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3CBE4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B721D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20.03</w:t>
            </w:r>
          </w:p>
        </w:tc>
        <w:tc>
          <w:tcPr>
            <w:tcW w:w="291" w:type="pct"/>
            <w:vMerge w:val="continue"/>
            <w:vAlign w:val="center"/>
          </w:tcPr>
          <w:p w14:paraId="13D82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6FBB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4D4D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519</w:t>
            </w:r>
          </w:p>
        </w:tc>
      </w:tr>
      <w:tr w14:paraId="1A099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7706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ED95C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3AE3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E5ED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84AD4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59BBE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88B3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F74C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D056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3433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40E5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6597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07AAC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1D2E1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D6980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38.65</w:t>
            </w:r>
          </w:p>
        </w:tc>
        <w:tc>
          <w:tcPr>
            <w:tcW w:w="291" w:type="pct"/>
            <w:vMerge w:val="continue"/>
            <w:vAlign w:val="center"/>
          </w:tcPr>
          <w:p w14:paraId="237A2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1814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9E96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516</w:t>
            </w:r>
          </w:p>
        </w:tc>
      </w:tr>
      <w:tr w14:paraId="09B54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E15B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2102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0ABC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7F1F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98E1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81F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6DDF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B94C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6381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0ACC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FFC8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5141A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F4405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5F9A9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8C2AC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21.12</w:t>
            </w:r>
          </w:p>
        </w:tc>
        <w:tc>
          <w:tcPr>
            <w:tcW w:w="291" w:type="pct"/>
            <w:vMerge w:val="continue"/>
            <w:vAlign w:val="center"/>
          </w:tcPr>
          <w:p w14:paraId="6F55D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AA8A2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747B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518</w:t>
            </w:r>
          </w:p>
        </w:tc>
      </w:tr>
      <w:tr w14:paraId="5A6B2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B1F8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2E945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5A2832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continue"/>
            <w:vAlign w:val="center"/>
          </w:tcPr>
          <w:p w14:paraId="53348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2365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AA23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B31B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DB9A6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764122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BE87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DBD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DEEF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2B85E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760AF9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E20D9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161.89</w:t>
            </w:r>
          </w:p>
        </w:tc>
        <w:tc>
          <w:tcPr>
            <w:tcW w:w="291" w:type="pct"/>
            <w:vMerge w:val="continue"/>
            <w:vAlign w:val="center"/>
          </w:tcPr>
          <w:p w14:paraId="6D40F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FA3E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E878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464</w:t>
            </w:r>
          </w:p>
        </w:tc>
      </w:tr>
      <w:tr w14:paraId="69FF4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5C8EF4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352B8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78CA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A9539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58.11</w:t>
            </w:r>
          </w:p>
        </w:tc>
        <w:tc>
          <w:tcPr>
            <w:tcW w:w="251" w:type="pct"/>
            <w:vMerge w:val="continue"/>
            <w:vAlign w:val="center"/>
          </w:tcPr>
          <w:p w14:paraId="49BFB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BAD9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E48D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B747A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continue"/>
            <w:vAlign w:val="center"/>
          </w:tcPr>
          <w:p w14:paraId="7E91F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FF7C6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1F873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1644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1F523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0B8F3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25AA9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B12C2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09B64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AD8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41ED8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0869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594B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749E2A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2CA31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continue"/>
            <w:vAlign w:val="center"/>
          </w:tcPr>
          <w:p w14:paraId="51DBDD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ABBB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F0F2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2B2C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F7EB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AA6C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D7A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1D301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continue"/>
            <w:vAlign w:val="center"/>
          </w:tcPr>
          <w:p w14:paraId="5918A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0D68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25409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51.57</w:t>
            </w:r>
          </w:p>
        </w:tc>
        <w:tc>
          <w:tcPr>
            <w:tcW w:w="291" w:type="pct"/>
            <w:vMerge w:val="continue"/>
            <w:vAlign w:val="center"/>
          </w:tcPr>
          <w:p w14:paraId="4CFB0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4B2C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B438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7E047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FE83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1B6D9E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7688D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10068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7A99D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711C7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C495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4D3C3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continue"/>
            <w:vAlign w:val="center"/>
          </w:tcPr>
          <w:p w14:paraId="5B073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FDDE6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3ED1A6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0BE5A1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37386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01F3F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75438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50E9A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5C47B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A5A0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4F764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CD88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A4AE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5B73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132B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0B429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AB6F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8D73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2A7E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E4F1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C6A9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2BC1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9BAB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4C335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9EC3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5DF24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35.47</w:t>
            </w:r>
          </w:p>
        </w:tc>
        <w:tc>
          <w:tcPr>
            <w:tcW w:w="291" w:type="pct"/>
            <w:vMerge w:val="continue"/>
            <w:vAlign w:val="center"/>
          </w:tcPr>
          <w:p w14:paraId="7C98E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1E48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178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  <w:tr w14:paraId="49FF6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71B8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5CA12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7422D6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78F00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53.89</w:t>
            </w:r>
          </w:p>
        </w:tc>
        <w:tc>
          <w:tcPr>
            <w:tcW w:w="251" w:type="pct"/>
            <w:vMerge w:val="continue"/>
            <w:vAlign w:val="center"/>
          </w:tcPr>
          <w:p w14:paraId="44215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E0D11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674B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61D7E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continue"/>
            <w:vAlign w:val="center"/>
          </w:tcPr>
          <w:p w14:paraId="54877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B645B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04204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5B0F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105DD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6915C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4AB54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BD998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25C5B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8E5F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011D8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5F78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48FC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7C15C5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22.85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A3AC9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54.99</w:t>
            </w:r>
          </w:p>
        </w:tc>
        <w:tc>
          <w:tcPr>
            <w:tcW w:w="251" w:type="pct"/>
            <w:vMerge w:val="continue"/>
            <w:vAlign w:val="center"/>
          </w:tcPr>
          <w:p w14:paraId="6C60B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4B49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E798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8148D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1776C4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25EB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704F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43D2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8DEB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7372D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8F6BC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22.85</w:t>
            </w:r>
          </w:p>
        </w:tc>
        <w:tc>
          <w:tcPr>
            <w:tcW w:w="291" w:type="pct"/>
            <w:vMerge w:val="continue"/>
            <w:vAlign w:val="center"/>
          </w:tcPr>
          <w:p w14:paraId="4CA76E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E545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D0AA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3BF84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42CC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6139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580B07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A332E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55.49</w:t>
            </w:r>
          </w:p>
        </w:tc>
        <w:tc>
          <w:tcPr>
            <w:tcW w:w="251" w:type="pct"/>
            <w:vMerge w:val="continue"/>
            <w:vAlign w:val="center"/>
          </w:tcPr>
          <w:p w14:paraId="58946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F5DD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E6E8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1B899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31F5D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EAA4A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E8D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14CB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696FA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09048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D4E3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24.42</w:t>
            </w:r>
          </w:p>
        </w:tc>
        <w:tc>
          <w:tcPr>
            <w:tcW w:w="291" w:type="pct"/>
            <w:vMerge w:val="continue"/>
            <w:vAlign w:val="center"/>
          </w:tcPr>
          <w:p w14:paraId="0DEFB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12FC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2664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4599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F2E5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0C84B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F0961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42.12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5EF91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59.59</w:t>
            </w:r>
          </w:p>
        </w:tc>
        <w:tc>
          <w:tcPr>
            <w:tcW w:w="251" w:type="pct"/>
            <w:vMerge w:val="continue"/>
            <w:vAlign w:val="center"/>
          </w:tcPr>
          <w:p w14:paraId="42B62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261C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135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F34DC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09FF6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6360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488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4AF0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AF2DC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1FFF9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41A29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42.12</w:t>
            </w:r>
          </w:p>
        </w:tc>
        <w:tc>
          <w:tcPr>
            <w:tcW w:w="291" w:type="pct"/>
            <w:vMerge w:val="continue"/>
            <w:vAlign w:val="center"/>
          </w:tcPr>
          <w:p w14:paraId="1AC19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1117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2305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244</w:t>
            </w:r>
          </w:p>
        </w:tc>
      </w:tr>
      <w:tr w14:paraId="23F3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7A20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CF27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CDFF2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65C44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continue"/>
            <w:vAlign w:val="center"/>
          </w:tcPr>
          <w:p w14:paraId="6CBA13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99DB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37DD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DFEEF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78470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8117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24A2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1780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3E6FD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5F9EF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0632A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53.17</w:t>
            </w:r>
          </w:p>
        </w:tc>
        <w:tc>
          <w:tcPr>
            <w:tcW w:w="291" w:type="pct"/>
            <w:vMerge w:val="continue"/>
            <w:vAlign w:val="center"/>
          </w:tcPr>
          <w:p w14:paraId="275E5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84C3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5250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238</w:t>
            </w:r>
          </w:p>
        </w:tc>
      </w:tr>
      <w:tr w14:paraId="57702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5B32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44AE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8FC8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C01E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0A85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788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DDB1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A1D17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79126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14CF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19249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40796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214B0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0EC29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A51F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49.42</w:t>
            </w:r>
          </w:p>
        </w:tc>
        <w:tc>
          <w:tcPr>
            <w:tcW w:w="291" w:type="pct"/>
            <w:vMerge w:val="continue"/>
            <w:vAlign w:val="center"/>
          </w:tcPr>
          <w:p w14:paraId="14ED4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D5D4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0A2D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241</w:t>
            </w:r>
          </w:p>
        </w:tc>
      </w:tr>
      <w:tr w14:paraId="076EF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3E92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1D8C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4C32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D471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B49CF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69A8BC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95E1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AC959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1979B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C8727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80E1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E88C3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FAE43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2B599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7EC88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57.59</w:t>
            </w:r>
          </w:p>
        </w:tc>
        <w:tc>
          <w:tcPr>
            <w:tcW w:w="291" w:type="pct"/>
            <w:vMerge w:val="continue"/>
            <w:vAlign w:val="center"/>
          </w:tcPr>
          <w:p w14:paraId="3843F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28D8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5B30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226</w:t>
            </w:r>
          </w:p>
        </w:tc>
      </w:tr>
      <w:tr w14:paraId="7D097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6211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EC9A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8AEA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F3D3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A9C3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632F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C51C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79EEC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46DD5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48FE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F4EF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2D6C8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4CB20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5FA00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83D27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70.32</w:t>
            </w:r>
          </w:p>
        </w:tc>
        <w:tc>
          <w:tcPr>
            <w:tcW w:w="291" w:type="pct"/>
            <w:vMerge w:val="continue"/>
            <w:vAlign w:val="center"/>
          </w:tcPr>
          <w:p w14:paraId="7D26B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1D97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BE13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220</w:t>
            </w:r>
          </w:p>
        </w:tc>
      </w:tr>
      <w:tr w14:paraId="24CBF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FB25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865E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8DE1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B6E4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1556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463B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121F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ED877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217F9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73FD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727C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CEE0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1E9B1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4D585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1EBDF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65.35</w:t>
            </w:r>
          </w:p>
        </w:tc>
        <w:tc>
          <w:tcPr>
            <w:tcW w:w="291" w:type="pct"/>
            <w:vMerge w:val="continue"/>
            <w:vAlign w:val="center"/>
          </w:tcPr>
          <w:p w14:paraId="60E3C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CE51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B4CA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223</w:t>
            </w:r>
          </w:p>
        </w:tc>
      </w:tr>
      <w:tr w14:paraId="55917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0F92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1B60E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056A2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6A437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 w:val="continue"/>
            <w:vAlign w:val="center"/>
          </w:tcPr>
          <w:p w14:paraId="64E0D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187E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67A6F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21EEB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0731EF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1BDD1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0A1BD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9B5CF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EE67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9A62C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701AB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28.38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628CF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66AD8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3886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475</w:t>
            </w:r>
          </w:p>
        </w:tc>
      </w:tr>
      <w:tr w14:paraId="6E4D7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8174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09A2F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617D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BABA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24B8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6BA2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F3E7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B2876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 w:val="continue"/>
            <w:vAlign w:val="center"/>
          </w:tcPr>
          <w:p w14:paraId="1A6920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E07F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248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EBE0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AF7DE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622C1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041A8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291" w:type="pct"/>
            <w:vMerge w:val="continue"/>
            <w:vAlign w:val="center"/>
          </w:tcPr>
          <w:p w14:paraId="01FBE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6F0A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F8F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483</w:t>
            </w:r>
          </w:p>
        </w:tc>
      </w:tr>
      <w:tr w14:paraId="7D833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C16C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10F7D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vMerge w:val="continue"/>
            <w:vAlign w:val="center"/>
          </w:tcPr>
          <w:p w14:paraId="4A4AB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F887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10DF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F90D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2002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A7208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43C61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1078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705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7F70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6A08DC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70FE69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B2988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28.22</w:t>
            </w:r>
          </w:p>
        </w:tc>
        <w:tc>
          <w:tcPr>
            <w:tcW w:w="291" w:type="pct"/>
            <w:vMerge w:val="continue"/>
            <w:vAlign w:val="center"/>
          </w:tcPr>
          <w:p w14:paraId="33640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EB2B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1407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465</w:t>
            </w:r>
          </w:p>
        </w:tc>
      </w:tr>
      <w:tr w14:paraId="32C3D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2E8B4E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15A69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49AF1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71DCC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continue"/>
            <w:vAlign w:val="center"/>
          </w:tcPr>
          <w:p w14:paraId="4D316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C7AF1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 w:val="continue"/>
            <w:vAlign w:val="center"/>
          </w:tcPr>
          <w:p w14:paraId="137FE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CC46D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continue"/>
            <w:vAlign w:val="center"/>
          </w:tcPr>
          <w:p w14:paraId="06A6D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A863E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1B100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50820E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continue"/>
            <w:vAlign w:val="center"/>
          </w:tcPr>
          <w:p w14:paraId="286DB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488AF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AC506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38EA4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223BC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EC8C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42951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D487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0A5A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F445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C7BB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09DA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C051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B8F6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1C0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8B61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BB37F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3DA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7953E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 w:val="continue"/>
            <w:vAlign w:val="center"/>
          </w:tcPr>
          <w:p w14:paraId="23E9D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D671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6187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46947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5F32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35C3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5C602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BC90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A714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814E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3E3B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1665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D8F00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721C0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79A4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4493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857F2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F7B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B59F3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continue"/>
            <w:vAlign w:val="center"/>
          </w:tcPr>
          <w:p w14:paraId="64E10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7727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E08C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30A2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8BB4D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8BA5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47EFB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FB4E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AFCE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22CCF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D410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3F77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81E2D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8BA1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E09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0466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7ABF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247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3621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16528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8301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7E06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69E9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E1E2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CA2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  <w:tr w14:paraId="214F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202B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D0C1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51C5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BC4E1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B0DF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0E3A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9783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4FC6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3156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8698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B6C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50563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 w:val="continue"/>
            <w:vAlign w:val="center"/>
          </w:tcPr>
          <w:p w14:paraId="2ABA5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ABC0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AF2E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34AA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1595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9AD7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39AEE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361F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08F2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E0CC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BB74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0A38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BE35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B2EB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B492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06E4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0D96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46B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31C2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2B421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2C54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4794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CF18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8590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A37A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43A62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5365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11CE1A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2AC86F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66A8B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06BB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F70CF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 w:val="continue"/>
            <w:vAlign w:val="center"/>
          </w:tcPr>
          <w:p w14:paraId="05CE2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1C276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continue"/>
            <w:vAlign w:val="center"/>
          </w:tcPr>
          <w:p w14:paraId="2C496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76B46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097A2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E203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24E8F9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8C981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577C5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EE6B6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53FA8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6E6F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4D7A2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94AC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51DB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0E88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4631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7E05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5993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1F2D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BB86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BE69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78AF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8BD8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9136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276F5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4F10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DDCE7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68.79</w:t>
            </w:r>
          </w:p>
        </w:tc>
        <w:tc>
          <w:tcPr>
            <w:tcW w:w="291" w:type="pct"/>
            <w:vMerge w:val="continue"/>
            <w:vAlign w:val="center"/>
          </w:tcPr>
          <w:p w14:paraId="7EA94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F43C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9C1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41327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1E74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1C3D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074C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B6AB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7D49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12052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00085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D24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D860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ABD2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678A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D78A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88B0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92CE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B5902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54.45</w:t>
            </w:r>
          </w:p>
        </w:tc>
        <w:tc>
          <w:tcPr>
            <w:tcW w:w="291" w:type="pct"/>
            <w:vMerge w:val="continue"/>
            <w:vAlign w:val="center"/>
          </w:tcPr>
          <w:p w14:paraId="10C53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92A1A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5454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350AB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93B9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F0E0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285FA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88E7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BDB6B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BB9D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2F27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A7A2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C252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90E91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E03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A95F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35E31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3B4E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E985E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68.73</w:t>
            </w:r>
          </w:p>
        </w:tc>
        <w:tc>
          <w:tcPr>
            <w:tcW w:w="291" w:type="pct"/>
            <w:vMerge w:val="continue"/>
            <w:vAlign w:val="center"/>
          </w:tcPr>
          <w:p w14:paraId="266E1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9932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2679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11EC0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61AC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CD757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C401E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2D15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continue"/>
            <w:vAlign w:val="center"/>
          </w:tcPr>
          <w:p w14:paraId="654FB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E4832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 w:val="continue"/>
            <w:vAlign w:val="center"/>
          </w:tcPr>
          <w:p w14:paraId="72CA7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BF44A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45EBC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0EC06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79BFB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B5CC2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40B18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698B6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B968B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98008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7FE55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30A9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0FF19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6919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B97F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4FED9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8DAB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96F6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1E81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09E1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C5E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E3E2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14C9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329B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2A82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27F6A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D9D8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09E7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B6B9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8E95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CAB0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5EE12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324F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B8DC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818E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DC01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C519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0343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E5B7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739D5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00BFE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C238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BC0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9A6A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860C1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02E86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9377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0CA3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9E88C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50E1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20DC8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E765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D80F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833E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978B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6500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822A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46C2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3F2F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BADB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1B60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F0AD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DFC4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1AC9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64993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FB81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3651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8D86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7D59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27C4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6C60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7359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D121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9222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D4BC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ED3F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4A6E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1F4F7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continue"/>
            <w:vAlign w:val="center"/>
          </w:tcPr>
          <w:p w14:paraId="0DCE4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E7E8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75102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9D0E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E2F9F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03FB1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34D8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03B3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9DF9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60C0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4C7A9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75E3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595A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A287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DEEE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1BEA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A1D7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82C85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0BE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79A9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0A2D5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1EEE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5309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252C6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2E05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4422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A196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C41D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BB9C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7BDE2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6C8C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058D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B6A4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808A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F901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5B98F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6AD4E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506D8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729D7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E460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025A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087A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FB2D3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7A725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EABAD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B366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23FE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C717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397A3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4B81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6786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3EF0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432E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F13B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1EC1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982E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EB585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04C37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8AEB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2EE9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74D3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8314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26B38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029E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21AF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03FA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4468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</w:t>
            </w:r>
          </w:p>
        </w:tc>
      </w:tr>
      <w:tr w14:paraId="1E941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FEE4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2C35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B589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1D5F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864A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8999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80DA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F0862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continue"/>
            <w:vAlign w:val="center"/>
          </w:tcPr>
          <w:p w14:paraId="5FB58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2765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649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EE93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63693E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5797D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77D4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B2CE6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4851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AA55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  <w:tr w14:paraId="5A0A0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171F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C2873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 w:val="continue"/>
            <w:vAlign w:val="center"/>
          </w:tcPr>
          <w:p w14:paraId="36EA8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ED49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BA78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4D77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9A9E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70F58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52C39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8DEB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88E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FDC0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853C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254C9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 w:val="continue"/>
            <w:vAlign w:val="center"/>
          </w:tcPr>
          <w:p w14:paraId="49CE4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9527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BA08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6F3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245</w:t>
            </w:r>
          </w:p>
        </w:tc>
      </w:tr>
      <w:tr w14:paraId="3442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DB3E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A26A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7D60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7E8F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0691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ADF5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457E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B22F0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06721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28E0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E5DE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40D4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BE28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7DA78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EAA1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E286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F1FBC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88F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239</w:t>
            </w:r>
          </w:p>
        </w:tc>
      </w:tr>
      <w:tr w14:paraId="45822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44B8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006C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EEDC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1EFA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2D21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0A76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12CF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5F33E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6FB62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B149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FCD9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C3A8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D8065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21BE0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3433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5BCE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A4C6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3955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242</w:t>
            </w:r>
          </w:p>
        </w:tc>
      </w:tr>
      <w:tr w14:paraId="73C3C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D2C7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D41A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BFCB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A08B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AE421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0CEC65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4100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66BAC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7BD2A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A5F6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A296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1FA2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42584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1E476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3622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813A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5A10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51D0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227</w:t>
            </w:r>
          </w:p>
        </w:tc>
      </w:tr>
      <w:tr w14:paraId="67EC7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7C0D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B2D2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F0D9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8864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33C0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1871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72A0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1635F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1C4B5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0C98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EB64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2C2A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1B1C8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6C5F0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5506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7E2F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8B2BA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BC0A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</w:t>
            </w:r>
          </w:p>
        </w:tc>
      </w:tr>
      <w:tr w14:paraId="78935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61B5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1CE5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4C9E9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121F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E41CC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5F4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B417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93846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7EE6A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13E8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7CC8E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D7B92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8A6E4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55AA9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D3AA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DC349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7E9C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F218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224</w:t>
            </w:r>
          </w:p>
        </w:tc>
      </w:tr>
      <w:tr w14:paraId="134C8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799D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358F6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6ED92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31B4B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51.52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93948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0592D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CF75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91E38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476E5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E9FE8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07B52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BC0C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DB38D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C48C4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E9496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56776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0D39D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B9BB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</w:t>
            </w:r>
          </w:p>
        </w:tc>
      </w:tr>
      <w:tr w14:paraId="05172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AD47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3F52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2E667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AF6B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54.32</w:t>
            </w:r>
          </w:p>
        </w:tc>
        <w:tc>
          <w:tcPr>
            <w:tcW w:w="251" w:type="pct"/>
            <w:vMerge w:val="continue"/>
            <w:vAlign w:val="center"/>
          </w:tcPr>
          <w:p w14:paraId="54FF5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3F80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DFEA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DDD91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68203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65AE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E13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2840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E7A07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1A70F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BB2F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B7A5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F50B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8AB3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</w:tr>
      <w:tr w14:paraId="7BD00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4E3E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6A27B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26115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18022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 w:val="continue"/>
            <w:vAlign w:val="center"/>
          </w:tcPr>
          <w:p w14:paraId="7BC05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DA6F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86A3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DB295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 w:val="continue"/>
            <w:vAlign w:val="center"/>
          </w:tcPr>
          <w:p w14:paraId="171DF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43FC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F0F4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7BCA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B3463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63C80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D163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7B38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CBA4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4980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</w:t>
            </w:r>
          </w:p>
        </w:tc>
      </w:tr>
      <w:tr w14:paraId="76546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6C32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8EBE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4CEC3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E32F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39C6D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43214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EA41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7B85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672F9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779E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B2A3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E65F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9F49A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17D86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34CF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B031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1A23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53C2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132</w:t>
            </w:r>
          </w:p>
        </w:tc>
      </w:tr>
      <w:tr w14:paraId="6E7EB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F590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4A4D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27C0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AA27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601D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F860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3EB2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E549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7D38C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6A4A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6E7C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5A17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D606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4601E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1BB5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B7CE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11B6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E4E0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128</w:t>
            </w:r>
          </w:p>
        </w:tc>
      </w:tr>
      <w:tr w14:paraId="1E5B4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F3D6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15AEA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continue"/>
            <w:vAlign w:val="center"/>
          </w:tcPr>
          <w:p w14:paraId="57E91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37EB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EC25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082AA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 w:val="continue"/>
            <w:vAlign w:val="center"/>
          </w:tcPr>
          <w:p w14:paraId="7FD47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5832C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64436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9531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36C8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4C70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1F2FE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21958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 w:val="continue"/>
            <w:vAlign w:val="center"/>
          </w:tcPr>
          <w:p w14:paraId="6153B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421A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ABFF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85F6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476</w:t>
            </w:r>
          </w:p>
        </w:tc>
      </w:tr>
      <w:tr w14:paraId="487E9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FCF2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8802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2723D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648C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2262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DCC5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24EB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11C9F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 w:val="continue"/>
            <w:vAlign w:val="center"/>
          </w:tcPr>
          <w:p w14:paraId="220CA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A6DC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0114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1678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CEC6E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05465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6271D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5B06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A39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10F4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484</w:t>
            </w:r>
          </w:p>
        </w:tc>
      </w:tr>
      <w:tr w14:paraId="3DB7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AEF7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F88A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9BB8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B595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E15E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9527D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0C99A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D46E6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23FE3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B366B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C1B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0ECC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75076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24D4C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2459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3B787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2E07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10F5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477</w:t>
            </w:r>
          </w:p>
        </w:tc>
      </w:tr>
      <w:tr w14:paraId="53590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D6BF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1AF6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0FBB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347C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2F3F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53AC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A87A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0F7B3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 w:val="continue"/>
            <w:vAlign w:val="center"/>
          </w:tcPr>
          <w:p w14:paraId="09AD1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1562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686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B99D2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720D9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5244A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F8B9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982C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A4CB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324A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485</w:t>
            </w:r>
          </w:p>
        </w:tc>
      </w:tr>
      <w:tr w14:paraId="314F9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A553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12C43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vMerge w:val="continue"/>
            <w:vAlign w:val="center"/>
          </w:tcPr>
          <w:p w14:paraId="2A370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C5B9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17D1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64927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 w:val="continue"/>
            <w:vAlign w:val="center"/>
          </w:tcPr>
          <w:p w14:paraId="2F78D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96679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7B5E2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6ECE8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9965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8555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4D5D1E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870B5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66E4CB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 w:val="continue"/>
            <w:vAlign w:val="center"/>
          </w:tcPr>
          <w:p w14:paraId="72539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C348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DE82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466</w:t>
            </w:r>
          </w:p>
        </w:tc>
      </w:tr>
      <w:tr w14:paraId="418B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4C1C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7FC8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E1AA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0453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9F04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18DF4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0DF44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EE70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12C6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EE13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1C3A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ADBB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59C8B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38CE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EBFC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E3B5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4FDA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47FB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467</w:t>
            </w:r>
          </w:p>
        </w:tc>
      </w:tr>
      <w:tr w14:paraId="33C95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039F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BCC0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D7D8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4F82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01E7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BF2E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08C05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6BD1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F20E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D16FF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664D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68F4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61836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9654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C5BD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B563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4B75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7D23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468</w:t>
            </w:r>
          </w:p>
        </w:tc>
      </w:tr>
    </w:tbl>
    <w:p w14:paraId="333FE63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56EB4E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1FBA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34BF24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9A4CF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187319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8543F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58E499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EA9989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4FD34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069901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C9332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BBF13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220F4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B1863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75C66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48B3D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27D37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E9257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4F5C3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59380293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802937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267E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CA8D74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45831EF"/>
    <w:p w14:paraId="768087FF"/>
    <w:p w14:paraId="3BEE2A50"/>
    <w:p w14:paraId="3ADA0F76"/>
    <w:p w14:paraId="5A8FF7E2">
      <w:pPr>
        <w:pStyle w:val="8"/>
      </w:pPr>
      <w:r>
        <w:rPr>
          <w:rFonts w:hint="eastAsia"/>
        </w:rPr>
        <w:t>7.1.2.2.1.2</w:t>
      </w:r>
      <w:r>
        <w:tab/>
      </w:r>
      <w:r>
        <w:rPr>
          <w:rFonts w:hint="eastAsia"/>
        </w:rPr>
        <w:t>[5~7kbps]</w:t>
      </w:r>
    </w:p>
    <w:p w14:paraId="578BDCF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1175"/>
        <w:gridCol w:w="1124"/>
        <w:gridCol w:w="718"/>
        <w:gridCol w:w="700"/>
        <w:gridCol w:w="630"/>
        <w:gridCol w:w="670"/>
        <w:gridCol w:w="676"/>
        <w:gridCol w:w="721"/>
        <w:gridCol w:w="909"/>
        <w:gridCol w:w="667"/>
        <w:gridCol w:w="667"/>
        <w:gridCol w:w="1036"/>
        <w:gridCol w:w="610"/>
        <w:gridCol w:w="867"/>
        <w:gridCol w:w="813"/>
        <w:gridCol w:w="673"/>
        <w:gridCol w:w="844"/>
      </w:tblGrid>
      <w:tr w14:paraId="78B6D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BA7C4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2a,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5E1F7A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2935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40" w:type="pct"/>
            <w:gridSpan w:val="9"/>
            <w:shd w:val="clear" w:color="auto" w:fill="auto"/>
          </w:tcPr>
          <w:p w14:paraId="19847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63" w:type="pct"/>
            <w:gridSpan w:val="8"/>
            <w:shd w:val="clear" w:color="auto" w:fill="auto"/>
          </w:tcPr>
          <w:p w14:paraId="0A043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5E922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70D02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shd w:val="clear" w:color="D9E1F2" w:fill="D9E1F2"/>
            <w:noWrap/>
            <w:vAlign w:val="center"/>
          </w:tcPr>
          <w:p w14:paraId="7A68B09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413" w:type="pct"/>
            <w:shd w:val="clear" w:color="D9E1F2" w:fill="D9E1F2"/>
            <w:noWrap/>
            <w:vAlign w:val="center"/>
          </w:tcPr>
          <w:p w14:paraId="1D4BBA6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5" w:type="pct"/>
            <w:shd w:val="clear" w:color="D9E1F2" w:fill="D9E1F2"/>
            <w:noWrap/>
            <w:vAlign w:val="center"/>
          </w:tcPr>
          <w:p w14:paraId="7D3B76C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6D49B82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402B22D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2" w:type="pct"/>
            <w:shd w:val="clear" w:color="D9E1F2" w:fill="D9E1F2"/>
            <w:noWrap/>
            <w:vAlign w:val="center"/>
          </w:tcPr>
          <w:p w14:paraId="51E538A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61BB134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60DF052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66D6514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46F9315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60E7A07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3102D8D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4" w:type="pct"/>
            <w:shd w:val="clear" w:color="D9E1F2" w:fill="D9E1F2"/>
            <w:noWrap/>
            <w:vAlign w:val="center"/>
          </w:tcPr>
          <w:p w14:paraId="5546202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5" w:type="pct"/>
            <w:shd w:val="clear" w:color="D9E1F2" w:fill="D9E1F2"/>
            <w:noWrap/>
            <w:vAlign w:val="center"/>
          </w:tcPr>
          <w:p w14:paraId="7E4D374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734EDCA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3374240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0996D1E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7A00191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0A26E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7B8982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550BB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531E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5BB62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0B9C4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1B19B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5AF50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1A5F3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682F5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9005B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DB98A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20072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6292E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74F6F0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0633B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14.08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9EA7F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428AF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7E869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449</w:t>
            </w:r>
          </w:p>
        </w:tc>
      </w:tr>
      <w:tr w14:paraId="02085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21C7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9515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F9A0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447C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682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FBFA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4C2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F83A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057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516F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B02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8DCD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BA5D3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33B49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1F478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15.03</w:t>
            </w:r>
          </w:p>
        </w:tc>
        <w:tc>
          <w:tcPr>
            <w:tcW w:w="286" w:type="pct"/>
            <w:vMerge w:val="continue"/>
            <w:vAlign w:val="center"/>
          </w:tcPr>
          <w:p w14:paraId="0AB90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6DBA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384D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441</w:t>
            </w:r>
          </w:p>
        </w:tc>
      </w:tr>
      <w:tr w14:paraId="64FC2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432D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C0C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A8EA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B81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E6D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8A975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81A3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0052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A49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51CB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478A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A84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BE4FA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2A69DD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6481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13.75</w:t>
            </w:r>
          </w:p>
        </w:tc>
        <w:tc>
          <w:tcPr>
            <w:tcW w:w="286" w:type="pct"/>
            <w:vMerge w:val="continue"/>
            <w:vAlign w:val="center"/>
          </w:tcPr>
          <w:p w14:paraId="3CCD9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C36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F31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457</w:t>
            </w:r>
          </w:p>
        </w:tc>
      </w:tr>
      <w:tr w14:paraId="7030B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95F8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FFBF3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FCC4B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B7BA9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47" w:type="pct"/>
            <w:vMerge w:val="continue"/>
            <w:vAlign w:val="center"/>
          </w:tcPr>
          <w:p w14:paraId="52248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EAA7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BB9C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1BBCE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0CF1F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A3748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E08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38F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42270B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EFD50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6F312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10.18</w:t>
            </w:r>
          </w:p>
        </w:tc>
        <w:tc>
          <w:tcPr>
            <w:tcW w:w="286" w:type="pct"/>
            <w:vMerge w:val="continue"/>
            <w:vAlign w:val="center"/>
          </w:tcPr>
          <w:p w14:paraId="361D6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3EC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419D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66D9B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7095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CBC3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B15B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6A10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070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31F9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DF2B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3FB8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BC8E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0B82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93E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676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2BF4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E6ED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DEEE9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286" w:type="pct"/>
            <w:vMerge w:val="continue"/>
            <w:vAlign w:val="center"/>
          </w:tcPr>
          <w:p w14:paraId="21731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6D6C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7EF7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1E67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9B0E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1AD96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B6FDD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D91BA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33.75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AA293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9F6B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9B6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9AB84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14000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0C88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2F5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580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F61E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AE9FD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DA04E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2.82</w:t>
            </w:r>
          </w:p>
        </w:tc>
        <w:tc>
          <w:tcPr>
            <w:tcW w:w="286" w:type="pct"/>
            <w:vMerge w:val="continue"/>
            <w:vAlign w:val="center"/>
          </w:tcPr>
          <w:p w14:paraId="69E10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995F3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A0DD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153</w:t>
            </w:r>
          </w:p>
        </w:tc>
      </w:tr>
      <w:tr w14:paraId="2F0C0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0619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BBA4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0445A9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F8188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247" w:type="pct"/>
            <w:vMerge w:val="continue"/>
            <w:vAlign w:val="center"/>
          </w:tcPr>
          <w:p w14:paraId="2756B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429C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1B1E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00F44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14BE4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323E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747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EE3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43EEA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0CB40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1E30C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2.83</w:t>
            </w:r>
          </w:p>
        </w:tc>
        <w:tc>
          <w:tcPr>
            <w:tcW w:w="286" w:type="pct"/>
            <w:vMerge w:val="continue"/>
            <w:vAlign w:val="center"/>
          </w:tcPr>
          <w:p w14:paraId="2E516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575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BBC1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</w:tr>
      <w:tr w14:paraId="1273F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B54E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B7C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D203B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3.97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88838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39.05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CDD07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66BF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3735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C0FAC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205EA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A4BF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76D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40B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FB697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7AD8A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013B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3.97</w:t>
            </w:r>
          </w:p>
        </w:tc>
        <w:tc>
          <w:tcPr>
            <w:tcW w:w="286" w:type="pct"/>
            <w:vMerge w:val="continue"/>
            <w:vAlign w:val="center"/>
          </w:tcPr>
          <w:p w14:paraId="1E5EE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A8DC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9E5D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</w:t>
            </w:r>
          </w:p>
        </w:tc>
      </w:tr>
      <w:tr w14:paraId="7806C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5522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ACE2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14E41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221F8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39.35</w:t>
            </w:r>
          </w:p>
        </w:tc>
        <w:tc>
          <w:tcPr>
            <w:tcW w:w="247" w:type="pct"/>
            <w:vMerge w:val="continue"/>
            <w:vAlign w:val="center"/>
          </w:tcPr>
          <w:p w14:paraId="6C35A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28416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0633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A8039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2426E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C7BA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3FD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2B0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88609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59256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E3C7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4.04</w:t>
            </w:r>
          </w:p>
        </w:tc>
        <w:tc>
          <w:tcPr>
            <w:tcW w:w="286" w:type="pct"/>
            <w:vMerge w:val="continue"/>
            <w:vAlign w:val="center"/>
          </w:tcPr>
          <w:p w14:paraId="3C6DA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311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4033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</w:tr>
      <w:tr w14:paraId="1801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629E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03859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CD0A0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AA2DC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continue"/>
            <w:vAlign w:val="center"/>
          </w:tcPr>
          <w:p w14:paraId="15044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0666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286A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32BF1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continue"/>
            <w:vAlign w:val="center"/>
          </w:tcPr>
          <w:p w14:paraId="17E88D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F793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D72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D351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9DF8A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FD77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78523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12.43</w:t>
            </w:r>
          </w:p>
        </w:tc>
        <w:tc>
          <w:tcPr>
            <w:tcW w:w="286" w:type="pct"/>
            <w:vMerge w:val="continue"/>
            <w:vAlign w:val="center"/>
          </w:tcPr>
          <w:p w14:paraId="79A55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681D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B886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502</w:t>
            </w:r>
          </w:p>
        </w:tc>
      </w:tr>
      <w:tr w14:paraId="21C05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B4FF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64AD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F3E0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9253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7F5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421D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214C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231CC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6B8D7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C58B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B2D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459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CC4BA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7236E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0516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12.16</w:t>
            </w:r>
          </w:p>
        </w:tc>
        <w:tc>
          <w:tcPr>
            <w:tcW w:w="286" w:type="pct"/>
            <w:vMerge w:val="continue"/>
            <w:vAlign w:val="center"/>
          </w:tcPr>
          <w:p w14:paraId="0F2EE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5FA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ADEF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494</w:t>
            </w:r>
          </w:p>
        </w:tc>
      </w:tr>
      <w:tr w14:paraId="4180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A4E3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569AC9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B31C1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DD9D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53.85</w:t>
            </w:r>
          </w:p>
        </w:tc>
        <w:tc>
          <w:tcPr>
            <w:tcW w:w="247" w:type="pct"/>
            <w:vMerge w:val="continue"/>
            <w:vAlign w:val="center"/>
          </w:tcPr>
          <w:p w14:paraId="66E17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27D3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9C65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8CC03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25AFD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62DBD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03C89D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5F1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5102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66B047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3B106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96476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6E2CF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61F1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797A7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2F69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89640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74367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FD464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21D0D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F98D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664F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A3EF4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1C341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6A03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89D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F5CE9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 w:val="continue"/>
            <w:vAlign w:val="center"/>
          </w:tcPr>
          <w:p w14:paraId="5A895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2FD71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FE82A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continue"/>
            <w:vAlign w:val="center"/>
          </w:tcPr>
          <w:p w14:paraId="78AE15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81F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4C3A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195</w:t>
            </w:r>
          </w:p>
        </w:tc>
      </w:tr>
      <w:tr w14:paraId="3AC84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949E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34D3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5439F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E486F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64.52</w:t>
            </w:r>
          </w:p>
        </w:tc>
        <w:tc>
          <w:tcPr>
            <w:tcW w:w="247" w:type="pct"/>
            <w:vMerge w:val="continue"/>
            <w:vAlign w:val="center"/>
          </w:tcPr>
          <w:p w14:paraId="5BDBA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58EE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555C9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67143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D48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0E5B6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 w:val="continue"/>
            <w:vAlign w:val="center"/>
          </w:tcPr>
          <w:p w14:paraId="178BA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9E6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2B34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3889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9C8B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51C8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3CE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6ED4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199</w:t>
            </w:r>
          </w:p>
        </w:tc>
      </w:tr>
      <w:tr w14:paraId="3F1A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148B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CF389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5DF66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64E9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 w:val="continue"/>
            <w:vAlign w:val="center"/>
          </w:tcPr>
          <w:p w14:paraId="786ED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FD18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45829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5447E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continue"/>
            <w:vAlign w:val="center"/>
          </w:tcPr>
          <w:p w14:paraId="1FA30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C1A5D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2A747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40C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9FEC5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DE4BD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B59A5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21.37</w:t>
            </w:r>
          </w:p>
        </w:tc>
        <w:tc>
          <w:tcPr>
            <w:tcW w:w="286" w:type="pct"/>
            <w:vMerge w:val="continue"/>
            <w:vAlign w:val="center"/>
          </w:tcPr>
          <w:p w14:paraId="2941F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B8B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E1B6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336</w:t>
            </w:r>
          </w:p>
        </w:tc>
      </w:tr>
      <w:tr w14:paraId="2E9C7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6B24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1981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39D6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07F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90A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5C8C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26B7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0239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A99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2552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71D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422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001C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F5AA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33B1B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23.09</w:t>
            </w:r>
          </w:p>
        </w:tc>
        <w:tc>
          <w:tcPr>
            <w:tcW w:w="286" w:type="pct"/>
            <w:vMerge w:val="continue"/>
            <w:vAlign w:val="center"/>
          </w:tcPr>
          <w:p w14:paraId="6DA2A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5BE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E3DC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335</w:t>
            </w:r>
          </w:p>
        </w:tc>
      </w:tr>
      <w:tr w14:paraId="2208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2B1D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BA72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7DA6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09B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D83F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BDCA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A564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A052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554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C0B3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44F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F0216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 w:val="continue"/>
            <w:vAlign w:val="center"/>
          </w:tcPr>
          <w:p w14:paraId="7E28A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8442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2D8E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86" w:type="pct"/>
            <w:vMerge w:val="continue"/>
            <w:vAlign w:val="center"/>
          </w:tcPr>
          <w:p w14:paraId="13AE3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DCC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E0C5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337</w:t>
            </w:r>
          </w:p>
        </w:tc>
      </w:tr>
      <w:tr w14:paraId="0445B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D632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0BB6D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15FC3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13.29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1E4BE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57.8</w:t>
            </w:r>
          </w:p>
        </w:tc>
        <w:tc>
          <w:tcPr>
            <w:tcW w:w="247" w:type="pct"/>
            <w:vMerge w:val="continue"/>
            <w:vAlign w:val="center"/>
          </w:tcPr>
          <w:p w14:paraId="0F612E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E4D2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22481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D8A79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64727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58E10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062A2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DBA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A533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55B9F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708C2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9.34</w:t>
            </w:r>
          </w:p>
        </w:tc>
        <w:tc>
          <w:tcPr>
            <w:tcW w:w="286" w:type="pct"/>
            <w:vMerge w:val="continue"/>
            <w:vAlign w:val="center"/>
          </w:tcPr>
          <w:p w14:paraId="1615C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A45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0D10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416</w:t>
            </w:r>
          </w:p>
        </w:tc>
      </w:tr>
      <w:tr w14:paraId="2F01B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15E7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073D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8550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232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F7A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B6E7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8E0F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8899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9D5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CF5C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F9D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A76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C96C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08E7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4D7FD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D35C3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42900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68A8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432</w:t>
            </w:r>
          </w:p>
        </w:tc>
      </w:tr>
      <w:tr w14:paraId="76028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0F7E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E6C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0740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34B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38087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4E54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FFE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608C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C8D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82B5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071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470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0945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5E80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BEDD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12.08</w:t>
            </w:r>
          </w:p>
        </w:tc>
        <w:tc>
          <w:tcPr>
            <w:tcW w:w="286" w:type="pct"/>
            <w:vMerge w:val="continue"/>
            <w:vAlign w:val="center"/>
          </w:tcPr>
          <w:p w14:paraId="223849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6AE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EAFD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424</w:t>
            </w:r>
          </w:p>
        </w:tc>
      </w:tr>
      <w:tr w14:paraId="4DB5C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AC15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78B9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261E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E22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4B7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0368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6B18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5A1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F3D8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5945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595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735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25F5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DFDE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D632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7609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1E9CB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C01A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408</w:t>
            </w:r>
          </w:p>
        </w:tc>
      </w:tr>
      <w:tr w14:paraId="04676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253B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1C52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275D0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DE72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CD08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6590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F0D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635A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3BED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continue"/>
            <w:vAlign w:val="center"/>
          </w:tcPr>
          <w:p w14:paraId="1A72E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CB1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A28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BCA0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0FF6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01691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CCD1D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13F1B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2F79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436</w:t>
            </w:r>
          </w:p>
        </w:tc>
      </w:tr>
      <w:tr w14:paraId="13A2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F124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701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3909F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E390A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247" w:type="pct"/>
            <w:vMerge w:val="continue"/>
            <w:vAlign w:val="center"/>
          </w:tcPr>
          <w:p w14:paraId="4D4B0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2CF3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305E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BDF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483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E942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E38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23C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2D35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097D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6F8B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B5093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5D498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EAD2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420</w:t>
            </w:r>
          </w:p>
        </w:tc>
      </w:tr>
      <w:tr w14:paraId="0885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0E8A8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8EA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4181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40A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A08C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D3D4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288F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B61D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BDA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9B19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D51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EDD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0D98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318B1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4DD9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14.28</w:t>
            </w:r>
          </w:p>
        </w:tc>
        <w:tc>
          <w:tcPr>
            <w:tcW w:w="286" w:type="pct"/>
            <w:vMerge w:val="continue"/>
            <w:vAlign w:val="center"/>
          </w:tcPr>
          <w:p w14:paraId="46992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CFD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7F02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412</w:t>
            </w:r>
          </w:p>
        </w:tc>
      </w:tr>
      <w:tr w14:paraId="2EF9B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99DC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63F9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04D1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8E8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09F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E63D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6905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9F9C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E84B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5C4D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C66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2E6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FD69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64E1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92C3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261A1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166C0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D503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428</w:t>
            </w:r>
          </w:p>
        </w:tc>
      </w:tr>
      <w:tr w14:paraId="35BB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C52D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22461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8CFF7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D5AE7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48.77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3646C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EB50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1CB88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83DC4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49B88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DC314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2FF7B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A14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E316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975EE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C476C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continue"/>
            <w:vAlign w:val="center"/>
          </w:tcPr>
          <w:p w14:paraId="2B216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7F9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E448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299</w:t>
            </w:r>
          </w:p>
        </w:tc>
      </w:tr>
      <w:tr w14:paraId="30755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4E47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312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55DD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968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E1B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EC33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333B2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114A7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B96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10B7D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35" w:type="pct"/>
            <w:vMerge w:val="continue"/>
            <w:vAlign w:val="center"/>
          </w:tcPr>
          <w:p w14:paraId="60D9C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6D5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5DE1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4F0E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823E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3A10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932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B3D1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</w:t>
            </w:r>
          </w:p>
        </w:tc>
      </w:tr>
      <w:tr w14:paraId="6C61D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063B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D6DF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DB4F3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F348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51.47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D34D8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F67F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31D86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1EACC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F02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A0899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46FE7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6B2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BA786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14D6E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2F0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AE20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804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A48A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287</w:t>
            </w:r>
          </w:p>
        </w:tc>
      </w:tr>
      <w:tr w14:paraId="368B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0157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1C35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E10BE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5A7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21A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5DAF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B6A76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4E585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5FB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C6403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35" w:type="pct"/>
            <w:vMerge w:val="continue"/>
            <w:vAlign w:val="center"/>
          </w:tcPr>
          <w:p w14:paraId="33E77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238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768B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899C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DF27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8D37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5381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8C2C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311</w:t>
            </w:r>
          </w:p>
        </w:tc>
      </w:tr>
      <w:tr w14:paraId="59BA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FDFC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87F1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8578C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BB8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54.22</w:t>
            </w:r>
          </w:p>
        </w:tc>
        <w:tc>
          <w:tcPr>
            <w:tcW w:w="247" w:type="pct"/>
            <w:vMerge w:val="continue"/>
            <w:vAlign w:val="center"/>
          </w:tcPr>
          <w:p w14:paraId="22487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0AB8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07C14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132A3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C4B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ADEE6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743D4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802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847F5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2B9CA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3A6E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5C79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228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C4EC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295</w:t>
            </w:r>
          </w:p>
        </w:tc>
      </w:tr>
      <w:tr w14:paraId="6174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4AC6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FA8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A2D7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3AD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3B1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7584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FE802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52BA1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819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F6A0A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35" w:type="pct"/>
            <w:vMerge w:val="continue"/>
            <w:vAlign w:val="center"/>
          </w:tcPr>
          <w:p w14:paraId="12243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F31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677F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407B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D9D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E414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B85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D571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327</w:t>
            </w:r>
          </w:p>
        </w:tc>
      </w:tr>
      <w:tr w14:paraId="50289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13C7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AB9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F99F7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0C420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F2B54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C579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84725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0C7EE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F70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239B9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2B86F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008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4986C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76782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A39A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10C6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F65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69A6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291</w:t>
            </w:r>
          </w:p>
        </w:tc>
      </w:tr>
      <w:tr w14:paraId="24DC9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0953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8AF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8ACD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9CDC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D3D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A486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5A404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204E8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B53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67DD8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continue"/>
            <w:vAlign w:val="center"/>
          </w:tcPr>
          <w:p w14:paraId="04DB2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16A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F683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BBF4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394A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9544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15AC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8F0C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315</w:t>
            </w:r>
          </w:p>
        </w:tc>
      </w:tr>
      <w:tr w14:paraId="0263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E4AF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DE910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11F20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231EC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continue"/>
            <w:vAlign w:val="center"/>
          </w:tcPr>
          <w:p w14:paraId="4057B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59C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C4914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AB6DA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63DD7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30471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1C720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14F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82A0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3960EE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6ADB6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57.21</w:t>
            </w:r>
          </w:p>
        </w:tc>
        <w:tc>
          <w:tcPr>
            <w:tcW w:w="286" w:type="pct"/>
            <w:vMerge w:val="continue"/>
            <w:vAlign w:val="center"/>
          </w:tcPr>
          <w:p w14:paraId="614C9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1909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3222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163</w:t>
            </w:r>
          </w:p>
        </w:tc>
      </w:tr>
      <w:tr w14:paraId="76C93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FC0B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46B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3367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B4D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62B8E9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ACFB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EEFA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9E56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7DB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FB88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118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B72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E623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81BB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566D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59.85</w:t>
            </w:r>
          </w:p>
        </w:tc>
        <w:tc>
          <w:tcPr>
            <w:tcW w:w="286" w:type="pct"/>
            <w:vMerge w:val="continue"/>
            <w:vAlign w:val="center"/>
          </w:tcPr>
          <w:p w14:paraId="20B21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81F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D051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171</w:t>
            </w:r>
          </w:p>
        </w:tc>
      </w:tr>
      <w:tr w14:paraId="08B90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0164D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29819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025EB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9CBB6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71E9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A9887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886F6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C9D4A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continue"/>
            <w:vAlign w:val="center"/>
          </w:tcPr>
          <w:p w14:paraId="09510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3DABC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796B2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AB9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383AE2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62302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81401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13.75</w:t>
            </w:r>
          </w:p>
        </w:tc>
        <w:tc>
          <w:tcPr>
            <w:tcW w:w="286" w:type="pct"/>
            <w:vMerge w:val="continue"/>
            <w:vAlign w:val="center"/>
          </w:tcPr>
          <w:p w14:paraId="42920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6ED82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BB9E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364</w:t>
            </w:r>
          </w:p>
        </w:tc>
      </w:tr>
      <w:tr w14:paraId="0BC84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C76B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1ED3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4D19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78F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B51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A654E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B8EA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06C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F555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82A2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CBB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6AB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20E2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3D79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0FF21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6" w:type="pct"/>
            <w:vMerge w:val="continue"/>
            <w:vAlign w:val="center"/>
          </w:tcPr>
          <w:p w14:paraId="16C19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C42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5AB4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360</w:t>
            </w:r>
          </w:p>
        </w:tc>
      </w:tr>
      <w:tr w14:paraId="3973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CCC2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FB1D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3ECB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C36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6D5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DBE0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6EB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99A6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93F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EF62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677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2CD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353B3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D07B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B967D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14.64</w:t>
            </w:r>
          </w:p>
        </w:tc>
        <w:tc>
          <w:tcPr>
            <w:tcW w:w="286" w:type="pct"/>
            <w:vMerge w:val="continue"/>
            <w:vAlign w:val="center"/>
          </w:tcPr>
          <w:p w14:paraId="67494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D01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8CCB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362</w:t>
            </w:r>
          </w:p>
        </w:tc>
      </w:tr>
      <w:tr w14:paraId="201A4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C756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C79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83B3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4B2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4AC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36F7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28B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3F6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CDD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FFD4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E55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D4F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B297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140B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D39C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286" w:type="pct"/>
            <w:vMerge w:val="continue"/>
            <w:vAlign w:val="center"/>
          </w:tcPr>
          <w:p w14:paraId="531F1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0C2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18A9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366</w:t>
            </w:r>
          </w:p>
        </w:tc>
      </w:tr>
      <w:tr w14:paraId="72AEA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B0B4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BE6A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A3E3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F9DE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791F6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5AC3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AC887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9F78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F93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2A36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1DE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D44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1667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3117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0266E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15.76</w:t>
            </w:r>
          </w:p>
        </w:tc>
        <w:tc>
          <w:tcPr>
            <w:tcW w:w="286" w:type="pct"/>
            <w:vMerge w:val="continue"/>
            <w:vAlign w:val="center"/>
          </w:tcPr>
          <w:p w14:paraId="2D5A6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4A9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31DB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365</w:t>
            </w:r>
          </w:p>
        </w:tc>
      </w:tr>
      <w:tr w14:paraId="25F00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1C3F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560E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260F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32E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DFD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9FD4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45BD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282C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333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B26F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1BF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282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23D2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F2B6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FBC4F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16.58</w:t>
            </w:r>
          </w:p>
        </w:tc>
        <w:tc>
          <w:tcPr>
            <w:tcW w:w="286" w:type="pct"/>
            <w:vMerge w:val="continue"/>
            <w:vAlign w:val="center"/>
          </w:tcPr>
          <w:p w14:paraId="163D29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5AE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87E8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359</w:t>
            </w:r>
          </w:p>
        </w:tc>
      </w:tr>
      <w:tr w14:paraId="79EE4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4808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2C22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DC08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1AF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835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CD3C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44F4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02E38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36B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5871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083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52A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6DEF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28EA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57D5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509F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867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27E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361</w:t>
            </w:r>
          </w:p>
        </w:tc>
      </w:tr>
      <w:tr w14:paraId="0635E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4619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497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0622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86B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BC0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EC56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587AE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12DD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ABD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D2BC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D0A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85B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2B4E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2609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2B62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15.79</w:t>
            </w:r>
          </w:p>
        </w:tc>
        <w:tc>
          <w:tcPr>
            <w:tcW w:w="286" w:type="pct"/>
            <w:vMerge w:val="continue"/>
            <w:vAlign w:val="center"/>
          </w:tcPr>
          <w:p w14:paraId="7E7D2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2EA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E640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363</w:t>
            </w:r>
          </w:p>
        </w:tc>
      </w:tr>
      <w:tr w14:paraId="7E161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CDDA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B18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9510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3A3F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469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692D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AA9E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82E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1325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32D8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AF8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7C3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BF0A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9671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3D8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15.24</w:t>
            </w:r>
          </w:p>
        </w:tc>
        <w:tc>
          <w:tcPr>
            <w:tcW w:w="286" w:type="pct"/>
            <w:vMerge w:val="continue"/>
            <w:vAlign w:val="center"/>
          </w:tcPr>
          <w:p w14:paraId="7BC30E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1BD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644E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367</w:t>
            </w:r>
          </w:p>
        </w:tc>
      </w:tr>
      <w:tr w14:paraId="22D70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0F48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060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5141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11F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F05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BE41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9490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2E935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C4E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6F73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10A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339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C504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F05F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7FFC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15.21</w:t>
            </w:r>
          </w:p>
        </w:tc>
        <w:tc>
          <w:tcPr>
            <w:tcW w:w="286" w:type="pct"/>
            <w:vMerge w:val="continue"/>
            <w:vAlign w:val="center"/>
          </w:tcPr>
          <w:p w14:paraId="7301E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1B7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8470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368</w:t>
            </w:r>
          </w:p>
        </w:tc>
      </w:tr>
      <w:tr w14:paraId="55CC7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D39B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97112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21CDD7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0D63F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57.22</w:t>
            </w:r>
          </w:p>
        </w:tc>
        <w:tc>
          <w:tcPr>
            <w:tcW w:w="247" w:type="pct"/>
            <w:vMerge w:val="continue"/>
            <w:vAlign w:val="center"/>
          </w:tcPr>
          <w:p w14:paraId="663E2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88AB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C4EA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06B86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82106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continue"/>
            <w:vAlign w:val="center"/>
          </w:tcPr>
          <w:p w14:paraId="5609F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87844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8EA34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BF1DD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38D6E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9F3B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9.68</w:t>
            </w:r>
          </w:p>
        </w:tc>
        <w:tc>
          <w:tcPr>
            <w:tcW w:w="286" w:type="pct"/>
            <w:vMerge w:val="continue"/>
            <w:vAlign w:val="center"/>
          </w:tcPr>
          <w:p w14:paraId="7FC0E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9F2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24F4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523</w:t>
            </w:r>
          </w:p>
        </w:tc>
      </w:tr>
      <w:tr w14:paraId="5CEC9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FA24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C93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683B0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1CF0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58.33</w:t>
            </w:r>
          </w:p>
        </w:tc>
        <w:tc>
          <w:tcPr>
            <w:tcW w:w="247" w:type="pct"/>
            <w:vMerge w:val="continue"/>
            <w:vAlign w:val="center"/>
          </w:tcPr>
          <w:p w14:paraId="12548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F7B5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9DC8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C0B1D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417B9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EB00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28E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6A4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8D82E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6869D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FAFBE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54381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2B2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B5A7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520</w:t>
            </w:r>
          </w:p>
        </w:tc>
      </w:tr>
      <w:tr w14:paraId="59AA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AA6D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E203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5FCF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3D7EF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57.57</w:t>
            </w:r>
          </w:p>
        </w:tc>
        <w:tc>
          <w:tcPr>
            <w:tcW w:w="247" w:type="pct"/>
            <w:vMerge w:val="continue"/>
            <w:vAlign w:val="center"/>
          </w:tcPr>
          <w:p w14:paraId="7E0CB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8C80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E10B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2055D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42E73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C0F3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46F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B96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80C48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5A47A6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9D24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2B44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525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5FD6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526</w:t>
            </w:r>
          </w:p>
        </w:tc>
      </w:tr>
      <w:tr w14:paraId="4FDEA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61D7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307B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92C3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970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0CB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8B6C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7730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293E9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6F821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DE7B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BC5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068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54A5B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70960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607D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6ACD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032A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BA4B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529</w:t>
            </w:r>
          </w:p>
        </w:tc>
      </w:tr>
      <w:tr w14:paraId="51BB1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2AEC01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B1373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4537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1B7C7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48.78</w:t>
            </w:r>
          </w:p>
        </w:tc>
        <w:tc>
          <w:tcPr>
            <w:tcW w:w="247" w:type="pct"/>
            <w:vMerge w:val="continue"/>
            <w:vAlign w:val="center"/>
          </w:tcPr>
          <w:p w14:paraId="4267E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7185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CEB6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CF42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D9A04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8BDA6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E96AD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59C8D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 w:val="continue"/>
            <w:vAlign w:val="center"/>
          </w:tcPr>
          <w:p w14:paraId="31E7D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6502F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D408C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286" w:type="pct"/>
            <w:vMerge w:val="continue"/>
            <w:vAlign w:val="center"/>
          </w:tcPr>
          <w:p w14:paraId="606B6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0C7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BF87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459</w:t>
            </w:r>
          </w:p>
        </w:tc>
      </w:tr>
      <w:tr w14:paraId="55FBF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21D6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37B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FFBCC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9D778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49.15</w:t>
            </w:r>
          </w:p>
        </w:tc>
        <w:tc>
          <w:tcPr>
            <w:tcW w:w="247" w:type="pct"/>
            <w:vMerge w:val="continue"/>
            <w:vAlign w:val="center"/>
          </w:tcPr>
          <w:p w14:paraId="2A27A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D617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01A3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9873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4F4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6C35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897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966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691DC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64B95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BD11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7.61</w:t>
            </w:r>
          </w:p>
        </w:tc>
        <w:tc>
          <w:tcPr>
            <w:tcW w:w="286" w:type="pct"/>
            <w:vMerge w:val="continue"/>
            <w:vAlign w:val="center"/>
          </w:tcPr>
          <w:p w14:paraId="545B1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8F4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BCD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451</w:t>
            </w:r>
          </w:p>
        </w:tc>
      </w:tr>
      <w:tr w14:paraId="7015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E399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31CD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54F7F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8.12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E712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50.16</w:t>
            </w:r>
          </w:p>
        </w:tc>
        <w:tc>
          <w:tcPr>
            <w:tcW w:w="247" w:type="pct"/>
            <w:vMerge w:val="continue"/>
            <w:vAlign w:val="center"/>
          </w:tcPr>
          <w:p w14:paraId="5CB00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94F7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9D7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13D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666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6A9B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AEA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8A7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EA6FD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67625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F027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8.12</w:t>
            </w:r>
          </w:p>
        </w:tc>
        <w:tc>
          <w:tcPr>
            <w:tcW w:w="286" w:type="pct"/>
            <w:vMerge w:val="continue"/>
            <w:vAlign w:val="center"/>
          </w:tcPr>
          <w:p w14:paraId="6F39A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E02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4102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443</w:t>
            </w:r>
          </w:p>
        </w:tc>
      </w:tr>
      <w:tr w14:paraId="7B145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2C2F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C760F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847B8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282DD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47.75</w:t>
            </w:r>
          </w:p>
        </w:tc>
        <w:tc>
          <w:tcPr>
            <w:tcW w:w="247" w:type="pct"/>
            <w:vMerge w:val="continue"/>
            <w:vAlign w:val="center"/>
          </w:tcPr>
          <w:p w14:paraId="41893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921D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17D8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7A437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31F0D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0B22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110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3B0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1791C0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4D9FF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D843A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6.95</w:t>
            </w:r>
          </w:p>
        </w:tc>
        <w:tc>
          <w:tcPr>
            <w:tcW w:w="286" w:type="pct"/>
            <w:vMerge w:val="continue"/>
            <w:vAlign w:val="center"/>
          </w:tcPr>
          <w:p w14:paraId="24CC0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2859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DAD4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5A3F7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6CE7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E1A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D99F5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65C0A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48.7</w:t>
            </w:r>
          </w:p>
        </w:tc>
        <w:tc>
          <w:tcPr>
            <w:tcW w:w="247" w:type="pct"/>
            <w:vMerge w:val="continue"/>
            <w:vAlign w:val="center"/>
          </w:tcPr>
          <w:p w14:paraId="33FAB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5267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F671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10CA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D91F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3E8A7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77B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7A1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CA67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90A3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A1CC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7.39</w:t>
            </w:r>
          </w:p>
        </w:tc>
        <w:tc>
          <w:tcPr>
            <w:tcW w:w="286" w:type="pct"/>
            <w:vMerge w:val="continue"/>
            <w:vAlign w:val="center"/>
          </w:tcPr>
          <w:p w14:paraId="553B8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DF2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1150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14ACB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F167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B72D5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F831C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3EF3A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continue"/>
            <w:vAlign w:val="center"/>
          </w:tcPr>
          <w:p w14:paraId="5BAA5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1310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0AB7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C185E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continue"/>
            <w:vAlign w:val="center"/>
          </w:tcPr>
          <w:p w14:paraId="1DE7D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2338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352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B9F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79B8A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528CA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8EA2C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7.67</w:t>
            </w:r>
          </w:p>
        </w:tc>
        <w:tc>
          <w:tcPr>
            <w:tcW w:w="286" w:type="pct"/>
            <w:vMerge w:val="continue"/>
            <w:vAlign w:val="center"/>
          </w:tcPr>
          <w:p w14:paraId="5ABD3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B7A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73E1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503</w:t>
            </w:r>
          </w:p>
        </w:tc>
      </w:tr>
      <w:tr w14:paraId="47DF2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1C71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FBE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7A47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C67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28C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B6C4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4001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32BA5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4C820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40F0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A20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362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4AC730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569BD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F385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86" w:type="pct"/>
            <w:vMerge w:val="continue"/>
            <w:vAlign w:val="center"/>
          </w:tcPr>
          <w:p w14:paraId="20535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FC5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E608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495</w:t>
            </w:r>
          </w:p>
        </w:tc>
      </w:tr>
      <w:tr w14:paraId="0C276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83D3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3E98E0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9EBD7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C06F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48.89</w:t>
            </w:r>
          </w:p>
        </w:tc>
        <w:tc>
          <w:tcPr>
            <w:tcW w:w="247" w:type="pct"/>
            <w:vMerge w:val="continue"/>
            <w:vAlign w:val="center"/>
          </w:tcPr>
          <w:p w14:paraId="6C7A2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523D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A94F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0B1E7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73FCE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93C95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344D1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C5A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6711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BCDE4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4B72E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28369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766FE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CE51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30E57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EE94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67F6D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1A23E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8561F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51.39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B049F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B59E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450C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9B253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79455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3FC8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143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1AF7D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 w:val="continue"/>
            <w:vAlign w:val="center"/>
          </w:tcPr>
          <w:p w14:paraId="145CB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2DD2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A203B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continue"/>
            <w:vAlign w:val="center"/>
          </w:tcPr>
          <w:p w14:paraId="019DC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FFA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6CD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196</w:t>
            </w:r>
          </w:p>
        </w:tc>
      </w:tr>
      <w:tr w14:paraId="16819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EC83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DA2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9DEB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18C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6EA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5B78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C738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76DD7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FDE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C40B1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 w:val="continue"/>
            <w:vAlign w:val="center"/>
          </w:tcPr>
          <w:p w14:paraId="28E06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046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A48D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805D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25F1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4D13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3C88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436B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</w:t>
            </w:r>
          </w:p>
        </w:tc>
      </w:tr>
      <w:tr w14:paraId="5474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4683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E3D68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4E2D6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D38BA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47.39</w:t>
            </w:r>
          </w:p>
        </w:tc>
        <w:tc>
          <w:tcPr>
            <w:tcW w:w="247" w:type="pct"/>
            <w:vMerge w:val="continue"/>
            <w:vAlign w:val="center"/>
          </w:tcPr>
          <w:p w14:paraId="54478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7798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C5857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4203D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continue"/>
            <w:vAlign w:val="center"/>
          </w:tcPr>
          <w:p w14:paraId="33F1D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07692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3FEBA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4F54E4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 w:val="continue"/>
            <w:vAlign w:val="center"/>
          </w:tcPr>
          <w:p w14:paraId="06C52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44C8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776B4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286" w:type="pct"/>
            <w:vMerge w:val="continue"/>
            <w:vAlign w:val="center"/>
          </w:tcPr>
          <w:p w14:paraId="3FF43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2FFD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2F16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343</w:t>
            </w:r>
          </w:p>
        </w:tc>
      </w:tr>
      <w:tr w14:paraId="326EC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977F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9703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08773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758D3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52.79</w:t>
            </w:r>
          </w:p>
        </w:tc>
        <w:tc>
          <w:tcPr>
            <w:tcW w:w="247" w:type="pct"/>
            <w:vMerge w:val="continue"/>
            <w:vAlign w:val="center"/>
          </w:tcPr>
          <w:p w14:paraId="15BEF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9248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A810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3500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35E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F1BA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8A9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A9758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 w:val="continue"/>
            <w:vAlign w:val="center"/>
          </w:tcPr>
          <w:p w14:paraId="6B319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8E9D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DEE1C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86" w:type="pct"/>
            <w:vMerge w:val="continue"/>
            <w:vAlign w:val="center"/>
          </w:tcPr>
          <w:p w14:paraId="62D48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D732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427A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342</w:t>
            </w:r>
          </w:p>
        </w:tc>
      </w:tr>
      <w:tr w14:paraId="05614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ECB5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A91E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097BF5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39641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53.99</w:t>
            </w:r>
          </w:p>
        </w:tc>
        <w:tc>
          <w:tcPr>
            <w:tcW w:w="247" w:type="pct"/>
            <w:vMerge w:val="continue"/>
            <w:vAlign w:val="center"/>
          </w:tcPr>
          <w:p w14:paraId="664CE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E93A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173E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63B8B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6E1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B157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0799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060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6222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67FE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D02F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286" w:type="pct"/>
            <w:vMerge w:val="continue"/>
            <w:vAlign w:val="center"/>
          </w:tcPr>
          <w:p w14:paraId="31CB36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BF37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305C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341</w:t>
            </w:r>
          </w:p>
        </w:tc>
      </w:tr>
      <w:tr w14:paraId="51DBD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F2B0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0C9A5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2D5D7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13.29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0AAD4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57.8</w:t>
            </w:r>
          </w:p>
        </w:tc>
        <w:tc>
          <w:tcPr>
            <w:tcW w:w="247" w:type="pct"/>
            <w:vMerge w:val="continue"/>
            <w:vAlign w:val="center"/>
          </w:tcPr>
          <w:p w14:paraId="5494A5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5907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2C2BA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386E4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58EBB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6DB6C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0AD1F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4E78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 w:val="continue"/>
            <w:vAlign w:val="center"/>
          </w:tcPr>
          <w:p w14:paraId="30396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65EEF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30D3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9.34</w:t>
            </w:r>
          </w:p>
        </w:tc>
        <w:tc>
          <w:tcPr>
            <w:tcW w:w="286" w:type="pct"/>
            <w:vMerge w:val="continue"/>
            <w:vAlign w:val="center"/>
          </w:tcPr>
          <w:p w14:paraId="4C2B5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E99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1035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417</w:t>
            </w:r>
          </w:p>
        </w:tc>
      </w:tr>
      <w:tr w14:paraId="392FF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9698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120B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F3AF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1F7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E3F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E857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070D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4F70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804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AB132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F75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B07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4F4A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90C9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36764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08999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19E569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02F2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433</w:t>
            </w:r>
          </w:p>
        </w:tc>
      </w:tr>
      <w:tr w14:paraId="5A8BA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0D2E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5801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E3D9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E9E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3541C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CD45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8F31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57A9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FE15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396B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A9E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608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A8F86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F1FF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8E891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12.08</w:t>
            </w:r>
          </w:p>
        </w:tc>
        <w:tc>
          <w:tcPr>
            <w:tcW w:w="286" w:type="pct"/>
            <w:vMerge w:val="continue"/>
            <w:vAlign w:val="center"/>
          </w:tcPr>
          <w:p w14:paraId="0D2E86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F036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6EFA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425</w:t>
            </w:r>
          </w:p>
        </w:tc>
      </w:tr>
      <w:tr w14:paraId="22EB5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9FC6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2F4F8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AE90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9A4D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E25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9780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D02F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6AFA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F1A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11F2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9B6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CAF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47AC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4B4C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4DF9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57270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7263D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54D1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409</w:t>
            </w:r>
          </w:p>
        </w:tc>
      </w:tr>
      <w:tr w14:paraId="3D196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AC66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856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03C923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66D5E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CC7C3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6989F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81F2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E856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EF2EE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continue"/>
            <w:vAlign w:val="center"/>
          </w:tcPr>
          <w:p w14:paraId="48A77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6F7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BD1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3178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8FDF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16F93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08816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6FD1D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34AE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437</w:t>
            </w:r>
          </w:p>
        </w:tc>
      </w:tr>
      <w:tr w14:paraId="0A7F8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3BC9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569B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3D1D7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45804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247" w:type="pct"/>
            <w:vMerge w:val="continue"/>
            <w:vAlign w:val="center"/>
          </w:tcPr>
          <w:p w14:paraId="5FBD7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3405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599B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5DBC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B70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7C38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6ED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DC0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6942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BA4C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ADBF1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2CEF6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48CDE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4210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421</w:t>
            </w:r>
          </w:p>
        </w:tc>
      </w:tr>
      <w:tr w14:paraId="1B96E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A863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95C6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82C3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009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8752C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2480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F42F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6598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210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10A9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C3F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504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9630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7F28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32E4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14.28</w:t>
            </w:r>
          </w:p>
        </w:tc>
        <w:tc>
          <w:tcPr>
            <w:tcW w:w="286" w:type="pct"/>
            <w:vMerge w:val="continue"/>
            <w:vAlign w:val="center"/>
          </w:tcPr>
          <w:p w14:paraId="0E644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880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9963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413</w:t>
            </w:r>
          </w:p>
        </w:tc>
      </w:tr>
      <w:tr w14:paraId="3F693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8302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A358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260D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A29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029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A6EC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D59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F5F4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4D68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4F1F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96C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E3B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D22F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254B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75B0C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AFE4C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78BC4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A7B8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429</w:t>
            </w:r>
          </w:p>
        </w:tc>
      </w:tr>
      <w:tr w14:paraId="136F9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24FA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55631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6C0C2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6.74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BE0C1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47.27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8603A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EA4F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AC673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A495D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B92D2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AB2B9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25797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B02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38A6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EE34F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17C0D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continue"/>
            <w:vAlign w:val="center"/>
          </w:tcPr>
          <w:p w14:paraId="0F21D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900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5C49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300</w:t>
            </w:r>
          </w:p>
        </w:tc>
      </w:tr>
      <w:tr w14:paraId="150A0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A60C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597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8346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6B7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8DE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ADA4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332BC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2C65A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EA1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BC008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35" w:type="pct"/>
            <w:vMerge w:val="continue"/>
            <w:vAlign w:val="center"/>
          </w:tcPr>
          <w:p w14:paraId="310EF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5EA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7E06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76548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38F6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EAAE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2D8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F892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332</w:t>
            </w:r>
          </w:p>
        </w:tc>
      </w:tr>
      <w:tr w14:paraId="4D8F2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C4F2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2C6B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B8AE9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B343E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49.97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E5884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4D84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72141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11CB5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3E7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3BED6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1B476A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BF6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36F1D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68D5D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E844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4D7E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E79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2E7D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288</w:t>
            </w:r>
          </w:p>
        </w:tc>
      </w:tr>
      <w:tr w14:paraId="52436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7186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DE73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AF35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E8B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7A0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E034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F2E2D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1996E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CCA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17044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35" w:type="pct"/>
            <w:vMerge w:val="continue"/>
            <w:vAlign w:val="center"/>
          </w:tcPr>
          <w:p w14:paraId="2B01B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D83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0B1A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B7A2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856E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8591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A2F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2179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312</w:t>
            </w:r>
          </w:p>
        </w:tc>
      </w:tr>
      <w:tr w14:paraId="214AA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F364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F902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79B4E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C17CC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52.72</w:t>
            </w:r>
          </w:p>
        </w:tc>
        <w:tc>
          <w:tcPr>
            <w:tcW w:w="247" w:type="pct"/>
            <w:vMerge w:val="continue"/>
            <w:vAlign w:val="center"/>
          </w:tcPr>
          <w:p w14:paraId="1811B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9DDD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E10FF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7D28D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6E3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5CBFE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0DEA3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511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B77ED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22EDA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1CFC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C9A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382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3AD0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296</w:t>
            </w:r>
          </w:p>
        </w:tc>
      </w:tr>
      <w:tr w14:paraId="61957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808E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82CC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9DC1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C1E9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DCE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27EC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59920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4E8A8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670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55AED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35" w:type="pct"/>
            <w:vMerge w:val="continue"/>
            <w:vAlign w:val="center"/>
          </w:tcPr>
          <w:p w14:paraId="7C45D0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5E0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A694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36A7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5CBC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4E67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58E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87B0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328</w:t>
            </w:r>
          </w:p>
        </w:tc>
      </w:tr>
      <w:tr w14:paraId="57E5D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E88F0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66F8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F412D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270B7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9471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88FE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2E62F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33C19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541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7557F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15F6E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9AF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209D8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557B2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B22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D94F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6A5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2357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292</w:t>
            </w:r>
          </w:p>
        </w:tc>
      </w:tr>
      <w:tr w14:paraId="3469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6974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3C64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9BD1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583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D3B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4FA9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CC70E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0B91C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842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3F57C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continue"/>
            <w:vAlign w:val="center"/>
          </w:tcPr>
          <w:p w14:paraId="0BA64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22A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1B02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D522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39CF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8E05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1E69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1025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316</w:t>
            </w:r>
          </w:p>
        </w:tc>
      </w:tr>
      <w:tr w14:paraId="1C946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7A0C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D56A5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02300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9DF27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continue"/>
            <w:vAlign w:val="center"/>
          </w:tcPr>
          <w:p w14:paraId="70EDB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BCF3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80D56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2CC9C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7E8CD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C3800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0B687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D15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73ACF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D255B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D25F8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57.21</w:t>
            </w:r>
          </w:p>
        </w:tc>
        <w:tc>
          <w:tcPr>
            <w:tcW w:w="286" w:type="pct"/>
            <w:vMerge w:val="continue"/>
            <w:vAlign w:val="center"/>
          </w:tcPr>
          <w:p w14:paraId="24BB1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33AE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A832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165</w:t>
            </w:r>
          </w:p>
        </w:tc>
      </w:tr>
      <w:tr w14:paraId="0C629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462B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A8EE4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6D20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E3B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5A45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D2EF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DA8B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CE63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6AF6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3612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1D5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18A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9BCD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DD45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98AC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59.85</w:t>
            </w:r>
          </w:p>
        </w:tc>
        <w:tc>
          <w:tcPr>
            <w:tcW w:w="286" w:type="pct"/>
            <w:vMerge w:val="continue"/>
            <w:vAlign w:val="center"/>
          </w:tcPr>
          <w:p w14:paraId="2D21E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CE4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006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173</w:t>
            </w:r>
          </w:p>
        </w:tc>
      </w:tr>
      <w:tr w14:paraId="4CAE9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D564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33618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D626F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44D11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46.65</w:t>
            </w:r>
          </w:p>
        </w:tc>
        <w:tc>
          <w:tcPr>
            <w:tcW w:w="247" w:type="pct"/>
            <w:vMerge w:val="continue"/>
            <w:vAlign w:val="center"/>
          </w:tcPr>
          <w:p w14:paraId="1B9B0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6750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1F63C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E6FD4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7329D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7027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D22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899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C1A4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768A7A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98E20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4.33</w:t>
            </w:r>
          </w:p>
        </w:tc>
        <w:tc>
          <w:tcPr>
            <w:tcW w:w="286" w:type="pct"/>
            <w:vMerge w:val="continue"/>
            <w:vAlign w:val="center"/>
          </w:tcPr>
          <w:p w14:paraId="1C860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29D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B898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506</w:t>
            </w:r>
          </w:p>
        </w:tc>
      </w:tr>
      <w:tr w14:paraId="241C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0F6B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4A59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F6630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E4DBA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43.35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670951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B90D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DFEE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7A24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196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3CE3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B5A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E11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1E81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0E0D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6E97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3.06</w:t>
            </w:r>
          </w:p>
        </w:tc>
        <w:tc>
          <w:tcPr>
            <w:tcW w:w="286" w:type="pct"/>
            <w:vMerge w:val="continue"/>
            <w:vAlign w:val="center"/>
          </w:tcPr>
          <w:p w14:paraId="09A8F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A57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5EE8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507</w:t>
            </w:r>
          </w:p>
        </w:tc>
      </w:tr>
      <w:tr w14:paraId="0EB22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BB13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8188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0AF7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7C905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65E971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7B0C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1DD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B1BE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908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FDD4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3B6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623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2615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B4E0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AB735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4.21</w:t>
            </w:r>
          </w:p>
        </w:tc>
        <w:tc>
          <w:tcPr>
            <w:tcW w:w="286" w:type="pct"/>
            <w:vMerge w:val="continue"/>
            <w:vAlign w:val="center"/>
          </w:tcPr>
          <w:p w14:paraId="017BC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550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26FC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508</w:t>
            </w:r>
          </w:p>
        </w:tc>
      </w:tr>
      <w:tr w14:paraId="793F6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469B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71DE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02E6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F99F7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0AC82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5273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C91C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FFBF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6F1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16F4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01D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146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49C9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63B3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116A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2.95</w:t>
            </w:r>
          </w:p>
        </w:tc>
        <w:tc>
          <w:tcPr>
            <w:tcW w:w="286" w:type="pct"/>
            <w:vMerge w:val="continue"/>
            <w:vAlign w:val="center"/>
          </w:tcPr>
          <w:p w14:paraId="0C366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552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D88A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509</w:t>
            </w:r>
          </w:p>
        </w:tc>
      </w:tr>
      <w:tr w14:paraId="63758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0FF2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6D650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6DE35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ABD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39.99</w:t>
            </w:r>
          </w:p>
        </w:tc>
        <w:tc>
          <w:tcPr>
            <w:tcW w:w="247" w:type="pct"/>
            <w:vMerge w:val="continue"/>
            <w:vAlign w:val="center"/>
          </w:tcPr>
          <w:p w14:paraId="7BECE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A758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314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E73BF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continue"/>
            <w:vAlign w:val="center"/>
          </w:tcPr>
          <w:p w14:paraId="69832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86D13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3B7FA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4E0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49C680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5F30C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DD047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86" w:type="pct"/>
            <w:vMerge w:val="continue"/>
            <w:vAlign w:val="center"/>
          </w:tcPr>
          <w:p w14:paraId="6A569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743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66D1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376</w:t>
            </w:r>
          </w:p>
        </w:tc>
      </w:tr>
      <w:tr w14:paraId="3F03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E29A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E961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FB758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7D4C6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40.09</w:t>
            </w:r>
          </w:p>
        </w:tc>
        <w:tc>
          <w:tcPr>
            <w:tcW w:w="247" w:type="pct"/>
            <w:vMerge w:val="continue"/>
            <w:vAlign w:val="center"/>
          </w:tcPr>
          <w:p w14:paraId="28DB3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D9BA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7048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13D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CF9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1D13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D46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03B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E60B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FEB3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A2E2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6" w:type="pct"/>
            <w:vMerge w:val="continue"/>
            <w:vAlign w:val="center"/>
          </w:tcPr>
          <w:p w14:paraId="4CE90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41A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B190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374</w:t>
            </w:r>
          </w:p>
        </w:tc>
      </w:tr>
      <w:tr w14:paraId="2F57A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6AC8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2B83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0F212C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6BAA4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41.06</w:t>
            </w:r>
          </w:p>
        </w:tc>
        <w:tc>
          <w:tcPr>
            <w:tcW w:w="247" w:type="pct"/>
            <w:vMerge w:val="continue"/>
            <w:vAlign w:val="center"/>
          </w:tcPr>
          <w:p w14:paraId="414F9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5B1E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5760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B68B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731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A77B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C1D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D34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094E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C8F55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D12D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6.28</w:t>
            </w:r>
          </w:p>
        </w:tc>
        <w:tc>
          <w:tcPr>
            <w:tcW w:w="286" w:type="pct"/>
            <w:vMerge w:val="continue"/>
            <w:vAlign w:val="center"/>
          </w:tcPr>
          <w:p w14:paraId="60D8F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3D1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AA53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372</w:t>
            </w:r>
          </w:p>
        </w:tc>
      </w:tr>
      <w:tr w14:paraId="15EAC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1273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8C40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37A94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09F80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41.44</w:t>
            </w:r>
          </w:p>
        </w:tc>
        <w:tc>
          <w:tcPr>
            <w:tcW w:w="247" w:type="pct"/>
            <w:vMerge w:val="continue"/>
            <w:vAlign w:val="center"/>
          </w:tcPr>
          <w:p w14:paraId="1200B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1102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32E4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0C8B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D7F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E238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452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CBC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BB3F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12F7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54FAB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86" w:type="pct"/>
            <w:vMerge w:val="continue"/>
            <w:vAlign w:val="center"/>
          </w:tcPr>
          <w:p w14:paraId="5C73D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69D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8511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370</w:t>
            </w:r>
          </w:p>
        </w:tc>
      </w:tr>
      <w:tr w14:paraId="4470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B104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F33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0B0F1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F2580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41.69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CBC6F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403B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E5D3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A507E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D1D3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5EC5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506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409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8141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5711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E84E9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6.54</w:t>
            </w:r>
          </w:p>
        </w:tc>
        <w:tc>
          <w:tcPr>
            <w:tcW w:w="286" w:type="pct"/>
            <w:vMerge w:val="continue"/>
            <w:vAlign w:val="center"/>
          </w:tcPr>
          <w:p w14:paraId="4C066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486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172E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377</w:t>
            </w:r>
          </w:p>
        </w:tc>
      </w:tr>
      <w:tr w14:paraId="54A2D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64A6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ED4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E123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C48FB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41.66</w:t>
            </w:r>
          </w:p>
        </w:tc>
        <w:tc>
          <w:tcPr>
            <w:tcW w:w="247" w:type="pct"/>
            <w:vMerge w:val="continue"/>
            <w:vAlign w:val="center"/>
          </w:tcPr>
          <w:p w14:paraId="56F4B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48B5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16F5F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89E0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B42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481F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005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3A7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B8C0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5C00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EB0D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6.52</w:t>
            </w:r>
          </w:p>
        </w:tc>
        <w:tc>
          <w:tcPr>
            <w:tcW w:w="286" w:type="pct"/>
            <w:vMerge w:val="continue"/>
            <w:vAlign w:val="center"/>
          </w:tcPr>
          <w:p w14:paraId="7B7AC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53C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9CDB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378</w:t>
            </w:r>
          </w:p>
        </w:tc>
      </w:tr>
      <w:tr w14:paraId="7D74B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61A4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2F8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E67CC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0DF3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42.21</w:t>
            </w:r>
          </w:p>
        </w:tc>
        <w:tc>
          <w:tcPr>
            <w:tcW w:w="247" w:type="pct"/>
            <w:vMerge w:val="continue"/>
            <w:vAlign w:val="center"/>
          </w:tcPr>
          <w:p w14:paraId="75374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4D55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935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C897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137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58659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325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D68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DCBB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B444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1B52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6.76</w:t>
            </w:r>
          </w:p>
        </w:tc>
        <w:tc>
          <w:tcPr>
            <w:tcW w:w="286" w:type="pct"/>
            <w:vMerge w:val="continue"/>
            <w:vAlign w:val="center"/>
          </w:tcPr>
          <w:p w14:paraId="6440A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EAB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FF41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375</w:t>
            </w:r>
          </w:p>
        </w:tc>
      </w:tr>
      <w:tr w14:paraId="0662B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2315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AD8A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5646F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903CF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42.24</w:t>
            </w:r>
          </w:p>
        </w:tc>
        <w:tc>
          <w:tcPr>
            <w:tcW w:w="247" w:type="pct"/>
            <w:vMerge w:val="continue"/>
            <w:vAlign w:val="center"/>
          </w:tcPr>
          <w:p w14:paraId="424DC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DA0F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701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F1DE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FB5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CBA2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D6B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9C8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4F09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D171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71E7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6.77</w:t>
            </w:r>
          </w:p>
        </w:tc>
        <w:tc>
          <w:tcPr>
            <w:tcW w:w="286" w:type="pct"/>
            <w:vMerge w:val="continue"/>
            <w:vAlign w:val="center"/>
          </w:tcPr>
          <w:p w14:paraId="61C41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A523E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2429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373</w:t>
            </w:r>
          </w:p>
        </w:tc>
      </w:tr>
      <w:tr w14:paraId="6269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4E8A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C322D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BFA2F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7F1C8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47" w:type="pct"/>
            <w:vMerge w:val="continue"/>
            <w:vAlign w:val="center"/>
          </w:tcPr>
          <w:p w14:paraId="11AED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B3D8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1CBB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FF58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A6B7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73D9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7B0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A50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8D1D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6821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6C02E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7.11</w:t>
            </w:r>
          </w:p>
        </w:tc>
        <w:tc>
          <w:tcPr>
            <w:tcW w:w="286" w:type="pct"/>
            <w:vMerge w:val="continue"/>
            <w:vAlign w:val="center"/>
          </w:tcPr>
          <w:p w14:paraId="25D07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A7FF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A6F7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371</w:t>
            </w:r>
          </w:p>
        </w:tc>
      </w:tr>
      <w:tr w14:paraId="76531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EF2B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130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2994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D3E1D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42.99</w:t>
            </w:r>
          </w:p>
        </w:tc>
        <w:tc>
          <w:tcPr>
            <w:tcW w:w="247" w:type="pct"/>
            <w:vMerge w:val="continue"/>
            <w:vAlign w:val="center"/>
          </w:tcPr>
          <w:p w14:paraId="030B5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5CCD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E052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79E4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327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D12C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C33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FE2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47BB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A5F6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218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5D3A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EBF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1839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369</w:t>
            </w:r>
          </w:p>
        </w:tc>
      </w:tr>
      <w:tr w14:paraId="41D16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D330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8B521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7C12E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92BB6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51.74</w:t>
            </w:r>
          </w:p>
        </w:tc>
        <w:tc>
          <w:tcPr>
            <w:tcW w:w="247" w:type="pct"/>
            <w:vMerge w:val="continue"/>
            <w:vAlign w:val="center"/>
          </w:tcPr>
          <w:p w14:paraId="6CF88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63F6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998B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2671A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86ACB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continue"/>
            <w:vAlign w:val="center"/>
          </w:tcPr>
          <w:p w14:paraId="54203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3972C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98F97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4B7D8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7BFFFD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6A448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6" w:type="pct"/>
            <w:vMerge w:val="continue"/>
            <w:vAlign w:val="center"/>
          </w:tcPr>
          <w:p w14:paraId="077E9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FD5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8845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524</w:t>
            </w:r>
          </w:p>
        </w:tc>
      </w:tr>
      <w:tr w14:paraId="126A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915B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144F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D1C9F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E2172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52.16</w:t>
            </w:r>
          </w:p>
        </w:tc>
        <w:tc>
          <w:tcPr>
            <w:tcW w:w="247" w:type="pct"/>
            <w:vMerge w:val="continue"/>
            <w:vAlign w:val="center"/>
          </w:tcPr>
          <w:p w14:paraId="7444F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5FD0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616F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91A42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5F6BA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F09B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159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A50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2303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E4A9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F3DC0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86" w:type="pct"/>
            <w:vMerge w:val="continue"/>
            <w:vAlign w:val="center"/>
          </w:tcPr>
          <w:p w14:paraId="3F0BA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D1A6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627D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527</w:t>
            </w:r>
          </w:p>
        </w:tc>
      </w:tr>
      <w:tr w14:paraId="1EC95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6BDD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4AE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194D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C73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B18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33EC4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F4A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98B88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6907C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AACD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C29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BEC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CBBEB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4034C5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38CD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CD41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393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2AD2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530</w:t>
            </w:r>
          </w:p>
        </w:tc>
      </w:tr>
      <w:tr w14:paraId="4E3DF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CE7B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06AB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9B161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4E457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52.98</w:t>
            </w:r>
          </w:p>
        </w:tc>
        <w:tc>
          <w:tcPr>
            <w:tcW w:w="247" w:type="pct"/>
            <w:vMerge w:val="continue"/>
            <w:vAlign w:val="center"/>
          </w:tcPr>
          <w:p w14:paraId="16F07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3418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308F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A36F3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192F4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5C6C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E21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31F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184B8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5B9AD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A108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86" w:type="pct"/>
            <w:vMerge w:val="continue"/>
            <w:vAlign w:val="center"/>
          </w:tcPr>
          <w:p w14:paraId="05CC1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9C4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F8FE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521</w:t>
            </w:r>
          </w:p>
        </w:tc>
      </w:tr>
      <w:tr w14:paraId="07465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3B1E97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F9E48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65C8B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76C77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continue"/>
            <w:vAlign w:val="center"/>
          </w:tcPr>
          <w:p w14:paraId="17236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4F256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1FE0B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AA35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7A83A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BCAA2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7C286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CA9CF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97C6F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15D7B9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FFF7E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57A6F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6A7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5E6B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453</w:t>
            </w:r>
          </w:p>
        </w:tc>
      </w:tr>
      <w:tr w14:paraId="5FC00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0067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299A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BF85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870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19A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1ECD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6735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31B1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A5F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A60E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43F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AAE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1CD3C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0997D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20B5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7F84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338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A3C4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445</w:t>
            </w:r>
          </w:p>
        </w:tc>
      </w:tr>
      <w:tr w14:paraId="5E377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5BEF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021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D79C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273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F781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DE59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D04A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6D5B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EDD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47E2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A27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BE6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FA896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219155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F9B3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0334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43C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71FE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461</w:t>
            </w:r>
          </w:p>
        </w:tc>
      </w:tr>
      <w:tr w14:paraId="4510B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0BA6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A2C6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48C9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06A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FE6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90E52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65719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28F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A70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E47B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C55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357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B2B7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6CCC5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7315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B037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29A1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14E7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455</w:t>
            </w:r>
          </w:p>
        </w:tc>
      </w:tr>
      <w:tr w14:paraId="04EBE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DB1A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29D27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20EE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180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A93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AAFF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AB35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D88F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8BC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B6C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5C0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F52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21422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59706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8C49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9BA0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1DF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677B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447</w:t>
            </w:r>
          </w:p>
        </w:tc>
      </w:tr>
      <w:tr w14:paraId="1F7BD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904EE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D32F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7540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7C0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B2F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23179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F0D58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E04DA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4BE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9611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28C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47D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37F65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69709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F0F3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517E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3D04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DBC7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463</w:t>
            </w:r>
          </w:p>
        </w:tc>
      </w:tr>
      <w:tr w14:paraId="5F05F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D84F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0838A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174C6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7E6E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47" w:type="pct"/>
            <w:vMerge w:val="continue"/>
            <w:vAlign w:val="center"/>
          </w:tcPr>
          <w:p w14:paraId="61053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F8BE4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54D69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85C04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0D138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152E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1A5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2F0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1BE07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722180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A58D9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286" w:type="pct"/>
            <w:vMerge w:val="continue"/>
            <w:vAlign w:val="center"/>
          </w:tcPr>
          <w:p w14:paraId="0DA59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9F8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6844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  <w:tr w14:paraId="51D9D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2957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A113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1C96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752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4C8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45E2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A7F7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787B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725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949B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06D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76B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4779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A94C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304F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10.19</w:t>
            </w:r>
          </w:p>
        </w:tc>
        <w:tc>
          <w:tcPr>
            <w:tcW w:w="286" w:type="pct"/>
            <w:vMerge w:val="continue"/>
            <w:vAlign w:val="center"/>
          </w:tcPr>
          <w:p w14:paraId="3062F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EE1D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856E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6DA9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DED0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92F5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9643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54A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4A4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0A34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33170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6176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DDB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3E52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37F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16D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205C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2B42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1D34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10.18</w:t>
            </w:r>
          </w:p>
        </w:tc>
        <w:tc>
          <w:tcPr>
            <w:tcW w:w="286" w:type="pct"/>
            <w:vMerge w:val="continue"/>
            <w:vAlign w:val="center"/>
          </w:tcPr>
          <w:p w14:paraId="7F77B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F98D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BC23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3C884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C4F2A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18B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3241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8AB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942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3FA27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D8D8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FEBF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248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2BB0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C2A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CFB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D333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0C6D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7438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286" w:type="pct"/>
            <w:vMerge w:val="continue"/>
            <w:vAlign w:val="center"/>
          </w:tcPr>
          <w:p w14:paraId="0D950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591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5A2D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  <w:tr w14:paraId="2B45C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4026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BABA1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2544D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727C9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25.76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C66B3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B11D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5E15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1F2DC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5CFCD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FAA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B77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FC3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119B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189AD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9E170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38985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597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78A4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</w:tr>
      <w:tr w14:paraId="6AF03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F7DB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4320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0EFFB2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2605B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25.86</w:t>
            </w:r>
          </w:p>
        </w:tc>
        <w:tc>
          <w:tcPr>
            <w:tcW w:w="247" w:type="pct"/>
            <w:vMerge w:val="continue"/>
            <w:vAlign w:val="center"/>
          </w:tcPr>
          <w:p w14:paraId="45AB9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3F03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286B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4C0D4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04B0B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A8DF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A35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D75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312F2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58F54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59A3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7BE78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1300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6B21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</w:tr>
      <w:tr w14:paraId="10FA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CE1D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F0CF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EC1B5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8565A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3E8BA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237A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B91D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58049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658D4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7869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A98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90E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D59B5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158A7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B519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4665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6267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BC5A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147</w:t>
            </w:r>
          </w:p>
        </w:tc>
      </w:tr>
      <w:tr w14:paraId="6BBF7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B3C7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E36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64D87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654D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36.96</w:t>
            </w:r>
          </w:p>
        </w:tc>
        <w:tc>
          <w:tcPr>
            <w:tcW w:w="247" w:type="pct"/>
            <w:vMerge w:val="continue"/>
            <w:vAlign w:val="center"/>
          </w:tcPr>
          <w:p w14:paraId="44682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A7DC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69FE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EF0AA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21D9C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B3B1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2F2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A49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B4F31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281EA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BC1B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1F96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421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C514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</w:t>
            </w:r>
          </w:p>
        </w:tc>
      </w:tr>
      <w:tr w14:paraId="464EA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C2FB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EC965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F514C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F529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continue"/>
            <w:vAlign w:val="center"/>
          </w:tcPr>
          <w:p w14:paraId="64416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B622B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40374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3489A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continue"/>
            <w:vAlign w:val="center"/>
          </w:tcPr>
          <w:p w14:paraId="3365C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3BB9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714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E80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18340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34C28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continue"/>
            <w:vAlign w:val="center"/>
          </w:tcPr>
          <w:p w14:paraId="7BB52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0B99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BB1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5F83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504</w:t>
            </w:r>
          </w:p>
        </w:tc>
      </w:tr>
      <w:tr w14:paraId="4ADBA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38B2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B901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310D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688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05D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309D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C2E2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233A0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1193A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9A56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279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1F1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7E725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79903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BB7A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FBCA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835B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68C1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496</w:t>
            </w:r>
          </w:p>
        </w:tc>
      </w:tr>
      <w:tr w14:paraId="26606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786B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6A7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D8EC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4CD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3AB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82395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082D6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067A7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continue"/>
            <w:vAlign w:val="center"/>
          </w:tcPr>
          <w:p w14:paraId="33843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1371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284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82F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FBDDD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71D5C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266C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B137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E3C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6CFE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505</w:t>
            </w:r>
          </w:p>
        </w:tc>
      </w:tr>
      <w:tr w14:paraId="4EF0A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C621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3A6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FA6A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6AC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AAE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909A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1C01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222CB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3BD47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1DE7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7C8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47F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C2F56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1F069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F2C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D02D2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5EF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E6B6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497</w:t>
            </w:r>
          </w:p>
        </w:tc>
      </w:tr>
      <w:tr w14:paraId="357C0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1725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987F8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0646F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10.62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81D9A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54.31</w:t>
            </w:r>
          </w:p>
        </w:tc>
        <w:tc>
          <w:tcPr>
            <w:tcW w:w="247" w:type="pct"/>
            <w:vMerge w:val="continue"/>
            <w:vAlign w:val="center"/>
          </w:tcPr>
          <w:p w14:paraId="22A9D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8FC0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6E30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FC669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29CF0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63A36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02364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42C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A913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2FFD3A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0C63C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00E5B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71EA2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148D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59CD7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15C2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87908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63513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D349A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60A62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77543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38A3B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AEF5E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4C08F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F956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091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2A43A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 w:val="continue"/>
            <w:vAlign w:val="center"/>
          </w:tcPr>
          <w:p w14:paraId="51650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B6EB2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continue"/>
            <w:vAlign w:val="center"/>
          </w:tcPr>
          <w:p w14:paraId="50CD8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6FCD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A3D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9770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197</w:t>
            </w:r>
          </w:p>
        </w:tc>
      </w:tr>
      <w:tr w14:paraId="5C4C9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B60B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28B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DC00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FF1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FAC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4009D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76A1F3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DFC7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68F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8728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C40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A97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4C5F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944A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AA34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535E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0CF6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BC63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198</w:t>
            </w:r>
          </w:p>
        </w:tc>
      </w:tr>
      <w:tr w14:paraId="6ECA5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0B3F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3F23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E59EF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542D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71.45</w:t>
            </w:r>
          </w:p>
        </w:tc>
        <w:tc>
          <w:tcPr>
            <w:tcW w:w="247" w:type="pct"/>
            <w:vMerge w:val="continue"/>
            <w:vAlign w:val="center"/>
          </w:tcPr>
          <w:p w14:paraId="17754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865E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7DBCB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56233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140C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D536B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 w:val="continue"/>
            <w:vAlign w:val="center"/>
          </w:tcPr>
          <w:p w14:paraId="1454E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9AC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89A6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5E82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5D8B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6EF1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F2D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FF4A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202</w:t>
            </w:r>
          </w:p>
        </w:tc>
      </w:tr>
      <w:tr w14:paraId="549C7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2F84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9828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07F97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9EB9B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78.35</w:t>
            </w:r>
          </w:p>
        </w:tc>
        <w:tc>
          <w:tcPr>
            <w:tcW w:w="247" w:type="pct"/>
            <w:vMerge w:val="continue"/>
            <w:vAlign w:val="center"/>
          </w:tcPr>
          <w:p w14:paraId="6EC4B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CDD27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1B31A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B2B3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9BB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769A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1A5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E99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74CB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46FE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40EF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CCB9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8F08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814E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201</w:t>
            </w:r>
          </w:p>
        </w:tc>
      </w:tr>
      <w:tr w14:paraId="477EC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20CC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F765D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AFD45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16D9B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 w:val="continue"/>
            <w:vAlign w:val="center"/>
          </w:tcPr>
          <w:p w14:paraId="14EDB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FE25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A2050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4AB90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continue"/>
            <w:vAlign w:val="center"/>
          </w:tcPr>
          <w:p w14:paraId="34C55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17D21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08797B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873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8DE5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3F2F4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vMerge w:val="continue"/>
            <w:vAlign w:val="center"/>
          </w:tcPr>
          <w:p w14:paraId="7AA4B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C266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6BD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69AF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349</w:t>
            </w:r>
          </w:p>
        </w:tc>
      </w:tr>
      <w:tr w14:paraId="5606A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6C29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16AD8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B04E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0EE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35E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2E1C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B8572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9771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BD5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5048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F50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421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6FE0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A052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A59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480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85B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0215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347</w:t>
            </w:r>
          </w:p>
        </w:tc>
      </w:tr>
      <w:tr w14:paraId="531A6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7EB5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9E402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B521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546B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A11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A785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4A9D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1EE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85A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1BCF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702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CAC7E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 w:val="continue"/>
            <w:vAlign w:val="center"/>
          </w:tcPr>
          <w:p w14:paraId="708B9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72CF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3B15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5C02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238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6F9E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351</w:t>
            </w:r>
          </w:p>
        </w:tc>
      </w:tr>
      <w:tr w14:paraId="12AC2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7F56D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D6C6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2E7F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F00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40B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EAF9F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4284A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8966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3C1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4D9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09A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C5946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 w:val="continue"/>
            <w:vAlign w:val="center"/>
          </w:tcPr>
          <w:p w14:paraId="67E53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E73C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FD1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D65C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991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3A3F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348</w:t>
            </w:r>
          </w:p>
        </w:tc>
      </w:tr>
      <w:tr w14:paraId="3CF58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1C6A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CDC94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52EE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54D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0138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8E18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FC2B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AE72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0B6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E209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602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7BF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14B0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7833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F0DE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EAB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652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1580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350</w:t>
            </w:r>
          </w:p>
        </w:tc>
      </w:tr>
      <w:tr w14:paraId="6B670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22F9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C2F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EB8B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958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F8E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1343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A29F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6C411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D58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C3251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5CE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4316E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 w:val="continue"/>
            <w:vAlign w:val="center"/>
          </w:tcPr>
          <w:p w14:paraId="57665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C6AF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FA32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24FA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65F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B5BE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352</w:t>
            </w:r>
          </w:p>
        </w:tc>
      </w:tr>
      <w:tr w14:paraId="5BAFA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9935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4BDC9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FF2A4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A9C6C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57.29</w:t>
            </w:r>
          </w:p>
        </w:tc>
        <w:tc>
          <w:tcPr>
            <w:tcW w:w="247" w:type="pct"/>
            <w:vMerge w:val="continue"/>
            <w:vAlign w:val="center"/>
          </w:tcPr>
          <w:p w14:paraId="0E09D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9F24F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FCD6C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6B8B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691A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3290B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589F2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A70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E9B8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10735D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continue"/>
            <w:vAlign w:val="center"/>
          </w:tcPr>
          <w:p w14:paraId="34C45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B2F4E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10D1C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5EB7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438</w:t>
            </w:r>
          </w:p>
        </w:tc>
      </w:tr>
      <w:tr w14:paraId="74808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BE58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115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363A8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15273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57.33</w:t>
            </w:r>
          </w:p>
        </w:tc>
        <w:tc>
          <w:tcPr>
            <w:tcW w:w="247" w:type="pct"/>
            <w:vMerge w:val="continue"/>
            <w:vAlign w:val="center"/>
          </w:tcPr>
          <w:p w14:paraId="13237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27CDB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1B066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F420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E1C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B4E3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F0A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516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26C1C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887A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7606B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904B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2B12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7E61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439</w:t>
            </w:r>
          </w:p>
        </w:tc>
      </w:tr>
      <w:tr w14:paraId="4D643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2088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B36D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267B5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13.29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FAC43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57.8</w:t>
            </w:r>
          </w:p>
        </w:tc>
        <w:tc>
          <w:tcPr>
            <w:tcW w:w="247" w:type="pct"/>
            <w:vMerge w:val="continue"/>
            <w:vAlign w:val="center"/>
          </w:tcPr>
          <w:p w14:paraId="0EA0B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61FA7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476F9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E1F6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50715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continue"/>
            <w:vAlign w:val="center"/>
          </w:tcPr>
          <w:p w14:paraId="6BDA0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E59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652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8B55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F483A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0EEE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47B40D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61702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F544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418</w:t>
            </w:r>
          </w:p>
        </w:tc>
      </w:tr>
      <w:tr w14:paraId="14509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8BEE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DC07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CAA5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9AB4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15C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4D0E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C392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A80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8255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CC28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7E6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640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C2A17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5CCE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0E83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8609A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7D0B2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8ECC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434</w:t>
            </w:r>
          </w:p>
        </w:tc>
      </w:tr>
      <w:tr w14:paraId="557F9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258D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6729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5467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786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D43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19AF9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016A7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D2417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CAFA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94C4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E90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487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975E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C839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09B7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87425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5ADA31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A76F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419</w:t>
            </w:r>
          </w:p>
        </w:tc>
      </w:tr>
      <w:tr w14:paraId="74E0B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C014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7A2C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A0AB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6CE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6CF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13B7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0DA8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EC9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EF8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720A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E35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DBA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2159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13F2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E01A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1B050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24140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413D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435</w:t>
            </w:r>
          </w:p>
        </w:tc>
      </w:tr>
      <w:tr w14:paraId="7D41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BA4D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DD9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6ADC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63E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845C2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7347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4211F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5E83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F8C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EC3A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617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142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5FF7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3C07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AE77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D6AAA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601CD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6C99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410</w:t>
            </w:r>
          </w:p>
        </w:tc>
      </w:tr>
      <w:tr w14:paraId="5D987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D5C1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1A9C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9EE7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CB54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076B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6638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3FB9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6DAC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56A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59F5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F15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5CE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8205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C099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A8B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115C8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2BABE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FFE8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426</w:t>
            </w:r>
          </w:p>
        </w:tc>
      </w:tr>
      <w:tr w14:paraId="07025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C1F7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EF5D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7E6A1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C0F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BAF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D0AA3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3C422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1DA5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7E9F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7B98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0FA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EB4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8B84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1856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5306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C3826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711B6C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157A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411</w:t>
            </w:r>
          </w:p>
        </w:tc>
      </w:tr>
      <w:tr w14:paraId="3FF8F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0682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5CE8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EB2C7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9EA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65F3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F3C88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0603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5418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EDE3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D0DB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CC5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957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01B1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A8D9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63A3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28BCE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78737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1C91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427</w:t>
            </w:r>
          </w:p>
        </w:tc>
      </w:tr>
      <w:tr w14:paraId="20163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D9BC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D7D1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2CD21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28BE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C80E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78F20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58DCC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7E52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E5AB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continue"/>
            <w:vAlign w:val="center"/>
          </w:tcPr>
          <w:p w14:paraId="0EE9D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D70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2BD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4593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E658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72CBE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A843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5DDE7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329F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422</w:t>
            </w:r>
          </w:p>
        </w:tc>
      </w:tr>
      <w:tr w14:paraId="5D60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EC19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38C7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FBF6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35D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40C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848AC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1714B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05C6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07A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73CD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541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18B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91329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F1FA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C2E2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16B4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529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317B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423</w:t>
            </w:r>
          </w:p>
        </w:tc>
      </w:tr>
      <w:tr w14:paraId="7998C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1A875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6BD2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0DDA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964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E6599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AC908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1D462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7B87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23C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5A26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DBE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B81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584D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587B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2654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203A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D2F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6D8B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414</w:t>
            </w:r>
          </w:p>
        </w:tc>
      </w:tr>
      <w:tr w14:paraId="40CCE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5FC7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A1F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0C91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D31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BB4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D4E9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AB7E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CFAF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6B9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297C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DD9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C13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CB0A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0643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F2AB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5B22D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3F81D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74D2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430</w:t>
            </w:r>
          </w:p>
        </w:tc>
      </w:tr>
      <w:tr w14:paraId="1F68D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0743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6AC91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5590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FE2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384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B75BC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2EDD0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1443C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E22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D446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CB2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812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CA2A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7D93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311E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20B6A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 w:val="continue"/>
            <w:vAlign w:val="center"/>
          </w:tcPr>
          <w:p w14:paraId="4B03B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A94F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415</w:t>
            </w:r>
          </w:p>
        </w:tc>
      </w:tr>
      <w:tr w14:paraId="1A54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3C80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BB9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43C2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B10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299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9AA2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0E4E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89C7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D2C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4D8F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11FB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DDA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95E2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BD4E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2CD3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5FF53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continue"/>
            <w:vAlign w:val="center"/>
          </w:tcPr>
          <w:p w14:paraId="0F367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7C79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431</w:t>
            </w:r>
          </w:p>
        </w:tc>
      </w:tr>
      <w:tr w14:paraId="7E5F5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8987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B676F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A2065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7F1A8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44.15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CCDCA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DCDF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21BFB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68CDD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526F6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2DB5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333B6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7ED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189E5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23C6F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continue"/>
            <w:vAlign w:val="center"/>
          </w:tcPr>
          <w:p w14:paraId="63847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C00B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3192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18D2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302</w:t>
            </w:r>
          </w:p>
        </w:tc>
      </w:tr>
      <w:tr w14:paraId="7771B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9EF41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AA012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9F66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E2E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F594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35C5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9840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49D99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019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66310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35" w:type="pct"/>
            <w:vMerge w:val="continue"/>
            <w:vAlign w:val="center"/>
          </w:tcPr>
          <w:p w14:paraId="616D27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9FE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88721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30CB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A03A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A608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0281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244B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334</w:t>
            </w:r>
          </w:p>
        </w:tc>
      </w:tr>
      <w:tr w14:paraId="47F3F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0B96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3218E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962C9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7.81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DE509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49.55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6BBA3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78D2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D2870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73688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478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1117E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27296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D4E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7850F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55E4E2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8C07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B8AA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AB7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091E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290</w:t>
            </w:r>
          </w:p>
        </w:tc>
      </w:tr>
      <w:tr w14:paraId="014C7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4B32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8ADB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AB27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084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C63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CFF5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A316E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15753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68E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072C2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35" w:type="pct"/>
            <w:vMerge w:val="continue"/>
            <w:vAlign w:val="center"/>
          </w:tcPr>
          <w:p w14:paraId="7D9E0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7C3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24A1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FFEC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BC95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69F0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992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8D85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314</w:t>
            </w:r>
          </w:p>
        </w:tc>
      </w:tr>
      <w:tr w14:paraId="21F5E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DDA7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12D1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A150C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48CAA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370B0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526EB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712792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161A2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A4C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1BC39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6CE4C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C14F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7921E4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2442D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39E8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4ABA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3A7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BB2E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301</w:t>
            </w:r>
          </w:p>
        </w:tc>
      </w:tr>
      <w:tr w14:paraId="5FB46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116A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E21B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D9F7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DC2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D5A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7700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043B3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70584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126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EA567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35" w:type="pct"/>
            <w:vMerge w:val="continue"/>
            <w:vAlign w:val="center"/>
          </w:tcPr>
          <w:p w14:paraId="1A861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8B8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8CBB0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9471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FC6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91B7C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E77D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E726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333</w:t>
            </w:r>
          </w:p>
        </w:tc>
      </w:tr>
      <w:tr w14:paraId="1B2EA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7A8B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BE7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8FB8D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58231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55.05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EB0A2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94E8E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25B435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0D6B7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01E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3D153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608E9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EE6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D0BC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81CF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9C69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5C7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6B34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B8CA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298</w:t>
            </w:r>
          </w:p>
        </w:tc>
      </w:tr>
      <w:tr w14:paraId="3F75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6DF02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480F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3E97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FA8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0677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C56D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BC5C7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6D80F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782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51A16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35" w:type="pct"/>
            <w:vMerge w:val="continue"/>
            <w:vAlign w:val="center"/>
          </w:tcPr>
          <w:p w14:paraId="54CCE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74B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0271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6BFA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18CE8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5CAF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AB4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C033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330</w:t>
            </w:r>
          </w:p>
        </w:tc>
      </w:tr>
      <w:tr w14:paraId="3E3E3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C3C6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470F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BC44B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48E9F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59.55</w:t>
            </w:r>
          </w:p>
        </w:tc>
        <w:tc>
          <w:tcPr>
            <w:tcW w:w="247" w:type="pct"/>
            <w:vMerge w:val="continue"/>
            <w:vAlign w:val="center"/>
          </w:tcPr>
          <w:p w14:paraId="5E98B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44DD2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589213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77031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B7C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18C7A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45353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934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7A6121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7B4102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8105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67CF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7DE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21C2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289</w:t>
            </w:r>
          </w:p>
        </w:tc>
      </w:tr>
      <w:tr w14:paraId="7353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49E4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7932E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47B0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27F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F46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9397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CC2D9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5A262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FD1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F9E7D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35" w:type="pct"/>
            <w:vMerge w:val="continue"/>
            <w:vAlign w:val="center"/>
          </w:tcPr>
          <w:p w14:paraId="1E43D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5F7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6309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0689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71F2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0A0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E22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B9BB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313</w:t>
            </w:r>
          </w:p>
        </w:tc>
      </w:tr>
      <w:tr w14:paraId="3D4FF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3F4E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48D9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70DE9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B4A3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</w:t>
            </w:r>
          </w:p>
        </w:tc>
        <w:tc>
          <w:tcPr>
            <w:tcW w:w="247" w:type="pct"/>
            <w:vMerge w:val="continue"/>
            <w:vAlign w:val="center"/>
          </w:tcPr>
          <w:p w14:paraId="0BE6A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B068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3E7AD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59E8F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191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2F6BF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3F195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72E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344526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5BDE7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0902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4E40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5D0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0CE8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297</w:t>
            </w:r>
          </w:p>
        </w:tc>
      </w:tr>
      <w:tr w14:paraId="21552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EE12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DE04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001AA2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8EABE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65.05</w:t>
            </w:r>
          </w:p>
        </w:tc>
        <w:tc>
          <w:tcPr>
            <w:tcW w:w="247" w:type="pct"/>
            <w:vMerge w:val="continue"/>
            <w:vAlign w:val="center"/>
          </w:tcPr>
          <w:p w14:paraId="0099A1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0E19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916E3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4E1B2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94C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CD4D8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35" w:type="pct"/>
            <w:vMerge w:val="continue"/>
            <w:vAlign w:val="center"/>
          </w:tcPr>
          <w:p w14:paraId="0C810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43D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BB45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053B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7034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3D9A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FA48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90F0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</w:t>
            </w:r>
          </w:p>
        </w:tc>
      </w:tr>
      <w:tr w14:paraId="2F8B7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A22C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A9B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148EC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5B7D2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816C5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C9BB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BEDB5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09686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E21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FA97D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543E8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CB2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34836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14703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00591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0A92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18C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B8D9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293</w:t>
            </w:r>
          </w:p>
        </w:tc>
      </w:tr>
      <w:tr w14:paraId="4E5B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3581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5DE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AE1A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B37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11C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DF7A0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FCE0C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1ECD2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7DB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58DC1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continue"/>
            <w:vAlign w:val="center"/>
          </w:tcPr>
          <w:p w14:paraId="3A344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9A1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A7BB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6347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549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54AA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EE2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3391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317</w:t>
            </w:r>
          </w:p>
        </w:tc>
      </w:tr>
      <w:tr w14:paraId="63BB5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C255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F0DC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F7A68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F77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8BA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51D08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25CF85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continue"/>
            <w:vAlign w:val="center"/>
          </w:tcPr>
          <w:p w14:paraId="2552E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8194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CF9A5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104BF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217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5190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C816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B405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EAE8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919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2E3B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294</w:t>
            </w:r>
          </w:p>
        </w:tc>
      </w:tr>
      <w:tr w14:paraId="5693D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4006F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D09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F8F6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8FF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19F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1BC6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465D0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 w:val="continue"/>
            <w:vAlign w:val="center"/>
          </w:tcPr>
          <w:p w14:paraId="6101D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C6A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A4FE3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continue"/>
            <w:vAlign w:val="center"/>
          </w:tcPr>
          <w:p w14:paraId="15CF3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BAB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8C03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0C49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1BD20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F93B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B23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1E40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318</w:t>
            </w:r>
          </w:p>
        </w:tc>
      </w:tr>
      <w:tr w14:paraId="79FA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14BA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DDC1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E7911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592A7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continue"/>
            <w:vAlign w:val="center"/>
          </w:tcPr>
          <w:p w14:paraId="763A7A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C7EE1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AA2BC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0235A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674FA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515BE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5E280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0B0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FA484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588A2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continue"/>
            <w:vAlign w:val="center"/>
          </w:tcPr>
          <w:p w14:paraId="25DDD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9BD0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DF3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3E5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167</w:t>
            </w:r>
          </w:p>
        </w:tc>
      </w:tr>
      <w:tr w14:paraId="4E73F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09DD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156C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8EF5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06D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681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082D8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56A75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D201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F51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FDD7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C3F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E33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FBD9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857A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EBE2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3264D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BD6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1EE6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169</w:t>
            </w:r>
          </w:p>
        </w:tc>
      </w:tr>
      <w:tr w14:paraId="6AEA6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29DC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AAA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10FF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890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F21CF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F335B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604BB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4580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F44B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9D00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DF1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63D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162A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FCDA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FCD5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64D0A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AB7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57BC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175</w:t>
            </w:r>
          </w:p>
        </w:tc>
      </w:tr>
      <w:tr w14:paraId="47B4D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3CBB3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B7A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0C5A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6D0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A36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F4657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588E2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03B5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236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CD00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44F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FE1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DC8D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D74F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4F65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5CE42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635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E91A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177</w:t>
            </w:r>
          </w:p>
        </w:tc>
      </w:tr>
      <w:tr w14:paraId="0B7CA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EC9B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B2B81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F21A2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85756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9943D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7081B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D06CE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92F15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continue"/>
            <w:vAlign w:val="center"/>
          </w:tcPr>
          <w:p w14:paraId="5E5A6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E4872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4C589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37A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BD6F8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10EC2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E5A47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38744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352A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99A5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386</w:t>
            </w:r>
          </w:p>
        </w:tc>
      </w:tr>
      <w:tr w14:paraId="7CC79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8A80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238D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9352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7C0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69E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FA77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64B7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80BA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617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DC1B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E29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A09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0CFB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C942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A9EE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E450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027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E031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380</w:t>
            </w:r>
          </w:p>
        </w:tc>
      </w:tr>
      <w:tr w14:paraId="4EAC5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061E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FAA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BECC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A36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E9C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4902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A5EF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758A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F085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E817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61B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273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E02E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12B0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ADE2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8166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30C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9BC3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382</w:t>
            </w:r>
          </w:p>
        </w:tc>
      </w:tr>
      <w:tr w14:paraId="7FB39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4FBA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4BFC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B8EEE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654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A25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00DC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AFC3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864A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17A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DF8FC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FB1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265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702C9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7A7FF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B51C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B939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451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78A7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384</w:t>
            </w:r>
          </w:p>
        </w:tc>
      </w:tr>
      <w:tr w14:paraId="21B3E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763B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DFF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A40E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DB8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03A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FB66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63AB2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20D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1C9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7B09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B21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381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406C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2135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BF95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83AA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CFEAC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2709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396</w:t>
            </w:r>
          </w:p>
        </w:tc>
      </w:tr>
      <w:tr w14:paraId="099EC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0D39A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A0E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FA90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3A9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C65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D64BB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C7DC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F786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C62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194D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790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A21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11816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DADF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6E9C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1AED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FF46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3D4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390</w:t>
            </w:r>
          </w:p>
        </w:tc>
      </w:tr>
      <w:tr w14:paraId="041E7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C920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A40E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6491B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BB6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05C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CB09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D6FF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B31A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4FC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0C63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A09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601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833E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697C9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C0E5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C3EE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DB5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85B2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392</w:t>
            </w:r>
          </w:p>
        </w:tc>
      </w:tr>
      <w:tr w14:paraId="4206D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0EE4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CAC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1B50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0A1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498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7247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C300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A52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B6F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F40E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257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9E5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5EAF6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AE35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D8EA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3B70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FE2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4E61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394</w:t>
            </w:r>
          </w:p>
        </w:tc>
      </w:tr>
      <w:tr w14:paraId="7BFEA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BDCB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D6A2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BE7E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BCA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6862E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4B627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continue"/>
            <w:vAlign w:val="center"/>
          </w:tcPr>
          <w:p w14:paraId="4B155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DCD5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D2B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6A23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A39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B01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0610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4FAE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9156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4331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6F2C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1A67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379</w:t>
            </w:r>
          </w:p>
        </w:tc>
      </w:tr>
      <w:tr w14:paraId="554B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296F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5D1D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EF2D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4B74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6C5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609E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952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5DA8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43E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3CDB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C13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0A05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1682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4CDF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C452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4377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1F0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6A4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381</w:t>
            </w:r>
          </w:p>
        </w:tc>
      </w:tr>
      <w:tr w14:paraId="6F346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4C48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306E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AFD4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BCA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4F6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0E1EC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2B0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B22C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44C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C5C2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48E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097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5266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DD55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CBA1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942B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1D7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BABE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383</w:t>
            </w:r>
          </w:p>
        </w:tc>
      </w:tr>
      <w:tr w14:paraId="6D0C9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96C8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FD2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3D6F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1F04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F03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BCFF1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36C2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1B4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D4E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2CA6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6AF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72A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3DEF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1ACD5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1DAE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621E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E9B1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2315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385</w:t>
            </w:r>
          </w:p>
        </w:tc>
      </w:tr>
      <w:tr w14:paraId="249C8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6664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D229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3FB1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D10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893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CAD9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A6E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2C9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43D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4B6E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47C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B87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5E1C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224B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6B19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624F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E77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7FF3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387</w:t>
            </w:r>
          </w:p>
        </w:tc>
      </w:tr>
      <w:tr w14:paraId="29188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522B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FE1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2970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007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DAA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A7F5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33C0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0B2E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112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F08B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C3F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70B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392B0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21E2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181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D4B6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957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4EDA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388</w:t>
            </w:r>
          </w:p>
        </w:tc>
      </w:tr>
      <w:tr w14:paraId="06BBF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2CD59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88AA7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A5AB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7147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CDF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8F3B9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 w:val="continue"/>
            <w:vAlign w:val="center"/>
          </w:tcPr>
          <w:p w14:paraId="490E5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5F3E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AE6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1F17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A9E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1E1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2D46AC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0B564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6FB9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BDE8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A69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B02D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389</w:t>
            </w:r>
          </w:p>
        </w:tc>
      </w:tr>
      <w:tr w14:paraId="1B603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3058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EA1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E3F2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2E9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296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9447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2765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0DE2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BB8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2A6B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16D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8A1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69496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09DA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B9EA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1655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CA9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1644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395</w:t>
            </w:r>
          </w:p>
        </w:tc>
      </w:tr>
      <w:tr w14:paraId="46057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59FF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4CA8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7F23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264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54A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8B52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94336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2830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A52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3D67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C19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E00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4F91F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2E4D0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D336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8896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CD3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099E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397</w:t>
            </w:r>
          </w:p>
        </w:tc>
      </w:tr>
      <w:tr w14:paraId="4580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5BF883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E53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5ECD6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808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3BC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0B0D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BF5D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138A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F4A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91AC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BA7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D09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E4CF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3A842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BE7E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BB6C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C86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F59C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398</w:t>
            </w:r>
          </w:p>
        </w:tc>
      </w:tr>
      <w:tr w14:paraId="36D3D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6F624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74F1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F739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203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3B2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EE14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2635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881F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B76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0D8E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E84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78F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DA67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456EC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5363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C3F4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F1D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84AC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391</w:t>
            </w:r>
          </w:p>
        </w:tc>
      </w:tr>
      <w:tr w14:paraId="4A77F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722B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F88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7C983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5BA1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F66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E3E2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24BC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1218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BF1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6219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E39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751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continue"/>
            <w:vAlign w:val="center"/>
          </w:tcPr>
          <w:p w14:paraId="0A03E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continue"/>
            <w:vAlign w:val="center"/>
          </w:tcPr>
          <w:p w14:paraId="51C81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84F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F035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E27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CBBF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393</w:t>
            </w:r>
          </w:p>
        </w:tc>
      </w:tr>
      <w:tr w14:paraId="6A5EB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7CDB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A262F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5F3AE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06D87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247" w:type="pct"/>
            <w:vMerge w:val="continue"/>
            <w:vAlign w:val="center"/>
          </w:tcPr>
          <w:p w14:paraId="45067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35B4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0A63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33AAB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C434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continue"/>
            <w:vAlign w:val="center"/>
          </w:tcPr>
          <w:p w14:paraId="0E0FE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2EC1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7872D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7F3D2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0FD31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F8B68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1244D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6A11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83F5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528</w:t>
            </w:r>
          </w:p>
        </w:tc>
      </w:tr>
      <w:tr w14:paraId="38DD4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4FEC8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731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E088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A5E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B57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4961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E0F1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3591B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7C922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EC2A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42E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C21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14A9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continue"/>
            <w:vAlign w:val="center"/>
          </w:tcPr>
          <w:p w14:paraId="75BC9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F537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F40A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E33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E297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522</w:t>
            </w:r>
          </w:p>
        </w:tc>
      </w:tr>
      <w:tr w14:paraId="6B45F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1B469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EA62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46AA9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9F2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1C6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807F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4E40E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C18D5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0FCBC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7D54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062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7E7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E2A10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continue"/>
            <w:vAlign w:val="center"/>
          </w:tcPr>
          <w:p w14:paraId="1EB54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CC37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0B8D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E37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2FEA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525</w:t>
            </w:r>
          </w:p>
        </w:tc>
      </w:tr>
      <w:tr w14:paraId="5BC30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2" w:type="pct"/>
            <w:vMerge w:val="continue"/>
            <w:vAlign w:val="center"/>
          </w:tcPr>
          <w:p w14:paraId="76B3E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E4CA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0D7E4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72F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2C6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1B9F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5DCC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14897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68F572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B2E4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252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911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82EEF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continue"/>
            <w:vAlign w:val="center"/>
          </w:tcPr>
          <w:p w14:paraId="2B9C3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2650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9FE8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B98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4630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531</w:t>
            </w:r>
          </w:p>
        </w:tc>
      </w:tr>
    </w:tbl>
    <w:p w14:paraId="6025870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AB9B6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9D93C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3BB8A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F27935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C4C651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9D01B0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AA6B9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7EF07C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80946E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6F243A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19D31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C4753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FD0D67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9C0117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8699B6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7A99B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86844F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2AB43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4F63F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91914910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149101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ABBF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CAE12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05F51D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068"/>
        <w:gridCol w:w="1136"/>
        <w:gridCol w:w="727"/>
        <w:gridCol w:w="707"/>
        <w:gridCol w:w="636"/>
        <w:gridCol w:w="679"/>
        <w:gridCol w:w="681"/>
        <w:gridCol w:w="730"/>
        <w:gridCol w:w="909"/>
        <w:gridCol w:w="676"/>
        <w:gridCol w:w="659"/>
        <w:gridCol w:w="1048"/>
        <w:gridCol w:w="616"/>
        <w:gridCol w:w="876"/>
        <w:gridCol w:w="822"/>
        <w:gridCol w:w="681"/>
        <w:gridCol w:w="844"/>
      </w:tblGrid>
      <w:tr w14:paraId="13C4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43D2B0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2a,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4D8FF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4573C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3" w:type="pct"/>
            <w:gridSpan w:val="9"/>
            <w:shd w:val="clear" w:color="auto" w:fill="auto"/>
          </w:tcPr>
          <w:p w14:paraId="702C3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6B88C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795B7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0054C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055BFC9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34F4DC8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30BE0EE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064F5DB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2DC9D64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332DEAC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0394F31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043DA90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4C8AEAF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08656CD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360C21E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0A7E946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351037A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4A34657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5724CDC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39F860A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08A0DA7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1DE8A02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7C44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5000F4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FA8DC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C2021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7AD11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58738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F8E43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FB367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09620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A62B1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74308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1A35F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338590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26181A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5BD32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65208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172.21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427D0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67A65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09AC3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7F3B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B84D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244D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6692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AE58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2C99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A90D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1A4C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936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A3AE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0C13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036C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0A3BB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546F8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4EB3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E5C99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115.52</w:t>
            </w:r>
          </w:p>
        </w:tc>
        <w:tc>
          <w:tcPr>
            <w:tcW w:w="289" w:type="pct"/>
            <w:vMerge w:val="continue"/>
            <w:vAlign w:val="center"/>
          </w:tcPr>
          <w:p w14:paraId="21887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BCA7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248C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7DF35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6EDE8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FF24D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D89ED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F573D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9" w:type="pct"/>
            <w:vMerge w:val="continue"/>
            <w:vAlign w:val="center"/>
          </w:tcPr>
          <w:p w14:paraId="30ED7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1344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D0E7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FA52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ED52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32C19C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48954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29B0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F9FF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5DC5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16026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0AF36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4CD48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4FA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5085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BCCD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D30C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306F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E5B2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9C2A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B3F5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7D8A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C01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B5FD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71DD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F87A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27DE6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30DB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1022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AB011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62.62</w:t>
            </w:r>
          </w:p>
        </w:tc>
        <w:tc>
          <w:tcPr>
            <w:tcW w:w="289" w:type="pct"/>
            <w:vMerge w:val="continue"/>
            <w:vAlign w:val="center"/>
          </w:tcPr>
          <w:p w14:paraId="0F95F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3EE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3A3E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0354A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750E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57A16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7B301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95C4D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510B1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C836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770D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EA7DB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58980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A598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36DC37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9490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2895B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A7E32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662CA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75.98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6EC93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4CD82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9C90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246</w:t>
            </w:r>
          </w:p>
        </w:tc>
      </w:tr>
      <w:tr w14:paraId="3403F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2399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6E7F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CB9D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1208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7687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D1DB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BE9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5A1FA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121706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86F1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833AC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16EC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2E576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77F11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75B75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73.99</w:t>
            </w:r>
          </w:p>
        </w:tc>
        <w:tc>
          <w:tcPr>
            <w:tcW w:w="289" w:type="pct"/>
            <w:vMerge w:val="continue"/>
            <w:vAlign w:val="center"/>
          </w:tcPr>
          <w:p w14:paraId="0AB94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067A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2A97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249</w:t>
            </w:r>
          </w:p>
        </w:tc>
      </w:tr>
      <w:tr w14:paraId="4AF13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780C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173C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14E5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6B53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1BD7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C6FD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90D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3FAFD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4ED00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E8FA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9314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1F8D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318ED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6E597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A3E46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67.4</w:t>
            </w:r>
          </w:p>
        </w:tc>
        <w:tc>
          <w:tcPr>
            <w:tcW w:w="289" w:type="pct"/>
            <w:vMerge w:val="continue"/>
            <w:vAlign w:val="center"/>
          </w:tcPr>
          <w:p w14:paraId="42161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5D0F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C934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252</w:t>
            </w:r>
          </w:p>
        </w:tc>
      </w:tr>
      <w:tr w14:paraId="2F70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28FD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4896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5448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196D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1FE77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A287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CBD6C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9E9B0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25123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72B6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839D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DB102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AB295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102E5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CC993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99.16</w:t>
            </w:r>
          </w:p>
        </w:tc>
        <w:tc>
          <w:tcPr>
            <w:tcW w:w="289" w:type="pct"/>
            <w:vMerge w:val="continue"/>
            <w:vAlign w:val="center"/>
          </w:tcPr>
          <w:p w14:paraId="3C3C8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8E1E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DB4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228</w:t>
            </w:r>
          </w:p>
        </w:tc>
      </w:tr>
      <w:tr w14:paraId="47046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CEA7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A805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9581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2A80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2442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CC3E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3670B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32C75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4B9C0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AFD1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AB87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132E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9C5B4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00A8A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0840C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95.91</w:t>
            </w:r>
          </w:p>
        </w:tc>
        <w:tc>
          <w:tcPr>
            <w:tcW w:w="289" w:type="pct"/>
            <w:vMerge w:val="continue"/>
            <w:vAlign w:val="center"/>
          </w:tcPr>
          <w:p w14:paraId="44E26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D8E5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B731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231</w:t>
            </w:r>
          </w:p>
        </w:tc>
      </w:tr>
      <w:tr w14:paraId="66D31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E9C4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D472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E54F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C151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F47C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F418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F35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8CF84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7C19AF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0692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CE3B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6D29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B589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67588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A88C8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89.74</w:t>
            </w:r>
          </w:p>
        </w:tc>
        <w:tc>
          <w:tcPr>
            <w:tcW w:w="289" w:type="pct"/>
            <w:vMerge w:val="continue"/>
            <w:vAlign w:val="center"/>
          </w:tcPr>
          <w:p w14:paraId="7C709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51C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5C2A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234</w:t>
            </w:r>
          </w:p>
        </w:tc>
      </w:tr>
      <w:tr w14:paraId="384B9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A4D6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677A1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67EC9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917C8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44.05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06920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4C0A0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A3F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81E8F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 w:val="continue"/>
            <w:vAlign w:val="center"/>
          </w:tcPr>
          <w:p w14:paraId="3781F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07061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42692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797B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32AC3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A8B72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2B61E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FAAE3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59D69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48B4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</w:tr>
      <w:tr w14:paraId="33F16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6E5E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D84A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4AAE3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AF91E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249" w:type="pct"/>
            <w:vMerge w:val="continue"/>
            <w:vAlign w:val="center"/>
          </w:tcPr>
          <w:p w14:paraId="12059A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C116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351B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06F26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6" w:type="pct"/>
            <w:vMerge w:val="continue"/>
            <w:vAlign w:val="center"/>
          </w:tcPr>
          <w:p w14:paraId="332A4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73BD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EB7D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DBD7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69C36C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092B5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E36D3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5.65</w:t>
            </w:r>
          </w:p>
        </w:tc>
        <w:tc>
          <w:tcPr>
            <w:tcW w:w="289" w:type="pct"/>
            <w:vMerge w:val="continue"/>
            <w:vAlign w:val="center"/>
          </w:tcPr>
          <w:p w14:paraId="785C5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A8DB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413D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154</w:t>
            </w:r>
          </w:p>
        </w:tc>
      </w:tr>
      <w:tr w14:paraId="44C80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E99D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E461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20F83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83F76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46.52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5B328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451E1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610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83DE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A5D5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AD12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3D98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C3A7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9D23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1179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1C854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289" w:type="pct"/>
            <w:vMerge w:val="continue"/>
            <w:vAlign w:val="center"/>
          </w:tcPr>
          <w:p w14:paraId="7D6E4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BE24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ED61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146</w:t>
            </w:r>
          </w:p>
        </w:tc>
      </w:tr>
      <w:tr w14:paraId="5F14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9CDD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7CB1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49485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0C58E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46.85</w:t>
            </w:r>
          </w:p>
        </w:tc>
        <w:tc>
          <w:tcPr>
            <w:tcW w:w="249" w:type="pct"/>
            <w:vMerge w:val="continue"/>
            <w:vAlign w:val="center"/>
          </w:tcPr>
          <w:p w14:paraId="05F984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0609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153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C800A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 w:val="continue"/>
            <w:vAlign w:val="center"/>
          </w:tcPr>
          <w:p w14:paraId="371BD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2799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D0AC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1DCC4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D6139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15F5C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1F03D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7.73</w:t>
            </w:r>
          </w:p>
        </w:tc>
        <w:tc>
          <w:tcPr>
            <w:tcW w:w="289" w:type="pct"/>
            <w:vMerge w:val="continue"/>
            <w:vAlign w:val="center"/>
          </w:tcPr>
          <w:p w14:paraId="4872F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E0AE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4D00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</w:tr>
      <w:tr w14:paraId="1772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32B7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58A4E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5ECC1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6D430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continue"/>
            <w:vAlign w:val="center"/>
          </w:tcPr>
          <w:p w14:paraId="355DA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42B9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80736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7BC85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 w:val="continue"/>
            <w:vAlign w:val="center"/>
          </w:tcPr>
          <w:p w14:paraId="26515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A823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FB3A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9326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0C86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4911A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DA4CD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73.31</w:t>
            </w:r>
          </w:p>
        </w:tc>
        <w:tc>
          <w:tcPr>
            <w:tcW w:w="289" w:type="pct"/>
            <w:vMerge w:val="continue"/>
            <w:vAlign w:val="center"/>
          </w:tcPr>
          <w:p w14:paraId="4659E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3B1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16C4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498</w:t>
            </w:r>
          </w:p>
        </w:tc>
      </w:tr>
      <w:tr w14:paraId="2B05F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9466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D963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5F28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3301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7C80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0808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E337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6EDB8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 w:val="continue"/>
            <w:vAlign w:val="center"/>
          </w:tcPr>
          <w:p w14:paraId="28CF5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5A13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5AC4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DC67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026678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30293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8DEC9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71.82</w:t>
            </w:r>
          </w:p>
        </w:tc>
        <w:tc>
          <w:tcPr>
            <w:tcW w:w="289" w:type="pct"/>
            <w:vMerge w:val="continue"/>
            <w:vAlign w:val="center"/>
          </w:tcPr>
          <w:p w14:paraId="55DA6C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776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98AB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490</w:t>
            </w:r>
          </w:p>
        </w:tc>
      </w:tr>
      <w:tr w14:paraId="242A5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E3A1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59BE4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8901C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BA15B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83196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315BB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7C0F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1C928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 w:val="continue"/>
            <w:vAlign w:val="center"/>
          </w:tcPr>
          <w:p w14:paraId="0D10A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267D4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74621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277CF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79560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4086A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1F5AE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92543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35903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754D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203</w:t>
            </w:r>
          </w:p>
        </w:tc>
      </w:tr>
      <w:tr w14:paraId="27578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7ACD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D498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81C9D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CC6DF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68.72</w:t>
            </w:r>
          </w:p>
        </w:tc>
        <w:tc>
          <w:tcPr>
            <w:tcW w:w="249" w:type="pct"/>
            <w:vMerge w:val="continue"/>
            <w:vAlign w:val="center"/>
          </w:tcPr>
          <w:p w14:paraId="54887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1D1C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70E1B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33385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4972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6F807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8" w:type="pct"/>
            <w:vMerge w:val="continue"/>
            <w:vAlign w:val="center"/>
          </w:tcPr>
          <w:p w14:paraId="74399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061F8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9831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47DF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FDFC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7E89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209F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3C9C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207</w:t>
            </w:r>
          </w:p>
        </w:tc>
      </w:tr>
      <w:tr w14:paraId="588B2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3CD52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6D379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9FC21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8A0DA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49.2</w:t>
            </w:r>
          </w:p>
        </w:tc>
        <w:tc>
          <w:tcPr>
            <w:tcW w:w="249" w:type="pct"/>
            <w:vMerge w:val="continue"/>
            <w:vAlign w:val="center"/>
          </w:tcPr>
          <w:p w14:paraId="3DEB0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CB82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F2458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06AA1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45AFE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8D068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3E462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3F27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840D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BC719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0172A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13.79</w:t>
            </w:r>
          </w:p>
        </w:tc>
        <w:tc>
          <w:tcPr>
            <w:tcW w:w="289" w:type="pct"/>
            <w:vMerge w:val="continue"/>
            <w:vAlign w:val="center"/>
          </w:tcPr>
          <w:p w14:paraId="13B73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24F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38BB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541</w:t>
            </w:r>
          </w:p>
        </w:tc>
      </w:tr>
      <w:tr w14:paraId="142DC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CBD9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0FF1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53C4B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52EE6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34192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5AAD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D0B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416C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7E88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ED4E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9FB7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E7B6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F802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1B36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A0154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9" w:type="pct"/>
            <w:vMerge w:val="continue"/>
            <w:vAlign w:val="center"/>
          </w:tcPr>
          <w:p w14:paraId="7010C4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3EC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0AF3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565</w:t>
            </w:r>
          </w:p>
        </w:tc>
      </w:tr>
      <w:tr w14:paraId="6779B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BA3A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F665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46E30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13.98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2466A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27164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233BC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6DA4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498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4E16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7856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356C0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 w:val="continue"/>
            <w:vAlign w:val="center"/>
          </w:tcPr>
          <w:p w14:paraId="421E2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ABD3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6EC22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BE8F1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31.4</w:t>
            </w:r>
          </w:p>
        </w:tc>
        <w:tc>
          <w:tcPr>
            <w:tcW w:w="289" w:type="pct"/>
            <w:vMerge w:val="continue"/>
            <w:vAlign w:val="center"/>
          </w:tcPr>
          <w:p w14:paraId="02959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F50E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E3BA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544</w:t>
            </w:r>
          </w:p>
        </w:tc>
      </w:tr>
      <w:tr w14:paraId="6D31E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45EE3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7477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C347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3588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63B64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F9D41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EF62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BD6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54B8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ED2E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C9B0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2F92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A7A8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A97D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D406F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40.91</w:t>
            </w:r>
          </w:p>
        </w:tc>
        <w:tc>
          <w:tcPr>
            <w:tcW w:w="289" w:type="pct"/>
            <w:vMerge w:val="continue"/>
            <w:vAlign w:val="center"/>
          </w:tcPr>
          <w:p w14:paraId="5C0679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F6A6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38DA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568</w:t>
            </w:r>
          </w:p>
        </w:tc>
      </w:tr>
      <w:tr w14:paraId="6241A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E199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7BD6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71D46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92484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90254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9675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C1DA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7A6F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C13E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2D91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D0907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continue"/>
            <w:vAlign w:val="center"/>
          </w:tcPr>
          <w:p w14:paraId="1E77A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07C5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6D3ACB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3A38B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203.9</w:t>
            </w:r>
          </w:p>
        </w:tc>
        <w:tc>
          <w:tcPr>
            <w:tcW w:w="289" w:type="pct"/>
            <w:vMerge w:val="continue"/>
            <w:vAlign w:val="center"/>
          </w:tcPr>
          <w:p w14:paraId="3428B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859C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855C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538</w:t>
            </w:r>
          </w:p>
        </w:tc>
      </w:tr>
      <w:tr w14:paraId="64416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CE8E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D9E5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E411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288E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8113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872B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A29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DBF23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8BA4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D26A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E771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917F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775D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E671D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4DC00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289" w:type="pct"/>
            <w:vMerge w:val="continue"/>
            <w:vAlign w:val="center"/>
          </w:tcPr>
          <w:p w14:paraId="26FE5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7DC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D42F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535</w:t>
            </w:r>
          </w:p>
        </w:tc>
      </w:tr>
      <w:tr w14:paraId="65F21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B4E5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8AFD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BDB1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E19C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E908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9E08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F6F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A959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72EF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07BD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ABB4A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E352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71EB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13BEA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29054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51.98</w:t>
            </w:r>
          </w:p>
        </w:tc>
        <w:tc>
          <w:tcPr>
            <w:tcW w:w="289" w:type="pct"/>
            <w:vMerge w:val="continue"/>
            <w:vAlign w:val="center"/>
          </w:tcPr>
          <w:p w14:paraId="75F7B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E58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D8A9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550</w:t>
            </w:r>
          </w:p>
        </w:tc>
      </w:tr>
      <w:tr w14:paraId="2C0F2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2A31D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6AAD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2CE5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0742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B52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83DD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85288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1582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DEE3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70C8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76DB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821F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A80D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B072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C6927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52.08</w:t>
            </w:r>
          </w:p>
        </w:tc>
        <w:tc>
          <w:tcPr>
            <w:tcW w:w="289" w:type="pct"/>
            <w:vMerge w:val="continue"/>
            <w:vAlign w:val="center"/>
          </w:tcPr>
          <w:p w14:paraId="792D5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B5128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8839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532</w:t>
            </w:r>
          </w:p>
        </w:tc>
      </w:tr>
      <w:tr w14:paraId="4B644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D868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D115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DF91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7E06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8116E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FC4A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5EC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074E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0F70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07ED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E3C9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6C63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D8DC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24559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986F2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227.85</w:t>
            </w:r>
          </w:p>
        </w:tc>
        <w:tc>
          <w:tcPr>
            <w:tcW w:w="289" w:type="pct"/>
            <w:vMerge w:val="continue"/>
            <w:vAlign w:val="center"/>
          </w:tcPr>
          <w:p w14:paraId="0908FD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E21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E9CC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562</w:t>
            </w:r>
          </w:p>
        </w:tc>
      </w:tr>
      <w:tr w14:paraId="0935C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20BF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0227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67AA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A809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17F9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759C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3AC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9C46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E9FF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AB7F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E9FD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5DF8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C28F0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59A81D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17FF8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232.33</w:t>
            </w:r>
          </w:p>
        </w:tc>
        <w:tc>
          <w:tcPr>
            <w:tcW w:w="289" w:type="pct"/>
            <w:vMerge w:val="continue"/>
            <w:vAlign w:val="center"/>
          </w:tcPr>
          <w:p w14:paraId="457DC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878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9BCD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559</w:t>
            </w:r>
          </w:p>
        </w:tc>
      </w:tr>
      <w:tr w14:paraId="53F3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FC0C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2CC2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E4A05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8AFA3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515B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E555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C05C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5AE2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66A6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A850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C088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DF06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B56A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71780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6B9B46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67.84</w:t>
            </w:r>
          </w:p>
        </w:tc>
        <w:tc>
          <w:tcPr>
            <w:tcW w:w="289" w:type="pct"/>
            <w:vMerge w:val="continue"/>
            <w:vAlign w:val="center"/>
          </w:tcPr>
          <w:p w14:paraId="3EF55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6367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EFC8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556</w:t>
            </w:r>
          </w:p>
        </w:tc>
      </w:tr>
      <w:tr w14:paraId="70699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157B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C7C5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8B66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8E0C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2D14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145C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D154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3ECA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95EA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F375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8454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52CB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EC71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6E92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9F77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6D92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3ED8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A0FF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574</w:t>
            </w:r>
          </w:p>
        </w:tc>
      </w:tr>
      <w:tr w14:paraId="7B96D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D71B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DC11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4CBB0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5357E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04CCD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3D808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818E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B2CD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C7DDA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continue"/>
            <w:vAlign w:val="center"/>
          </w:tcPr>
          <w:p w14:paraId="333A1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D34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E671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3777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8CCB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1685A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52.09</w:t>
            </w:r>
          </w:p>
        </w:tc>
        <w:tc>
          <w:tcPr>
            <w:tcW w:w="289" w:type="pct"/>
            <w:vMerge w:val="continue"/>
            <w:vAlign w:val="center"/>
          </w:tcPr>
          <w:p w14:paraId="0B69D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606B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DA2A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553</w:t>
            </w:r>
          </w:p>
        </w:tc>
      </w:tr>
      <w:tr w14:paraId="5DE6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491E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B8EE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373F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31E5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E2C6A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1904C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738B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65CD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2700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EABA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932B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ACC1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2421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D781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27987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67.97</w:t>
            </w:r>
          </w:p>
        </w:tc>
        <w:tc>
          <w:tcPr>
            <w:tcW w:w="289" w:type="pct"/>
            <w:vMerge w:val="continue"/>
            <w:vAlign w:val="center"/>
          </w:tcPr>
          <w:p w14:paraId="2B4C3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80B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093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577</w:t>
            </w:r>
          </w:p>
        </w:tc>
      </w:tr>
      <w:tr w14:paraId="4059D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1254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D971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87F20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39.91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01DB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59.18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03848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A385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E0FAF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C74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91487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3A584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2FDC4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01D7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6905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9D70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9BDB6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52.08</w:t>
            </w:r>
          </w:p>
        </w:tc>
        <w:tc>
          <w:tcPr>
            <w:tcW w:w="289" w:type="pct"/>
            <w:vMerge w:val="continue"/>
            <w:vAlign w:val="center"/>
          </w:tcPr>
          <w:p w14:paraId="2E0ED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AEA4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6986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547</w:t>
            </w:r>
          </w:p>
        </w:tc>
      </w:tr>
      <w:tr w14:paraId="11878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18EC1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C9EA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CDE1A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FBA9C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5048F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1AF3C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84C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252A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7161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4D1D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1F86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2538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8842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1943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DEA45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67.84</w:t>
            </w:r>
          </w:p>
        </w:tc>
        <w:tc>
          <w:tcPr>
            <w:tcW w:w="289" w:type="pct"/>
            <w:vMerge w:val="continue"/>
            <w:vAlign w:val="center"/>
          </w:tcPr>
          <w:p w14:paraId="1F8C2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EC4A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3EAD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571</w:t>
            </w:r>
          </w:p>
        </w:tc>
      </w:tr>
      <w:tr w14:paraId="4FCC7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72B7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8CFD3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vMerge w:val="continue"/>
            <w:vAlign w:val="center"/>
          </w:tcPr>
          <w:p w14:paraId="57F83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984B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4312E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DD4A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1AF2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6860B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 w:val="continue"/>
            <w:vAlign w:val="center"/>
          </w:tcPr>
          <w:p w14:paraId="7F752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BD01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9E2FB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3CBA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6FAA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958B3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AE8D0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170.62</w:t>
            </w:r>
          </w:p>
        </w:tc>
        <w:tc>
          <w:tcPr>
            <w:tcW w:w="289" w:type="pct"/>
            <w:vMerge w:val="continue"/>
            <w:vAlign w:val="center"/>
          </w:tcPr>
          <w:p w14:paraId="6081E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3C3E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A80B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338</w:t>
            </w:r>
          </w:p>
        </w:tc>
      </w:tr>
      <w:tr w14:paraId="7FDE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15A2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9A2E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9E891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A203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1D1B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6B27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893D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BE4C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1C42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DB61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D846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B0A6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8645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CA1E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9D85E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143.51</w:t>
            </w:r>
          </w:p>
        </w:tc>
        <w:tc>
          <w:tcPr>
            <w:tcW w:w="289" w:type="pct"/>
            <w:vMerge w:val="continue"/>
            <w:vAlign w:val="center"/>
          </w:tcPr>
          <w:p w14:paraId="5CA64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56D1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B32D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339</w:t>
            </w:r>
          </w:p>
        </w:tc>
      </w:tr>
      <w:tr w14:paraId="3FF68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CC92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C2F4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C5AF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8F4E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68C7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4C5C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3E56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9965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7EFF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C151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0975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89FF1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2B0A9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168EA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0F0D0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76.26</w:t>
            </w:r>
          </w:p>
        </w:tc>
        <w:tc>
          <w:tcPr>
            <w:tcW w:w="289" w:type="pct"/>
            <w:vMerge w:val="continue"/>
            <w:vAlign w:val="center"/>
          </w:tcPr>
          <w:p w14:paraId="71751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2FCD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29B4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340</w:t>
            </w:r>
          </w:p>
        </w:tc>
      </w:tr>
      <w:tr w14:paraId="637CC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E9D6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71225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E41D0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56" w:type="pct"/>
            <w:vMerge w:val="continue"/>
            <w:vAlign w:val="center"/>
          </w:tcPr>
          <w:p w14:paraId="3DED0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8A793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FC8F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CB2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B7782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 w:val="continue"/>
            <w:vAlign w:val="center"/>
          </w:tcPr>
          <w:p w14:paraId="32C7B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1DE7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F014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F32B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88D57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715A0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5E06E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71.6</w:t>
            </w:r>
          </w:p>
        </w:tc>
        <w:tc>
          <w:tcPr>
            <w:tcW w:w="289" w:type="pct"/>
            <w:vMerge w:val="continue"/>
            <w:vAlign w:val="center"/>
          </w:tcPr>
          <w:p w14:paraId="2DE92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5C29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589C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399</w:t>
            </w:r>
          </w:p>
        </w:tc>
      </w:tr>
      <w:tr w14:paraId="37A95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4939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DC4B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E3BC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68FC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52A9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D16D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1802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D9945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 w:val="continue"/>
            <w:vAlign w:val="center"/>
          </w:tcPr>
          <w:p w14:paraId="7C06B3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8132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10A5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4E64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10E39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69CA7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7E2B6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68.3</w:t>
            </w:r>
          </w:p>
        </w:tc>
        <w:tc>
          <w:tcPr>
            <w:tcW w:w="289" w:type="pct"/>
            <w:vMerge w:val="continue"/>
            <w:vAlign w:val="center"/>
          </w:tcPr>
          <w:p w14:paraId="6F6D0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53B6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8948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402</w:t>
            </w:r>
          </w:p>
        </w:tc>
      </w:tr>
      <w:tr w14:paraId="4E7AC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7747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A3EA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FCC9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62AB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0277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49DA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62F2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F0013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 w:val="continue"/>
            <w:vAlign w:val="center"/>
          </w:tcPr>
          <w:p w14:paraId="11023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D27E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F086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FD3D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E3797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55BD07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FC3BA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</w:t>
            </w:r>
          </w:p>
        </w:tc>
        <w:tc>
          <w:tcPr>
            <w:tcW w:w="289" w:type="pct"/>
            <w:vMerge w:val="continue"/>
            <w:vAlign w:val="center"/>
          </w:tcPr>
          <w:p w14:paraId="22E28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A94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7C09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405</w:t>
            </w:r>
          </w:p>
        </w:tc>
      </w:tr>
      <w:tr w14:paraId="3B732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6A40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D6252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FF7B1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53.74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C5174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BFFA3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9306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A91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E0AA0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 w:val="continue"/>
            <w:vAlign w:val="center"/>
          </w:tcPr>
          <w:p w14:paraId="28ADD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06896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 w:val="continue"/>
            <w:vAlign w:val="center"/>
          </w:tcPr>
          <w:p w14:paraId="375CD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0B3E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1AC7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F9DF3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98877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35AB5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59F0E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6E10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275</w:t>
            </w:r>
          </w:p>
        </w:tc>
      </w:tr>
      <w:tr w14:paraId="02D2C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B0F9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0C35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0AFB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0D35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688D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A1F6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71738E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79416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DA96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81C69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38" w:type="pct"/>
            <w:vMerge w:val="continue"/>
            <w:vAlign w:val="center"/>
          </w:tcPr>
          <w:p w14:paraId="050CC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748D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0805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7B48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474E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3321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46A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CB99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307</w:t>
            </w:r>
          </w:p>
        </w:tc>
      </w:tr>
      <w:tr w14:paraId="1A99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AF96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C66C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E80B7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57.44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B07E8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61.92</w:t>
            </w:r>
          </w:p>
        </w:tc>
        <w:tc>
          <w:tcPr>
            <w:tcW w:w="249" w:type="pct"/>
            <w:vMerge w:val="continue"/>
            <w:vAlign w:val="center"/>
          </w:tcPr>
          <w:p w14:paraId="79666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84AE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DE08D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continue"/>
            <w:vAlign w:val="center"/>
          </w:tcPr>
          <w:p w14:paraId="4A9CC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B85D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8000C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 w:val="continue"/>
            <w:vAlign w:val="center"/>
          </w:tcPr>
          <w:p w14:paraId="14DEC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23C2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8A65F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419B1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6E9D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4625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5F7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7391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283</w:t>
            </w:r>
          </w:p>
        </w:tc>
      </w:tr>
      <w:tr w14:paraId="68039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089E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58E4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DF89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511F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CA09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79B2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6482E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5A2CB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F869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99C5B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38" w:type="pct"/>
            <w:vMerge w:val="continue"/>
            <w:vAlign w:val="center"/>
          </w:tcPr>
          <w:p w14:paraId="2E813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E186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A64C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65F7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6C36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0586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A905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040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323</w:t>
            </w:r>
          </w:p>
        </w:tc>
      </w:tr>
      <w:tr w14:paraId="1144D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D97A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EEE6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B838F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58.99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137B7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17BF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2B654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713AE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continue"/>
            <w:vAlign w:val="center"/>
          </w:tcPr>
          <w:p w14:paraId="791CC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10AB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2FC61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 w:val="continue"/>
            <w:vAlign w:val="center"/>
          </w:tcPr>
          <w:p w14:paraId="57457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F341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2C411B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58B66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8F68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468E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6F3A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A3C1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271</w:t>
            </w:r>
          </w:p>
        </w:tc>
      </w:tr>
      <w:tr w14:paraId="1E84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8C34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5CF5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F195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9212B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88D2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A899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BB7EF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7A7C2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9431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E67F5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38" w:type="pct"/>
            <w:vMerge w:val="continue"/>
            <w:vAlign w:val="center"/>
          </w:tcPr>
          <w:p w14:paraId="252FD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8429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EB9A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35D38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A4E0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DC7E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8625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57AC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303</w:t>
            </w:r>
          </w:p>
        </w:tc>
      </w:tr>
      <w:tr w14:paraId="7FFCC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B608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1B93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AC5DC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3A354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62.62</w:t>
            </w:r>
          </w:p>
        </w:tc>
        <w:tc>
          <w:tcPr>
            <w:tcW w:w="249" w:type="pct"/>
            <w:vMerge w:val="continue"/>
            <w:vAlign w:val="center"/>
          </w:tcPr>
          <w:p w14:paraId="4BDFD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4FD2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E512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continue"/>
            <w:vAlign w:val="center"/>
          </w:tcPr>
          <w:p w14:paraId="6BA87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85A94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60D3C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 w:val="continue"/>
            <w:vAlign w:val="center"/>
          </w:tcPr>
          <w:p w14:paraId="44C38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C099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360B2D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65DD2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0E7B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408D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696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04FA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279</w:t>
            </w:r>
          </w:p>
        </w:tc>
      </w:tr>
      <w:tr w14:paraId="16A5D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F279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D8B8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DF2BB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40BF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A573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F846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4D94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2DF56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9883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AD766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38" w:type="pct"/>
            <w:vMerge w:val="continue"/>
            <w:vAlign w:val="center"/>
          </w:tcPr>
          <w:p w14:paraId="749474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E341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FD22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C6E6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3588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72B6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03A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7668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319</w:t>
            </w:r>
          </w:p>
        </w:tc>
      </w:tr>
      <w:tr w14:paraId="3049A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3EEC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A31CF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3EC5A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D522F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50517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F5C93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D94B4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CCD3D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48CAC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5FB98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4028A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2A17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795F8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F5A7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BBE4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61.41</w:t>
            </w:r>
          </w:p>
        </w:tc>
        <w:tc>
          <w:tcPr>
            <w:tcW w:w="289" w:type="pct"/>
            <w:vMerge w:val="continue"/>
            <w:vAlign w:val="center"/>
          </w:tcPr>
          <w:p w14:paraId="6DB0F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9C2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DB7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164</w:t>
            </w:r>
          </w:p>
        </w:tc>
      </w:tr>
      <w:tr w14:paraId="1CB7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4827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CF64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EB49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10E0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30F3D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AB02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22916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D5E3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21CC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5563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898B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6EA7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C716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6DED3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D5457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64.05</w:t>
            </w:r>
          </w:p>
        </w:tc>
        <w:tc>
          <w:tcPr>
            <w:tcW w:w="289" w:type="pct"/>
            <w:vMerge w:val="continue"/>
            <w:vAlign w:val="center"/>
          </w:tcPr>
          <w:p w14:paraId="27B8E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AEB8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C947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172</w:t>
            </w:r>
          </w:p>
        </w:tc>
      </w:tr>
      <w:tr w14:paraId="19450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9218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56217B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vMerge w:val="continue"/>
            <w:vAlign w:val="center"/>
          </w:tcPr>
          <w:p w14:paraId="5D8E3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4AFD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9BAB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B2DE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B739D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D6A92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 w:val="continue"/>
            <w:vAlign w:val="center"/>
          </w:tcPr>
          <w:p w14:paraId="7C739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8A04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7EB1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0567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1472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42389D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0F07A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77.67</w:t>
            </w:r>
          </w:p>
        </w:tc>
        <w:tc>
          <w:tcPr>
            <w:tcW w:w="289" w:type="pct"/>
            <w:vMerge w:val="continue"/>
            <w:vAlign w:val="center"/>
          </w:tcPr>
          <w:p w14:paraId="749F9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9549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461F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469</w:t>
            </w:r>
          </w:p>
        </w:tc>
      </w:tr>
      <w:tr w14:paraId="65B21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08B518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67DB7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FF723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33.68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70824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57.91</w:t>
            </w:r>
          </w:p>
        </w:tc>
        <w:tc>
          <w:tcPr>
            <w:tcW w:w="249" w:type="pct"/>
            <w:vMerge w:val="continue"/>
            <w:vAlign w:val="center"/>
          </w:tcPr>
          <w:p w14:paraId="5E77C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323E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3B7F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46E6D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 w:val="continue"/>
            <w:vAlign w:val="center"/>
          </w:tcPr>
          <w:p w14:paraId="5B6AE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ED35D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7DC6EC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36B7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D76A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CCDDF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11248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33.68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57806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48A10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5414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71C80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C372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C0EA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A3919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B97BE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continue"/>
            <w:vAlign w:val="center"/>
          </w:tcPr>
          <w:p w14:paraId="17722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05AE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A1F9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92E3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C71C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46F1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3F22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1B7C28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0538A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89A2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5541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50.21</w:t>
            </w:r>
          </w:p>
        </w:tc>
        <w:tc>
          <w:tcPr>
            <w:tcW w:w="289" w:type="pct"/>
            <w:vMerge w:val="continue"/>
            <w:vAlign w:val="center"/>
          </w:tcPr>
          <w:p w14:paraId="6DB47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F38FF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B062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29581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14AD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34B1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0865D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DB975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9" w:type="pct"/>
            <w:vMerge w:val="continue"/>
            <w:vAlign w:val="center"/>
          </w:tcPr>
          <w:p w14:paraId="1EE94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755F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0AF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F92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0D19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4DF2E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60FBA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30B7A6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106AA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7AB7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850FE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32.31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63DC0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59FE1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4D6C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129E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2872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67C3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72A1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5352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262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AD2B5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981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4AC3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E915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8F04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47E3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8E50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4B4C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78AC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2BD56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28.86</w:t>
            </w:r>
          </w:p>
        </w:tc>
        <w:tc>
          <w:tcPr>
            <w:tcW w:w="289" w:type="pct"/>
            <w:vMerge w:val="continue"/>
            <w:vAlign w:val="center"/>
          </w:tcPr>
          <w:p w14:paraId="04BBA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E8F38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6F4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  <w:tr w14:paraId="55A43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7F83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95B03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3A051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862BB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EBDBD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00DA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EA3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F55E1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4CAF0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2FEAE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2F737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C67F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AC25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DD099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6999D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53.64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E2E6C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35F35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2BE2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247</w:t>
            </w:r>
          </w:p>
        </w:tc>
      </w:tr>
      <w:tr w14:paraId="36501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8C21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8491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6EFC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7F12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A6FF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39AF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B187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39494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1607C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3904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026F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1BD1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DFAFE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70F77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0B106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52.23</w:t>
            </w:r>
          </w:p>
        </w:tc>
        <w:tc>
          <w:tcPr>
            <w:tcW w:w="289" w:type="pct"/>
            <w:vMerge w:val="continue"/>
            <w:vAlign w:val="center"/>
          </w:tcPr>
          <w:p w14:paraId="02572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A67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0E5E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250</w:t>
            </w:r>
          </w:p>
        </w:tc>
      </w:tr>
      <w:tr w14:paraId="17671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9309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8069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0D8C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792B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3A27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BF4C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8B99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29AC7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16F052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C9CA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1B2B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0395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377C9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15799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57B65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47.58</w:t>
            </w:r>
          </w:p>
        </w:tc>
        <w:tc>
          <w:tcPr>
            <w:tcW w:w="289" w:type="pct"/>
            <w:vMerge w:val="continue"/>
            <w:vAlign w:val="center"/>
          </w:tcPr>
          <w:p w14:paraId="19E50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328B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04EF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253</w:t>
            </w:r>
          </w:p>
        </w:tc>
      </w:tr>
      <w:tr w14:paraId="08988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7DDB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F1C9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8207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F937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824BD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490E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BAE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A4229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1750E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5FF2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9180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B20D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38F4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4EFE58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E8A4B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89" w:type="pct"/>
            <w:vMerge w:val="continue"/>
            <w:vAlign w:val="center"/>
          </w:tcPr>
          <w:p w14:paraId="6A6E5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15C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87E6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229</w:t>
            </w:r>
          </w:p>
        </w:tc>
      </w:tr>
      <w:tr w14:paraId="66579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D798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9811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96E7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DEDA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2484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9AA1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DFAE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EC4FC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56127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E67C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E6B5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830E3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69FFE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12E00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7837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67.71</w:t>
            </w:r>
          </w:p>
        </w:tc>
        <w:tc>
          <w:tcPr>
            <w:tcW w:w="289" w:type="pct"/>
            <w:vMerge w:val="continue"/>
            <w:vAlign w:val="center"/>
          </w:tcPr>
          <w:p w14:paraId="49809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5DC1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69DD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232</w:t>
            </w:r>
          </w:p>
        </w:tc>
      </w:tr>
      <w:tr w14:paraId="6A112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9B1A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E909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B94C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5548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7A76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BDAC2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5F2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825CB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7D031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98BA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388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C305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6562EA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1EBD86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7D051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89" w:type="pct"/>
            <w:vMerge w:val="continue"/>
            <w:vAlign w:val="center"/>
          </w:tcPr>
          <w:p w14:paraId="3DD53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B993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5E34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235</w:t>
            </w:r>
          </w:p>
        </w:tc>
      </w:tr>
      <w:tr w14:paraId="00D82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E09D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B932A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7D74D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9C196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continue"/>
            <w:vAlign w:val="center"/>
          </w:tcPr>
          <w:p w14:paraId="22BF3D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DB677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C122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01815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 w:val="continue"/>
            <w:vAlign w:val="center"/>
          </w:tcPr>
          <w:p w14:paraId="16FB4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231CE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0BCC1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EFF6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70BB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7D579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3A869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27.09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EEE27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517C5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C273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499</w:t>
            </w:r>
          </w:p>
        </w:tc>
      </w:tr>
      <w:tr w14:paraId="1A0C8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F654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AC42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19F8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F7B7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E682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DCA5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5967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78DC6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 w:val="continue"/>
            <w:vAlign w:val="center"/>
          </w:tcPr>
          <w:p w14:paraId="050C6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8575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A760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C38A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258CE8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29CD0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8B503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26.53</w:t>
            </w:r>
          </w:p>
        </w:tc>
        <w:tc>
          <w:tcPr>
            <w:tcW w:w="289" w:type="pct"/>
            <w:vMerge w:val="continue"/>
            <w:vAlign w:val="center"/>
          </w:tcPr>
          <w:p w14:paraId="135C1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F81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8706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491</w:t>
            </w:r>
          </w:p>
        </w:tc>
      </w:tr>
      <w:tr w14:paraId="4E049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CB6B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90A77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18FB4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24.75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11F3C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6723D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7BA9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73A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F9017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 w:val="continue"/>
            <w:vAlign w:val="center"/>
          </w:tcPr>
          <w:p w14:paraId="75F0B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EE015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65A3A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533D2D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6CF84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C4E63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64DA5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BE3A4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47392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2127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204</w:t>
            </w:r>
          </w:p>
        </w:tc>
      </w:tr>
      <w:tr w14:paraId="4E27A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24F4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614E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C181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379C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E45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D7DC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D7105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53EBCF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8953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FEC5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8" w:type="pct"/>
            <w:vMerge w:val="continue"/>
            <w:vAlign w:val="center"/>
          </w:tcPr>
          <w:p w14:paraId="1870C4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91FE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87D5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BA34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30D4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04C6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DAE0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4C88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208</w:t>
            </w:r>
          </w:p>
        </w:tc>
      </w:tr>
      <w:tr w14:paraId="3D8D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26B0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F3328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8B38F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1.44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BA2C2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249" w:type="pct"/>
            <w:vMerge w:val="continue"/>
            <w:vAlign w:val="center"/>
          </w:tcPr>
          <w:p w14:paraId="7DFEA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CC18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75D74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749B4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61A6F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EA80A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6FA26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4978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5760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CB0FD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D0126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1.87</w:t>
            </w:r>
          </w:p>
        </w:tc>
        <w:tc>
          <w:tcPr>
            <w:tcW w:w="289" w:type="pct"/>
            <w:vMerge w:val="continue"/>
            <w:vAlign w:val="center"/>
          </w:tcPr>
          <w:p w14:paraId="403B3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AB91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7C4C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542</w:t>
            </w:r>
          </w:p>
        </w:tc>
      </w:tr>
      <w:tr w14:paraId="5E79A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CC768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8F4A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C91EA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4E3E4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5C30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5668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C8A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2B93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7D12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ED80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12F1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7782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725A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BB6F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5D749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2.44</w:t>
            </w:r>
          </w:p>
        </w:tc>
        <w:tc>
          <w:tcPr>
            <w:tcW w:w="289" w:type="pct"/>
            <w:vMerge w:val="continue"/>
            <w:vAlign w:val="center"/>
          </w:tcPr>
          <w:p w14:paraId="7F2E7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AD0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04F6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566</w:t>
            </w:r>
          </w:p>
        </w:tc>
      </w:tr>
      <w:tr w14:paraId="7DD2D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CB2C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0F66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7D544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3.28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BB05F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40.4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85700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CCA6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BD7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ACC6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F116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9544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24923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 w:val="continue"/>
            <w:vAlign w:val="center"/>
          </w:tcPr>
          <w:p w14:paraId="0ADAC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5903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9E2B6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99160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4.27</w:t>
            </w:r>
          </w:p>
        </w:tc>
        <w:tc>
          <w:tcPr>
            <w:tcW w:w="289" w:type="pct"/>
            <w:vMerge w:val="continue"/>
            <w:vAlign w:val="center"/>
          </w:tcPr>
          <w:p w14:paraId="3942C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2AC88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ECE3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545</w:t>
            </w:r>
          </w:p>
        </w:tc>
      </w:tr>
      <w:tr w14:paraId="01D1C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D67E7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61CB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73C39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C85BC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42.4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19262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7D5A3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9EB1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714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4514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E559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5C92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0965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271A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E167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E9560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5.58</w:t>
            </w:r>
          </w:p>
        </w:tc>
        <w:tc>
          <w:tcPr>
            <w:tcW w:w="289" w:type="pct"/>
            <w:vMerge w:val="continue"/>
            <w:vAlign w:val="center"/>
          </w:tcPr>
          <w:p w14:paraId="43AD3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2BA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B633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569</w:t>
            </w:r>
          </w:p>
        </w:tc>
      </w:tr>
      <w:tr w14:paraId="2D214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7460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5415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5DEED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5.43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4402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B405B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EFD0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C57A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1BB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362A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BF3EB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7B01F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continue"/>
            <w:vAlign w:val="center"/>
          </w:tcPr>
          <w:p w14:paraId="6AA6D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CC15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01F5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DE9DF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7.09</w:t>
            </w:r>
          </w:p>
        </w:tc>
        <w:tc>
          <w:tcPr>
            <w:tcW w:w="289" w:type="pct"/>
            <w:vMerge w:val="continue"/>
            <w:vAlign w:val="center"/>
          </w:tcPr>
          <w:p w14:paraId="603E8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3E9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05BC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551</w:t>
            </w:r>
          </w:p>
        </w:tc>
      </w:tr>
      <w:tr w14:paraId="76270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07BB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4471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60934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A3A1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2AF9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6555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BB5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456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A8DE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05A2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DC742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0415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64A6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F448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2F22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F984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F9EE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544D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533</w:t>
            </w:r>
          </w:p>
        </w:tc>
      </w:tr>
      <w:tr w14:paraId="50505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28B4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32EB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1549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6162F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C295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86B0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D63D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96D7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6F73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59F20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14B85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EED2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BEB0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1EB3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6BF5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52E8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CBD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34E5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548</w:t>
            </w:r>
          </w:p>
        </w:tc>
      </w:tr>
      <w:tr w14:paraId="5A155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4F040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FF29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94E7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2339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12B8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D589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9CB8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FC6A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62938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0423A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17DCE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13BAD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96BD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A001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187A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D4C1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A4E0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1015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554</w:t>
            </w:r>
          </w:p>
        </w:tc>
      </w:tr>
      <w:tr w14:paraId="1FFDB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0E7E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AA3F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09768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BA235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8F5E4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C523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471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940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BC484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continue"/>
            <w:vAlign w:val="center"/>
          </w:tcPr>
          <w:p w14:paraId="1D25E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303F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B5EC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E9A2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AF00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461E8A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9.25</w:t>
            </w:r>
          </w:p>
        </w:tc>
        <w:tc>
          <w:tcPr>
            <w:tcW w:w="289" w:type="pct"/>
            <w:vMerge w:val="continue"/>
            <w:vAlign w:val="center"/>
          </w:tcPr>
          <w:p w14:paraId="1CA45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2D6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FAC8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557</w:t>
            </w:r>
          </w:p>
        </w:tc>
      </w:tr>
      <w:tr w14:paraId="6E19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44A4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109B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BFE4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4445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C034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4D0F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F6A2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D53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D346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E1A58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3BE0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D266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5F4A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50D9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4745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DE06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8260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C524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575</w:t>
            </w:r>
          </w:p>
        </w:tc>
      </w:tr>
      <w:tr w14:paraId="239A76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EC4A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9B1D6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685F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D205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CD22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6151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1F3C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FF91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326F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851BD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22DCC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A883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62B4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594C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6DEB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89FA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AF0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2B92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572</w:t>
            </w:r>
          </w:p>
        </w:tc>
      </w:tr>
      <w:tr w14:paraId="0AB6B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7C073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D1DA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6DEF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1F07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1E15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CDB5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16F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559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82E57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34D326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237F7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D531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8126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56CE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E66D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9B71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021B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C564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578</w:t>
            </w:r>
          </w:p>
        </w:tc>
      </w:tr>
      <w:tr w14:paraId="52189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DEF8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980AA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80F55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F5989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8EBC3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7C7BC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89FD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C88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3B8BD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continue"/>
            <w:vAlign w:val="center"/>
          </w:tcPr>
          <w:p w14:paraId="414AC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E1133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4FBF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0EAD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7D2187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A548C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289" w:type="pct"/>
            <w:vMerge w:val="continue"/>
            <w:vAlign w:val="center"/>
          </w:tcPr>
          <w:p w14:paraId="68A2D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575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7E73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536</w:t>
            </w:r>
          </w:p>
        </w:tc>
      </w:tr>
      <w:tr w14:paraId="15385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52FC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6299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4FC2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9102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BAE34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515C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99F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4C49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56B4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FA3F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0CD2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90C0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D654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0C316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73349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52.08</w:t>
            </w:r>
          </w:p>
        </w:tc>
        <w:tc>
          <w:tcPr>
            <w:tcW w:w="289" w:type="pct"/>
            <w:vMerge w:val="continue"/>
            <w:vAlign w:val="center"/>
          </w:tcPr>
          <w:p w14:paraId="658CD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69B6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3278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539</w:t>
            </w:r>
          </w:p>
        </w:tc>
      </w:tr>
      <w:tr w14:paraId="73B1B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DBAE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62DB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3A350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B441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EB5ED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6460A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C050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7D90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C9C8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D3A8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8828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1E51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DAC9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612B90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F63F8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232.33</w:t>
            </w:r>
          </w:p>
        </w:tc>
        <w:tc>
          <w:tcPr>
            <w:tcW w:w="289" w:type="pct"/>
            <w:vMerge w:val="continue"/>
            <w:vAlign w:val="center"/>
          </w:tcPr>
          <w:p w14:paraId="19326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CDFC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F14A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560</w:t>
            </w:r>
          </w:p>
        </w:tc>
      </w:tr>
      <w:tr w14:paraId="1A04E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4F6F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1D3F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CB28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7C10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44EA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8B9C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91FC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269C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FDB4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AE66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ABA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B0D0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EE84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FFC7D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4665A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67.84</w:t>
            </w:r>
          </w:p>
        </w:tc>
        <w:tc>
          <w:tcPr>
            <w:tcW w:w="289" w:type="pct"/>
            <w:vMerge w:val="continue"/>
            <w:vAlign w:val="center"/>
          </w:tcPr>
          <w:p w14:paraId="55A34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566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54B7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563</w:t>
            </w:r>
          </w:p>
        </w:tc>
      </w:tr>
      <w:tr w14:paraId="17F44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8E87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A5B8A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4DED4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39.44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39A9D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D86D9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495B9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225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173ED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 w:val="continue"/>
            <w:vAlign w:val="center"/>
          </w:tcPr>
          <w:p w14:paraId="077B0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63E02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6402D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5CBBAB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26AD3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DF94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E3A8B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39.44</w:t>
            </w:r>
          </w:p>
        </w:tc>
        <w:tc>
          <w:tcPr>
            <w:tcW w:w="289" w:type="pct"/>
            <w:vMerge w:val="continue"/>
            <w:vAlign w:val="center"/>
          </w:tcPr>
          <w:p w14:paraId="66F60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7562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8824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346</w:t>
            </w:r>
          </w:p>
        </w:tc>
      </w:tr>
      <w:tr w14:paraId="739D3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26CB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0776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0D169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CD8C2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continue"/>
            <w:vAlign w:val="center"/>
          </w:tcPr>
          <w:p w14:paraId="52B6C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A1AF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83AC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1368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464F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F90F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6FC9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27C8C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2F152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A162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EE7B7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88.24</w:t>
            </w:r>
          </w:p>
        </w:tc>
        <w:tc>
          <w:tcPr>
            <w:tcW w:w="289" w:type="pct"/>
            <w:vMerge w:val="continue"/>
            <w:vAlign w:val="center"/>
          </w:tcPr>
          <w:p w14:paraId="3A780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8F05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61F2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344</w:t>
            </w:r>
          </w:p>
        </w:tc>
      </w:tr>
      <w:tr w14:paraId="05F80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1EC4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1AC2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367F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58AA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31C8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8632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DFC6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F54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6ABB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47B5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A935A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1F40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9FE0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0E1F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77A1E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74.22</w:t>
            </w:r>
          </w:p>
        </w:tc>
        <w:tc>
          <w:tcPr>
            <w:tcW w:w="289" w:type="pct"/>
            <w:vMerge w:val="continue"/>
            <w:vAlign w:val="center"/>
          </w:tcPr>
          <w:p w14:paraId="6302BB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AD39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8290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345</w:t>
            </w:r>
          </w:p>
        </w:tc>
      </w:tr>
      <w:tr w14:paraId="79EF6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72A5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F4F5F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31100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E4976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57.93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34EAC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C47C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B1D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61D1F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 w:val="continue"/>
            <w:vAlign w:val="center"/>
          </w:tcPr>
          <w:p w14:paraId="56569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296A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96B3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057E9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79B20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452E2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72052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289" w:type="pct"/>
            <w:vMerge w:val="continue"/>
            <w:vAlign w:val="center"/>
          </w:tcPr>
          <w:p w14:paraId="4E146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FFC7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B189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406</w:t>
            </w:r>
          </w:p>
        </w:tc>
      </w:tr>
      <w:tr w14:paraId="37687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0182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9DCF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DD215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F8CCC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58.43</w:t>
            </w:r>
          </w:p>
        </w:tc>
        <w:tc>
          <w:tcPr>
            <w:tcW w:w="249" w:type="pct"/>
            <w:vMerge w:val="continue"/>
            <w:vAlign w:val="center"/>
          </w:tcPr>
          <w:p w14:paraId="37985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95CA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797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B5E51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 w:val="continue"/>
            <w:vAlign w:val="center"/>
          </w:tcPr>
          <w:p w14:paraId="7C585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5259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ECFB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2A05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D6078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08F0C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94A46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35.7</w:t>
            </w:r>
          </w:p>
        </w:tc>
        <w:tc>
          <w:tcPr>
            <w:tcW w:w="289" w:type="pct"/>
            <w:vMerge w:val="continue"/>
            <w:vAlign w:val="center"/>
          </w:tcPr>
          <w:p w14:paraId="5189F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39F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11D6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403</w:t>
            </w:r>
          </w:p>
        </w:tc>
      </w:tr>
      <w:tr w14:paraId="575BC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D3F5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1986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FD0A4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24E89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58.78</w:t>
            </w:r>
          </w:p>
        </w:tc>
        <w:tc>
          <w:tcPr>
            <w:tcW w:w="249" w:type="pct"/>
            <w:vMerge w:val="continue"/>
            <w:vAlign w:val="center"/>
          </w:tcPr>
          <w:p w14:paraId="29FA6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6FC8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5F7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5BB1F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 w:val="continue"/>
            <w:vAlign w:val="center"/>
          </w:tcPr>
          <w:p w14:paraId="56ADE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8830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5088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415B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F10FE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09F5E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9A3A6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289" w:type="pct"/>
            <w:vMerge w:val="continue"/>
            <w:vAlign w:val="center"/>
          </w:tcPr>
          <w:p w14:paraId="56396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46D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2743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</w:tr>
      <w:tr w14:paraId="69B5D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74CC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839DE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F2B2C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44.02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64BA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E5957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54919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F786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901A8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 w:val="continue"/>
            <w:vAlign w:val="center"/>
          </w:tcPr>
          <w:p w14:paraId="4F9C9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65A2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 w:val="continue"/>
            <w:vAlign w:val="center"/>
          </w:tcPr>
          <w:p w14:paraId="0ABE9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CCC6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592D47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90BAD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100F5A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82178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7723C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7D51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276</w:t>
            </w:r>
          </w:p>
        </w:tc>
      </w:tr>
      <w:tr w14:paraId="1F073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0C16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5F00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542C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F028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FD9D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3D08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2B565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14158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9CEE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22A97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38" w:type="pct"/>
            <w:vMerge w:val="continue"/>
            <w:vAlign w:val="center"/>
          </w:tcPr>
          <w:p w14:paraId="270E8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258C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2DCA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6EAD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96D9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D4E2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B562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E9E5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308</w:t>
            </w:r>
          </w:p>
        </w:tc>
      </w:tr>
      <w:tr w14:paraId="05D45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382F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14B6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47E80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47.05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41B5F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60.42</w:t>
            </w:r>
          </w:p>
        </w:tc>
        <w:tc>
          <w:tcPr>
            <w:tcW w:w="249" w:type="pct"/>
            <w:vMerge w:val="continue"/>
            <w:vAlign w:val="center"/>
          </w:tcPr>
          <w:p w14:paraId="6930E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30E8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2F58B9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continue"/>
            <w:vAlign w:val="center"/>
          </w:tcPr>
          <w:p w14:paraId="79DDE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14B6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477DF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 w:val="continue"/>
            <w:vAlign w:val="center"/>
          </w:tcPr>
          <w:p w14:paraId="15C81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73BF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366A9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64945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9865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1398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703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1D8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284</w:t>
            </w:r>
          </w:p>
        </w:tc>
      </w:tr>
      <w:tr w14:paraId="01080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ED05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AABF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1BA36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FC1E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C06B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7C8B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B209E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4D6CE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6E74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2DB33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38" w:type="pct"/>
            <w:vMerge w:val="continue"/>
            <w:vAlign w:val="center"/>
          </w:tcPr>
          <w:p w14:paraId="3E636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7ABE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8F64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A2FB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3544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3244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2DB7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862A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324</w:t>
            </w:r>
          </w:p>
        </w:tc>
      </w:tr>
      <w:tr w14:paraId="0E8B9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BB66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069C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48A46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48.32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7B286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60.62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6E07D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4D36C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99EF4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continue"/>
            <w:vAlign w:val="center"/>
          </w:tcPr>
          <w:p w14:paraId="720A6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3794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F7DDA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 w:val="continue"/>
            <w:vAlign w:val="center"/>
          </w:tcPr>
          <w:p w14:paraId="0A2EF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5D72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6AFB43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4453B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AD31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07B6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8812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DC8F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272</w:t>
            </w:r>
          </w:p>
        </w:tc>
      </w:tr>
      <w:tr w14:paraId="1D5A3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B840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40D0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2A94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30C9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4D92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8C24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021B8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08A18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77F2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35E85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38" w:type="pct"/>
            <w:vMerge w:val="continue"/>
            <w:vAlign w:val="center"/>
          </w:tcPr>
          <w:p w14:paraId="7C22E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2BD4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2076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1BB08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F429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8CF2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853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150B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304</w:t>
            </w:r>
          </w:p>
        </w:tc>
      </w:tr>
      <w:tr w14:paraId="194DA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84CA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0715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7AE4E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51.64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51285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61.12</w:t>
            </w:r>
          </w:p>
        </w:tc>
        <w:tc>
          <w:tcPr>
            <w:tcW w:w="249" w:type="pct"/>
            <w:vMerge w:val="continue"/>
            <w:vAlign w:val="center"/>
          </w:tcPr>
          <w:p w14:paraId="229BA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86D3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21AADE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continue"/>
            <w:vAlign w:val="center"/>
          </w:tcPr>
          <w:p w14:paraId="33310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A615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4073C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 w:val="continue"/>
            <w:vAlign w:val="center"/>
          </w:tcPr>
          <w:p w14:paraId="249FC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FD188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469CD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2A024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518D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4847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44C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9C89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280</w:t>
            </w:r>
          </w:p>
        </w:tc>
      </w:tr>
      <w:tr w14:paraId="207A2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25DF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A36E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6678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C7D6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17BB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2030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A69E2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7B28E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B5BF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3477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38" w:type="pct"/>
            <w:vMerge w:val="continue"/>
            <w:vAlign w:val="center"/>
          </w:tcPr>
          <w:p w14:paraId="27809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C470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CA17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942C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22B8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A817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2D4F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69FF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320</w:t>
            </w:r>
          </w:p>
        </w:tc>
      </w:tr>
      <w:tr w14:paraId="09FBA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82E0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86E61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DAFEE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1656A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AAAD5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6BD0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C74EB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C749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2FB82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735C3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749AF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7DEF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0A3D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952C2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6F8EE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61.41</w:t>
            </w:r>
          </w:p>
        </w:tc>
        <w:tc>
          <w:tcPr>
            <w:tcW w:w="289" w:type="pct"/>
            <w:vMerge w:val="continue"/>
            <w:vAlign w:val="center"/>
          </w:tcPr>
          <w:p w14:paraId="36D0E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99C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317F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166</w:t>
            </w:r>
          </w:p>
        </w:tc>
      </w:tr>
      <w:tr w14:paraId="41D8E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6006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9565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F904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C63C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C1BEF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6C04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A5CC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240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65A3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D8CE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3B7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E2C3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255E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3FBD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F576A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64.05</w:t>
            </w:r>
          </w:p>
        </w:tc>
        <w:tc>
          <w:tcPr>
            <w:tcW w:w="289" w:type="pct"/>
            <w:vMerge w:val="continue"/>
            <w:vAlign w:val="center"/>
          </w:tcPr>
          <w:p w14:paraId="07A94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6D2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38B0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174</w:t>
            </w:r>
          </w:p>
        </w:tc>
      </w:tr>
      <w:tr w14:paraId="6651A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9F40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2C763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652C1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FE5F6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43E3E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52F96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6491D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DEAE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6" w:type="pct"/>
            <w:vMerge w:val="continue"/>
            <w:vAlign w:val="center"/>
          </w:tcPr>
          <w:p w14:paraId="374B8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7157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DE42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3C2E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8217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7F2E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D1937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89" w:type="pct"/>
            <w:vMerge w:val="continue"/>
            <w:vAlign w:val="center"/>
          </w:tcPr>
          <w:p w14:paraId="6B604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7190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3F66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511</w:t>
            </w:r>
          </w:p>
        </w:tc>
      </w:tr>
      <w:tr w14:paraId="6EA49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5B25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6833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2F0E6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EBA0C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26E58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E396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A6FC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94F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A953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AAF4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0B55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6CC6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AAC5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154D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DD5F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12.32</w:t>
            </w:r>
          </w:p>
        </w:tc>
        <w:tc>
          <w:tcPr>
            <w:tcW w:w="289" w:type="pct"/>
            <w:vMerge w:val="continue"/>
            <w:vAlign w:val="center"/>
          </w:tcPr>
          <w:p w14:paraId="6482F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ED6D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443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510</w:t>
            </w:r>
          </w:p>
        </w:tc>
      </w:tr>
      <w:tr w14:paraId="53203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C5D4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619A7B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E74F0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22.65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73949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54.93</w:t>
            </w:r>
          </w:p>
        </w:tc>
        <w:tc>
          <w:tcPr>
            <w:tcW w:w="249" w:type="pct"/>
            <w:vMerge w:val="continue"/>
            <w:vAlign w:val="center"/>
          </w:tcPr>
          <w:p w14:paraId="1BD74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D0AB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F799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795D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 w:val="continue"/>
            <w:vAlign w:val="center"/>
          </w:tcPr>
          <w:p w14:paraId="59B17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72B0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7C09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1D69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0DE5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D83C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3D502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22.65</w:t>
            </w:r>
          </w:p>
        </w:tc>
        <w:tc>
          <w:tcPr>
            <w:tcW w:w="289" w:type="pct"/>
            <w:vMerge w:val="continue"/>
            <w:vAlign w:val="center"/>
          </w:tcPr>
          <w:p w14:paraId="3DD16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76B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4124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470</w:t>
            </w:r>
          </w:p>
        </w:tc>
      </w:tr>
      <w:tr w14:paraId="27897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1661C7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036BF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F66D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69A40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continue"/>
            <w:vAlign w:val="center"/>
          </w:tcPr>
          <w:p w14:paraId="1698D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118DD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31FB9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B7BD3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 w:val="continue"/>
            <w:vAlign w:val="center"/>
          </w:tcPr>
          <w:p w14:paraId="785F7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07BB3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24B4A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42666C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6E589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6A0F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792F8C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028BB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25AB3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75D5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73436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F945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8DE8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BE02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15D3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FB27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DC44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EE24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1AD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26AD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7A9C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88C5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1BAF1E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282BA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E865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3D13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C4E4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DBE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2609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3E6E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CA7C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B5DD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9E39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B404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CBFE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7A1E17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6F741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9B3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5A22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9A7C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5435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33943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57F4A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011B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2F56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C584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1D9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26C5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09E4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26DE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CBE8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514A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56DE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3A5C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9F2A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DF8E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01FA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89BF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1534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2F0C4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99F4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D9FD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8CAE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B259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B7FE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CD9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B6AB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</w:t>
            </w:r>
          </w:p>
        </w:tc>
      </w:tr>
      <w:tr w14:paraId="6B899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C0A4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1AE1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DF9B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EF09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E9A2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AA6C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B7B1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3C0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32C5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6C22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5B9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6FA883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2EC90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20D5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5572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C49C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8F3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D990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45B1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9607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5924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78BB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60BF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4EB2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B57D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4E9B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511B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45AA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592C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30D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B46A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FFCF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67AC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F7BC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9F11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8D9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D5F8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39796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32BD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3C6A2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64A4A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B0BDE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9" w:type="pct"/>
            <w:vMerge w:val="continue"/>
            <w:vAlign w:val="center"/>
          </w:tcPr>
          <w:p w14:paraId="31632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31943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3B448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E657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6D21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43878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65821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BAA7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609A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A4C4A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BC8D4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27A46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07EA3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6D3A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2B81B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1822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8BA7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58AF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0799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ADE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5A50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483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B68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D603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F0E4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950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B29B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B0AC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7310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FD89A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62.67</w:t>
            </w:r>
          </w:p>
        </w:tc>
        <w:tc>
          <w:tcPr>
            <w:tcW w:w="289" w:type="pct"/>
            <w:vMerge w:val="continue"/>
            <w:vAlign w:val="center"/>
          </w:tcPr>
          <w:p w14:paraId="23B62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F560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72F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77D69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A74B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AA89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17D3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B955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AF99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534BFF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2594A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2604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1A9F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08D0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CC73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2628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9DB6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003E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02D16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55.92</w:t>
            </w:r>
          </w:p>
        </w:tc>
        <w:tc>
          <w:tcPr>
            <w:tcW w:w="289" w:type="pct"/>
            <w:vMerge w:val="continue"/>
            <w:vAlign w:val="center"/>
          </w:tcPr>
          <w:p w14:paraId="1CBB3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6386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A2C1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15290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EC10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D743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DDA0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0F7D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FB85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D1DF8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1D12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FB62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9AC7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8E9D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EA2AC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1C19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B754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E2C7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B73CC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62.62</w:t>
            </w:r>
          </w:p>
        </w:tc>
        <w:tc>
          <w:tcPr>
            <w:tcW w:w="289" w:type="pct"/>
            <w:vMerge w:val="continue"/>
            <w:vAlign w:val="center"/>
          </w:tcPr>
          <w:p w14:paraId="347D2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FE3E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49A4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1ED2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2C22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CEDE2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D0643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45473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6E962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2736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5BD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DF1F9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46F9A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1E2EB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296A5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EAAA2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321A8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D530D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646A6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F7DD5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497F9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2F90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248</w:t>
            </w:r>
          </w:p>
        </w:tc>
      </w:tr>
      <w:tr w14:paraId="68E67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447D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35E6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8EB9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162D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719E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88BC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99D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C6594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300E4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F4D9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F0D2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7C3A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903E1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64F93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8865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59C0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D58D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870C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251</w:t>
            </w:r>
          </w:p>
        </w:tc>
      </w:tr>
      <w:tr w14:paraId="5767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BA18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01A0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0B1FC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7219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F921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21F9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0993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1C206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6B737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87A7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C359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E871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EE76C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7F3D2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7977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9241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DBF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EE6A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254</w:t>
            </w:r>
          </w:p>
        </w:tc>
      </w:tr>
      <w:tr w14:paraId="2605B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A9AE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3D31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4151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8F62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77CFA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10A71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577D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1EBE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 w:val="continue"/>
            <w:vAlign w:val="center"/>
          </w:tcPr>
          <w:p w14:paraId="2284F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2291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DC0E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C4B3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BA59E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1BB8F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143E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52B8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2124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7A3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230</w:t>
            </w:r>
          </w:p>
        </w:tc>
      </w:tr>
      <w:tr w14:paraId="31AB1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5A0F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B34E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6DCC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DD3F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8F6D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FB00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035C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AD1DF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 w:val="continue"/>
            <w:vAlign w:val="center"/>
          </w:tcPr>
          <w:p w14:paraId="5087F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BA52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9F8B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5FE1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FAAF7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0CE67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0905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CF59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19B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6B7D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233</w:t>
            </w:r>
          </w:p>
        </w:tc>
      </w:tr>
      <w:tr w14:paraId="6215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B864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9AF3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1EA2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FBC8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D8B6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7D2E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0469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E5328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 w:val="continue"/>
            <w:vAlign w:val="center"/>
          </w:tcPr>
          <w:p w14:paraId="474B7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47C1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6BFB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4CBD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BDF7F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383C3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A5C1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B43D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F2F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8485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236</w:t>
            </w:r>
          </w:p>
        </w:tc>
      </w:tr>
      <w:tr w14:paraId="2D9F1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2366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C5290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6801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A6EF6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45.42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E0023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66DC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D324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C8B5D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 w:val="continue"/>
            <w:vAlign w:val="center"/>
          </w:tcPr>
          <w:p w14:paraId="698A9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44E5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4CE79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AC4B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6A8FE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C4AA4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68DCB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8C5E4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2AE23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D06A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152</w:t>
            </w:r>
          </w:p>
        </w:tc>
      </w:tr>
      <w:tr w14:paraId="241C3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C12AA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331A0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1DE7B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F449B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46.32</w:t>
            </w:r>
          </w:p>
        </w:tc>
        <w:tc>
          <w:tcPr>
            <w:tcW w:w="249" w:type="pct"/>
            <w:vMerge w:val="continue"/>
            <w:vAlign w:val="center"/>
          </w:tcPr>
          <w:p w14:paraId="3616D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6805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7B5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7A242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6" w:type="pct"/>
            <w:vMerge w:val="continue"/>
            <w:vAlign w:val="center"/>
          </w:tcPr>
          <w:p w14:paraId="76CF2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52E0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C19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87AC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A4D9B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1E476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3A3F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48E9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D4DDD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46A4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156</w:t>
            </w:r>
          </w:p>
        </w:tc>
      </w:tr>
      <w:tr w14:paraId="17EC5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9305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F11D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9C6E2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DE1D3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50.37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B6B00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4304D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C177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B8BE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1CBB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FD4D2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28EB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7A20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DDD3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A9F5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EA08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F851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F5D9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98F4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148</w:t>
            </w:r>
          </w:p>
        </w:tc>
      </w:tr>
      <w:tr w14:paraId="798D6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0A60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C208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5E17A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61E2B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51.02</w:t>
            </w:r>
          </w:p>
        </w:tc>
        <w:tc>
          <w:tcPr>
            <w:tcW w:w="249" w:type="pct"/>
            <w:vMerge w:val="continue"/>
            <w:vAlign w:val="center"/>
          </w:tcPr>
          <w:p w14:paraId="1E7B7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0F51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5D8C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866ED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 w:val="continue"/>
            <w:vAlign w:val="center"/>
          </w:tcPr>
          <w:p w14:paraId="1FB4E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AA68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1D54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EC70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5A9FD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25818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47D9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1DA7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638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9DA9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144</w:t>
            </w:r>
          </w:p>
        </w:tc>
      </w:tr>
      <w:tr w14:paraId="371A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1576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19D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99031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BCF8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continue"/>
            <w:vAlign w:val="center"/>
          </w:tcPr>
          <w:p w14:paraId="6423A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7B2EC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362B5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883FB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 w:val="continue"/>
            <w:vAlign w:val="center"/>
          </w:tcPr>
          <w:p w14:paraId="3A4BF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F67F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1E4BE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F71C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ABB8D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8295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continue"/>
            <w:vAlign w:val="center"/>
          </w:tcPr>
          <w:p w14:paraId="65C7D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FB67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6E15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072B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500</w:t>
            </w:r>
          </w:p>
        </w:tc>
      </w:tr>
      <w:tr w14:paraId="56406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FB39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6F84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DE4C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CAB4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30E6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A04D7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6C05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C120C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 w:val="continue"/>
            <w:vAlign w:val="center"/>
          </w:tcPr>
          <w:p w14:paraId="0B7D9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B60A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8EA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8A6E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5FCDC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20A92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53B1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7A31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7F40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60D7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492</w:t>
            </w:r>
          </w:p>
        </w:tc>
      </w:tr>
      <w:tr w14:paraId="7461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EDC9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FDBA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9749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80CF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3A709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A3263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0A0E4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07477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 w:val="continue"/>
            <w:vAlign w:val="center"/>
          </w:tcPr>
          <w:p w14:paraId="6F1FF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7D9C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A24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50BA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C2E46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4640B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C642D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A2DA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547D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2130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501</w:t>
            </w:r>
          </w:p>
        </w:tc>
      </w:tr>
      <w:tr w14:paraId="12BDA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40A7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F862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9E68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BBA2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EA78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C39F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7AA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7EF6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 w:val="continue"/>
            <w:vAlign w:val="center"/>
          </w:tcPr>
          <w:p w14:paraId="75564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AC53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ABEA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EEEE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EF7A2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7D1FA2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1A4B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71CE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9E63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128D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493</w:t>
            </w:r>
          </w:p>
        </w:tc>
      </w:tr>
      <w:tr w14:paraId="06C5A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1C6C6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1C56E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E2F0D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E2153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F90FD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284ADD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5B228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7BD6B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 w:val="continue"/>
            <w:vAlign w:val="center"/>
          </w:tcPr>
          <w:p w14:paraId="18C62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3EBD9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09F2D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4533FB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76314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B7EC6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298F89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2AB68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04C54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EDF4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205</w:t>
            </w:r>
          </w:p>
        </w:tc>
      </w:tr>
      <w:tr w14:paraId="57663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8750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BEF5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750B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DBFB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F138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B69E6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68BDC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4BA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964F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1D46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C930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04C3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6779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4FCA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C98B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9724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AEE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EEB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206</w:t>
            </w:r>
          </w:p>
        </w:tc>
      </w:tr>
      <w:tr w14:paraId="27C1D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693E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20EB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AD4AF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894.51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C5A7E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82.55</w:t>
            </w:r>
          </w:p>
        </w:tc>
        <w:tc>
          <w:tcPr>
            <w:tcW w:w="249" w:type="pct"/>
            <w:vMerge w:val="continue"/>
            <w:vAlign w:val="center"/>
          </w:tcPr>
          <w:p w14:paraId="06BB8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38DF9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8AF50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58AF9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32FF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19479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8" w:type="pct"/>
            <w:vMerge w:val="continue"/>
            <w:vAlign w:val="center"/>
          </w:tcPr>
          <w:p w14:paraId="78080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8121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887B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99DE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A9D8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75C1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184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9FEF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209</w:t>
            </w:r>
          </w:p>
        </w:tc>
      </w:tr>
      <w:tr w14:paraId="0178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1D96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D5B9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D1DF9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2026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1078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8692F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2650B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0B62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7072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9329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4309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7F6B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E94E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0C3D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513F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A31D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5BC1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FF05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210</w:t>
            </w:r>
          </w:p>
        </w:tc>
      </w:tr>
      <w:tr w14:paraId="5252F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9EDD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37D72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EACD9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8107A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42.38</w:t>
            </w:r>
          </w:p>
        </w:tc>
        <w:tc>
          <w:tcPr>
            <w:tcW w:w="249" w:type="pct"/>
            <w:vMerge w:val="continue"/>
            <w:vAlign w:val="center"/>
          </w:tcPr>
          <w:p w14:paraId="4B264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772B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698FD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6369E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086354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59B4D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11FA5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B9E2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E544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15FB1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F2ECA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21251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F11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E7C3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543</w:t>
            </w:r>
          </w:p>
        </w:tc>
      </w:tr>
      <w:tr w14:paraId="5991A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3541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C1CC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825BE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7.26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B06F9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46.38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5A402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0031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7EC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57A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1A21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3734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8281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5058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1068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2C21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A5AE1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B845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E6E2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4F70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567</w:t>
            </w:r>
          </w:p>
        </w:tc>
      </w:tr>
      <w:tr w14:paraId="08FCA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4B04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9EC0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EFA7F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13.98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AFCF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5036D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5F9D8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F8B2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7D83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CFA4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98C2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1EB4C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 w:val="continue"/>
            <w:vAlign w:val="center"/>
          </w:tcPr>
          <w:p w14:paraId="3AD92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824E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B6B52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8" w:type="pct"/>
            <w:vMerge w:val="continue"/>
            <w:vAlign w:val="center"/>
          </w:tcPr>
          <w:p w14:paraId="5F37E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F3F7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013F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1594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546</w:t>
            </w:r>
          </w:p>
        </w:tc>
      </w:tr>
      <w:tr w14:paraId="44E4C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0432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B24D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E636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6FD7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55CD0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4BE8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F28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1321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A6D5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0040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505F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1997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73CF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9AD2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2383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171F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B5B8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73F0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570</w:t>
            </w:r>
          </w:p>
        </w:tc>
      </w:tr>
      <w:tr w14:paraId="34E59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87C2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E3A4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D3347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33C15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322F3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ED60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32F1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1569A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2842A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34F4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3C307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continue"/>
            <w:vAlign w:val="center"/>
          </w:tcPr>
          <w:p w14:paraId="0C157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F087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73824D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continue"/>
            <w:vAlign w:val="center"/>
          </w:tcPr>
          <w:p w14:paraId="68DF3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64A7D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B05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60AD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540</w:t>
            </w:r>
          </w:p>
        </w:tc>
      </w:tr>
      <w:tr w14:paraId="6219E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5DA3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E7BB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AD39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2BF2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192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F8B8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D20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4D14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BBCE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A1D1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9E85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1015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B87C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32981E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 w:val="continue"/>
            <w:vAlign w:val="center"/>
          </w:tcPr>
          <w:p w14:paraId="10D95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BF9F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F0A6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98EF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537</w:t>
            </w:r>
          </w:p>
        </w:tc>
      </w:tr>
      <w:tr w14:paraId="74BE2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5C3E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740B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90BE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7FD9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5B69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8A58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08B3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86A9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CDB2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F8CF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E9B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9C20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334C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A2AB3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8" w:type="pct"/>
            <w:vMerge w:val="continue"/>
            <w:vAlign w:val="center"/>
          </w:tcPr>
          <w:p w14:paraId="6331D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AC35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A4A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B416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552</w:t>
            </w:r>
          </w:p>
        </w:tc>
      </w:tr>
      <w:tr w14:paraId="340EC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ECDE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D59E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D337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9962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1555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15CC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F274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12B4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3901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95B4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D02A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ADD8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F2BE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226A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115C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C4C8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EEDD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BECE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534</w:t>
            </w:r>
          </w:p>
        </w:tc>
      </w:tr>
      <w:tr w14:paraId="00A4C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5724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CFCF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F1AA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BDDD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894A7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9E1F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DF3E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13C6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5ED2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5B98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9FC2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AB24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4BD3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3AAA53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continue"/>
            <w:vAlign w:val="center"/>
          </w:tcPr>
          <w:p w14:paraId="33531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4D50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9AB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6EF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564</w:t>
            </w:r>
          </w:p>
        </w:tc>
      </w:tr>
      <w:tr w14:paraId="0FE53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D4EB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F396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8A63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C2CBD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B81C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C16D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792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D5B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2644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CB86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98B9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B5BF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3722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3E3BE3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 w:val="continue"/>
            <w:vAlign w:val="center"/>
          </w:tcPr>
          <w:p w14:paraId="1AA3C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8162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92F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199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561</w:t>
            </w:r>
          </w:p>
        </w:tc>
      </w:tr>
      <w:tr w14:paraId="1DB33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83BB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6723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6B31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EAF3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3293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029A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D23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4C48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35FF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36D7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D17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3573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464A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51B41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8" w:type="pct"/>
            <w:vMerge w:val="continue"/>
            <w:vAlign w:val="center"/>
          </w:tcPr>
          <w:p w14:paraId="61A30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5F34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7C0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77B0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558</w:t>
            </w:r>
          </w:p>
        </w:tc>
      </w:tr>
      <w:tr w14:paraId="0036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F8FB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6D9C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B62A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268C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8D94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1AB5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68AD0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65EC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C88D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9742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7290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C2B5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5C8A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E150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7E0F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D88D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C94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C6D0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576</w:t>
            </w:r>
          </w:p>
        </w:tc>
      </w:tr>
      <w:tr w14:paraId="61BB0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84836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5616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41B98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1B162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D22A1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4939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DD0F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51F7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3786A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continue"/>
            <w:vAlign w:val="center"/>
          </w:tcPr>
          <w:p w14:paraId="2D8BF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DCE4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CE2D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6842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7539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D508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5BD7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FD7F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0DF6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555</w:t>
            </w:r>
          </w:p>
        </w:tc>
      </w:tr>
      <w:tr w14:paraId="149A4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FE12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B040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4459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C0BD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CEF4A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30F0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CCD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253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0D96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EBF4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C57E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3C2D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4F8A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2EF0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83C1C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51D6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B05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2063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579</w:t>
            </w:r>
          </w:p>
        </w:tc>
      </w:tr>
      <w:tr w14:paraId="3DC6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D839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D1A4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51E03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B6D8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3088B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49D6C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FE4F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CE37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CBC7D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61495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1EAC1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AC75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C9BD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09FF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356F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9E428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1055C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BBB9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549</w:t>
            </w:r>
          </w:p>
        </w:tc>
      </w:tr>
      <w:tr w14:paraId="75BC7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081A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86D8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DBDA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0599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89D8C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F1C2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DAA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854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F373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4158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8807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29CC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3439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3E0F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80BC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709C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D606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05D4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573</w:t>
            </w:r>
          </w:p>
        </w:tc>
      </w:tr>
      <w:tr w14:paraId="4F6FB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9BDA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C0D77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vMerge w:val="continue"/>
            <w:vAlign w:val="center"/>
          </w:tcPr>
          <w:p w14:paraId="0BB24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142E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E6F5A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0EFCF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6AFCC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EA68F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 w:val="continue"/>
            <w:vAlign w:val="center"/>
          </w:tcPr>
          <w:p w14:paraId="56CDD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0D63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600D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A6DD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1EC4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15D65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71ED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449A7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5078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2293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353</w:t>
            </w:r>
          </w:p>
        </w:tc>
      </w:tr>
      <w:tr w14:paraId="744F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C857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7E55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4FA1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9ACF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BA98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2826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0D2C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21BA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95A3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44C08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3E89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CB08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AB9F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BCD7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39C2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98EC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668F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C269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355</w:t>
            </w:r>
          </w:p>
        </w:tc>
      </w:tr>
      <w:tr w14:paraId="12CAE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1FDE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51A7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43F3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8339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E285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DA89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29D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725A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A92B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952D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B51B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3812C2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42CCF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C7B6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5B91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9736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C260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43A2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357</w:t>
            </w:r>
          </w:p>
        </w:tc>
      </w:tr>
      <w:tr w14:paraId="6B7C4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C718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9E5D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1294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8C85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90AB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1C58AB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10C56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F8C1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D6B7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EE43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34D3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3B700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continue"/>
            <w:vAlign w:val="center"/>
          </w:tcPr>
          <w:p w14:paraId="4E8F6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D77A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1766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6CFD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F4FC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89CC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356</w:t>
            </w:r>
          </w:p>
        </w:tc>
      </w:tr>
      <w:tr w14:paraId="34E40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96D5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27F6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BB22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CE99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930E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3245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181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AD60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F9DE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85F5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BB28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AE74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5105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EE74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AA49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7465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FC21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0167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354</w:t>
            </w:r>
          </w:p>
        </w:tc>
      </w:tr>
      <w:tr w14:paraId="314DF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B0F0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B164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133F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23D3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1E326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255C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0413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1EDE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F6B7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7D83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CC2B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458C5A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3474B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BA04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EA45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15AB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8A4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86C5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358</w:t>
            </w:r>
          </w:p>
        </w:tc>
      </w:tr>
      <w:tr w14:paraId="11704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72808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5D63E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730C5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50D03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F5381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1984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8DD57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E659B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AFB5C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continue"/>
            <w:vAlign w:val="center"/>
          </w:tcPr>
          <w:p w14:paraId="28094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ADE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5D2F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B714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22882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B9E11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5A013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65D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7F79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401</w:t>
            </w:r>
          </w:p>
        </w:tc>
      </w:tr>
      <w:tr w14:paraId="1F529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C4D3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A53D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EB34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E172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84D2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36AC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68C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935AA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 w:val="continue"/>
            <w:vAlign w:val="center"/>
          </w:tcPr>
          <w:p w14:paraId="5ADA7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B623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F4A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F541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F695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16C6D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60EE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3D6D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42E5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EC3F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404</w:t>
            </w:r>
          </w:p>
        </w:tc>
      </w:tr>
      <w:tr w14:paraId="5607C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DEDB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38F7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24D7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1731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876A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A41D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BFA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349FE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 w:val="continue"/>
            <w:vAlign w:val="center"/>
          </w:tcPr>
          <w:p w14:paraId="18C57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B276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16655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DD8B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D40F0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6F56A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97BF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3DED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6849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C8AF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407</w:t>
            </w:r>
          </w:p>
        </w:tc>
      </w:tr>
      <w:tr w14:paraId="68950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4189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F233D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5FA2B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87.71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95F6C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CCE7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72EE5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4D247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AC4D5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C446D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83397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 w:val="continue"/>
            <w:vAlign w:val="center"/>
          </w:tcPr>
          <w:p w14:paraId="5E430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C6DB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F09F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5127C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4148D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2CAC2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578FE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8B49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285</w:t>
            </w:r>
          </w:p>
        </w:tc>
      </w:tr>
      <w:tr w14:paraId="10DF2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7BFA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E64D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DD33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C1A7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DAD9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7BAC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3B18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D319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26B2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428A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5D75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0EDB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3E51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50DB9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2BE1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1747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C45F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1E56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277</w:t>
            </w:r>
          </w:p>
        </w:tc>
      </w:tr>
      <w:tr w14:paraId="77C80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B30C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9CB3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5240B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2E33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1505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12A5B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4114C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5EE1A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A6D6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3642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49B1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CE1B7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A5460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120DB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269EC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4A47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41FC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D307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286</w:t>
            </w:r>
          </w:p>
        </w:tc>
      </w:tr>
      <w:tr w14:paraId="7D29B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06CA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3A3E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13F5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74D2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61F5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BE4B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9F6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F4E9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57BC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94AA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003DF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FAC7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658BE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35838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185E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A2E2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F4C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C60E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278</w:t>
            </w:r>
          </w:p>
        </w:tc>
      </w:tr>
      <w:tr w14:paraId="2E17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5B57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D952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F424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D243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21E80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7329B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3B7D1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8CB1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2EF6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552F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AD05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6931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2E98B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049D4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0785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2C25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CF4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23A2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281</w:t>
            </w:r>
          </w:p>
        </w:tc>
      </w:tr>
      <w:tr w14:paraId="0E578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84B6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FAA0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8C02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DC92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9BC5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88C0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E866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1B2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A6AD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0C2C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A71B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70F5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24351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3BAAB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FF66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A87E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BF3B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2173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273</w:t>
            </w:r>
          </w:p>
        </w:tc>
      </w:tr>
      <w:tr w14:paraId="4E05E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FC8F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C441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C2E7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DBE6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B873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D00B3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2EE77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1C66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3533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B116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4C8C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5087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18F9A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0D2C6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AA2F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95FA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4D426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C8F9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282</w:t>
            </w:r>
          </w:p>
        </w:tc>
      </w:tr>
      <w:tr w14:paraId="48BBC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4768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32D4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A744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A780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95B6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1C73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1E4A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3AF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D803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A211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2CA0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AF422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2D4F3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7E7B8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479D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0B5E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7A2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F868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274</w:t>
            </w:r>
          </w:p>
        </w:tc>
      </w:tr>
      <w:tr w14:paraId="0D99B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8115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D593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3505C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288.84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D0A1C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74.05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7F47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9C61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072EC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 w:val="continue"/>
            <w:vAlign w:val="center"/>
          </w:tcPr>
          <w:p w14:paraId="03F0D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90C2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2E0CA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38" w:type="pct"/>
            <w:vMerge w:val="continue"/>
            <w:vAlign w:val="center"/>
          </w:tcPr>
          <w:p w14:paraId="34CF9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B36C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FEA5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C8BB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84B6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0EF23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13D5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ECD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310</w:t>
            </w:r>
          </w:p>
        </w:tc>
      </w:tr>
      <w:tr w14:paraId="4108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C064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888C7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2611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329.96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1A296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75.05</w:t>
            </w:r>
          </w:p>
        </w:tc>
        <w:tc>
          <w:tcPr>
            <w:tcW w:w="249" w:type="pct"/>
            <w:vMerge w:val="continue"/>
            <w:vAlign w:val="center"/>
          </w:tcPr>
          <w:p w14:paraId="657AE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6B5E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F20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F3BA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D898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13F72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38" w:type="pct"/>
            <w:vMerge w:val="continue"/>
            <w:vAlign w:val="center"/>
          </w:tcPr>
          <w:p w14:paraId="1A092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B793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3A9CE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445A3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540D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44D2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F07A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ECC9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326</w:t>
            </w:r>
          </w:p>
        </w:tc>
      </w:tr>
      <w:tr w14:paraId="0515F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B151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3893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1C852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D17FA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75.45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BE4A5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DAB1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E02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5F1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4781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E65F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38" w:type="pct"/>
            <w:vMerge w:val="continue"/>
            <w:vAlign w:val="center"/>
          </w:tcPr>
          <w:p w14:paraId="68260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59CC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B823C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0E51E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6810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E0F7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2309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C4CD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306</w:t>
            </w:r>
          </w:p>
        </w:tc>
      </w:tr>
      <w:tr w14:paraId="2E884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8059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939D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AE74B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397.55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64D83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76.45</w:t>
            </w:r>
          </w:p>
        </w:tc>
        <w:tc>
          <w:tcPr>
            <w:tcW w:w="249" w:type="pct"/>
            <w:vMerge w:val="continue"/>
            <w:vAlign w:val="center"/>
          </w:tcPr>
          <w:p w14:paraId="06AF5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0A96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A1E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36E6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DE96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E81F9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38" w:type="pct"/>
            <w:vMerge w:val="continue"/>
            <w:vAlign w:val="center"/>
          </w:tcPr>
          <w:p w14:paraId="0B56D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CFBC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2107F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4DEC2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8B26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FDB9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5507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59B5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322</w:t>
            </w:r>
          </w:p>
        </w:tc>
      </w:tr>
      <w:tr w14:paraId="6866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DF80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028C3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6E4C8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1093.18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1DC9F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84.05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7CF86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F714E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28DCE9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08E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70A79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7F680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38" w:type="pct"/>
            <w:vMerge w:val="continue"/>
            <w:vAlign w:val="center"/>
          </w:tcPr>
          <w:p w14:paraId="76A8D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55D2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2AFA8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47EFC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5BB2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6D18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E7B0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D01F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309</w:t>
            </w:r>
          </w:p>
        </w:tc>
      </w:tr>
      <w:tr w14:paraId="6C6C2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7590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CE00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A640C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1248.81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B42FA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85.05</w:t>
            </w:r>
          </w:p>
        </w:tc>
        <w:tc>
          <w:tcPr>
            <w:tcW w:w="249" w:type="pct"/>
            <w:vMerge w:val="continue"/>
            <w:vAlign w:val="center"/>
          </w:tcPr>
          <w:p w14:paraId="738D3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BBF7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886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E31B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3AE7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75B29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38" w:type="pct"/>
            <w:vMerge w:val="continue"/>
            <w:vAlign w:val="center"/>
          </w:tcPr>
          <w:p w14:paraId="5F5F8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E8A9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4FEA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47EFA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FC33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F6F0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1CF0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09F7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325</w:t>
            </w:r>
          </w:p>
        </w:tc>
      </w:tr>
      <w:tr w14:paraId="6F00E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C917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313EE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EB5DB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1317.1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1C1B8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85.45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FCB59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7354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9BA3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7D03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99A2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9AA72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38" w:type="pct"/>
            <w:vMerge w:val="continue"/>
            <w:vAlign w:val="center"/>
          </w:tcPr>
          <w:p w14:paraId="2AF8C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5B37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FFC3D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3AE05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B61A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CD81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7ECA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6CB8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305</w:t>
            </w:r>
          </w:p>
        </w:tc>
      </w:tr>
      <w:tr w14:paraId="38F81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0E7F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EAD96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46511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1504.6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4599D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86.45</w:t>
            </w:r>
          </w:p>
        </w:tc>
        <w:tc>
          <w:tcPr>
            <w:tcW w:w="249" w:type="pct"/>
            <w:vMerge w:val="continue"/>
            <w:vAlign w:val="center"/>
          </w:tcPr>
          <w:p w14:paraId="3CEB9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4196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D206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EA63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8CE4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CEC04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38" w:type="pct"/>
            <w:vMerge w:val="continue"/>
            <w:vAlign w:val="center"/>
          </w:tcPr>
          <w:p w14:paraId="257D2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D03A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21606B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0AF7D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1A49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1990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79FA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C635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321</w:t>
            </w:r>
          </w:p>
        </w:tc>
      </w:tr>
      <w:tr w14:paraId="7FF23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F91B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44941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962E6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2271C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174CE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4922B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4DBD9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12B3F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 w:val="continue"/>
            <w:vAlign w:val="center"/>
          </w:tcPr>
          <w:p w14:paraId="4330E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5948D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6F168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DFB6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165C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8B052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continue"/>
            <w:vAlign w:val="center"/>
          </w:tcPr>
          <w:p w14:paraId="1F60B3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BCB8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9DE1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28B6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168</w:t>
            </w:r>
          </w:p>
        </w:tc>
      </w:tr>
      <w:tr w14:paraId="7B1B3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AD0B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5193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2E40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2071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411B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063CF7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6BFD6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3B2C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C1DB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BA3C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46EA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5088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3865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37ECC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272A8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73BC2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0D4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09B2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</w:tr>
      <w:tr w14:paraId="02F29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E39B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70EC7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D054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DF62B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7EC5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125DA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2445F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BDE7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07357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3E38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3BF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77FA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69F6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CC32B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66594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520AF3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93DF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11AB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176</w:t>
            </w:r>
          </w:p>
        </w:tc>
      </w:tr>
      <w:tr w14:paraId="354C0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F690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B268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F11D2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9B3A0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B202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CD6B0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63346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43A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8411D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51B9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ECF9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E2C7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9E11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BFFC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FA252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71515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B08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4AB6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178</w:t>
            </w:r>
          </w:p>
        </w:tc>
      </w:tr>
      <w:tr w14:paraId="40C70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0C91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D869E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08BA2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56" w:type="pct"/>
            <w:vMerge w:val="continue"/>
            <w:vAlign w:val="center"/>
          </w:tcPr>
          <w:p w14:paraId="77F7D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A4674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7BE820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324BB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33226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6" w:type="pct"/>
            <w:vMerge w:val="continue"/>
            <w:vAlign w:val="center"/>
          </w:tcPr>
          <w:p w14:paraId="35FA1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5D64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7D1F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D3C0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319A3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99DF1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B446C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289" w:type="pct"/>
            <w:vMerge w:val="continue"/>
            <w:vAlign w:val="center"/>
          </w:tcPr>
          <w:p w14:paraId="4AF59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B22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1215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513</w:t>
            </w:r>
          </w:p>
        </w:tc>
      </w:tr>
      <w:tr w14:paraId="4317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E4E8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5CF9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83C3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887C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B47D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F243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AF280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439C7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6" w:type="pct"/>
            <w:vMerge w:val="continue"/>
            <w:vAlign w:val="center"/>
          </w:tcPr>
          <w:p w14:paraId="27AE5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70FB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001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9782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271F4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78C91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61F1B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26.74</w:t>
            </w:r>
          </w:p>
        </w:tc>
        <w:tc>
          <w:tcPr>
            <w:tcW w:w="289" w:type="pct"/>
            <w:vMerge w:val="continue"/>
            <w:vAlign w:val="center"/>
          </w:tcPr>
          <w:p w14:paraId="027AB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FD8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4E6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515</w:t>
            </w:r>
          </w:p>
        </w:tc>
      </w:tr>
      <w:tr w14:paraId="7848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A5D4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727F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2D05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E8B1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9D865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4DAE6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988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1FE2B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6" w:type="pct"/>
            <w:vMerge w:val="continue"/>
            <w:vAlign w:val="center"/>
          </w:tcPr>
          <w:p w14:paraId="3ECFE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9628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30BA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08AC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7AF7F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22CE0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5F0E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5247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2021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46B9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512</w:t>
            </w:r>
          </w:p>
        </w:tc>
      </w:tr>
      <w:tr w14:paraId="45B7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9B72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1F55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CC31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34B1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1E06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8F5A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24DF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40651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6" w:type="pct"/>
            <w:vMerge w:val="continue"/>
            <w:vAlign w:val="center"/>
          </w:tcPr>
          <w:p w14:paraId="41842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7016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C6F6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90BB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1E6A4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58410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1E786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3A2C3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433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AD91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514</w:t>
            </w:r>
          </w:p>
        </w:tc>
      </w:tr>
      <w:tr w14:paraId="0C198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E49C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01219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168BE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continue"/>
            <w:vAlign w:val="center"/>
          </w:tcPr>
          <w:p w14:paraId="4A660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743F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160FC6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762BE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C6FA8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 w:val="continue"/>
            <w:vAlign w:val="center"/>
          </w:tcPr>
          <w:p w14:paraId="32ABD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4BD5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004D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4315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3FC1F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A511A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47A8E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6CB43B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96A2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3973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471</w:t>
            </w:r>
          </w:p>
        </w:tc>
      </w:tr>
      <w:tr w14:paraId="28F28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AA4D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213A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6392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A6F7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0C67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95BB3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5E137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AEF8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318A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2FEE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7AC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87FD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AAA8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BEE1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80E1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0CF2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6F8C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AFF2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472</w:t>
            </w:r>
          </w:p>
        </w:tc>
      </w:tr>
      <w:tr w14:paraId="07131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A3A9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3E2C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CF46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7E89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1C0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9959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C15E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FA2A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ECAD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7B1B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08A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2676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494E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E8E5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5B35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CA4A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3895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BB35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473</w:t>
            </w:r>
          </w:p>
        </w:tc>
      </w:tr>
    </w:tbl>
    <w:p w14:paraId="282B915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74AFF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8EA6D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A43ED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0C37D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7C71C9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A1368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B6D40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3F106B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9B126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81D487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72CC2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D0F183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1FB45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57463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D2CFA6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8E2BA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2CE23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EFDF5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5876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5001260"/>
            <wp:effectExtent l="0" t="0" r="0" b="8890"/>
            <wp:docPr id="1244443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44342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0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67B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562395"/>
    <w:p w14:paraId="459FD2C3"/>
    <w:p w14:paraId="1F654F32"/>
    <w:p w14:paraId="0C9BE82A">
      <w:pPr>
        <w:pStyle w:val="8"/>
      </w:pPr>
      <w:r>
        <w:rPr>
          <w:rFonts w:hint="eastAsia"/>
        </w:rPr>
        <w:t>7.1.2.2.1.3</w:t>
      </w:r>
      <w:r>
        <w:tab/>
      </w:r>
      <w:r>
        <w:rPr>
          <w:rFonts w:hint="eastAsia"/>
        </w:rPr>
        <w:t>other data rate</w:t>
      </w:r>
    </w:p>
    <w:p w14:paraId="5426532C">
      <w:pPr>
        <w:pStyle w:val="10"/>
      </w:pPr>
      <w:r>
        <w:rPr>
          <w:rFonts w:hint="eastAsia"/>
        </w:rPr>
        <w:t>7.1.2.2.1.3.1</w:t>
      </w:r>
      <w: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6567BA8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068"/>
        <w:gridCol w:w="1136"/>
        <w:gridCol w:w="727"/>
        <w:gridCol w:w="707"/>
        <w:gridCol w:w="636"/>
        <w:gridCol w:w="679"/>
        <w:gridCol w:w="681"/>
        <w:gridCol w:w="730"/>
        <w:gridCol w:w="909"/>
        <w:gridCol w:w="676"/>
        <w:gridCol w:w="659"/>
        <w:gridCol w:w="1048"/>
        <w:gridCol w:w="616"/>
        <w:gridCol w:w="876"/>
        <w:gridCol w:w="822"/>
        <w:gridCol w:w="681"/>
        <w:gridCol w:w="844"/>
      </w:tblGrid>
      <w:tr w14:paraId="41047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76B98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2a,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55D755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0B44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3" w:type="pct"/>
            <w:gridSpan w:val="9"/>
            <w:shd w:val="clear" w:color="auto" w:fill="auto"/>
          </w:tcPr>
          <w:p w14:paraId="647BC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7BC00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0FE2C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1F9C9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57E0F83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6CA0722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6248709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1014986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0127030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50AB0C9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D0DC9E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250877B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50E49F0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6DB5FF0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7A05727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3E04ADE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5491123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5C74E63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0BB130E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27AD4AE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3E207DD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7F88010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64041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55CCC2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B5BD8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D85B0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CDC96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51.36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58545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4D932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B6A8D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1CB30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B07A6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F9AAB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BB642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A19B0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368F51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33B34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1524B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8.78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D1E02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34A86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D099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263</w:t>
            </w:r>
          </w:p>
        </w:tc>
      </w:tr>
      <w:tr w14:paraId="0AC8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D1A7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4C9B81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4CB0B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C80B5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49" w:type="pct"/>
            <w:vMerge w:val="continue"/>
            <w:vAlign w:val="center"/>
          </w:tcPr>
          <w:p w14:paraId="70C47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CA58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2EF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5EDBF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continue"/>
            <w:vAlign w:val="center"/>
          </w:tcPr>
          <w:p w14:paraId="6CCD9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5BEEF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2909A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29AF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DEAE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8EE5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B9C69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289" w:type="pct"/>
            <w:vMerge w:val="continue"/>
            <w:vAlign w:val="center"/>
          </w:tcPr>
          <w:p w14:paraId="6A96A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0BF3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949F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71B06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FFFB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F7E55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C9D41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7F7E2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BB7CB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24FCE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4FBB4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7554E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3EBE1A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DFBE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3D80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2D6D0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60F7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96A5C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061EE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54.73</w:t>
            </w:r>
          </w:p>
        </w:tc>
        <w:tc>
          <w:tcPr>
            <w:tcW w:w="289" w:type="pct"/>
            <w:vMerge w:val="continue"/>
            <w:vAlign w:val="center"/>
          </w:tcPr>
          <w:p w14:paraId="58038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B97A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A1E3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179</w:t>
            </w:r>
          </w:p>
        </w:tc>
      </w:tr>
      <w:tr w14:paraId="65FD5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73AE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9B0B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AD95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E3AF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80BC2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641F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896F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2959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ECFE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8895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89A2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DF9D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5977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FF9C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D38C5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57.46</w:t>
            </w:r>
          </w:p>
        </w:tc>
        <w:tc>
          <w:tcPr>
            <w:tcW w:w="289" w:type="pct"/>
            <w:vMerge w:val="continue"/>
            <w:vAlign w:val="center"/>
          </w:tcPr>
          <w:p w14:paraId="160BC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BF5E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E9FF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187</w:t>
            </w:r>
          </w:p>
        </w:tc>
      </w:tr>
      <w:tr w14:paraId="0ABA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41FDE3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41633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2D317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74285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51.18</w:t>
            </w:r>
          </w:p>
        </w:tc>
        <w:tc>
          <w:tcPr>
            <w:tcW w:w="249" w:type="pct"/>
            <w:vMerge w:val="continue"/>
            <w:vAlign w:val="center"/>
          </w:tcPr>
          <w:p w14:paraId="6DFBE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5139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C982A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4B519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 w:val="continue"/>
            <w:vAlign w:val="center"/>
          </w:tcPr>
          <w:p w14:paraId="72A30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24609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03DDD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0E66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1C9C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51A6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190F0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6.97</w:t>
            </w:r>
          </w:p>
        </w:tc>
        <w:tc>
          <w:tcPr>
            <w:tcW w:w="289" w:type="pct"/>
            <w:vMerge w:val="continue"/>
            <w:vAlign w:val="center"/>
          </w:tcPr>
          <w:p w14:paraId="50581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EDE8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AD70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264</w:t>
            </w:r>
          </w:p>
        </w:tc>
      </w:tr>
      <w:tr w14:paraId="37DA1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6A13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113404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3A28D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E26A7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49" w:type="pct"/>
            <w:vMerge w:val="continue"/>
            <w:vAlign w:val="center"/>
          </w:tcPr>
          <w:p w14:paraId="0C02E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6FA9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B58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C9F8D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continue"/>
            <w:vAlign w:val="center"/>
          </w:tcPr>
          <w:p w14:paraId="40034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A06DA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53E8E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96DF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A669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4DCB02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01CE9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289" w:type="pct"/>
            <w:vMerge w:val="continue"/>
            <w:vAlign w:val="center"/>
          </w:tcPr>
          <w:p w14:paraId="70433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D52F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6641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482D0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47A3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05B0F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06E98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DCE58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02A75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37DEE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DCA0F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BBE64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6226F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D194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DBC4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A948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FF6A7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4892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D594B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54.73</w:t>
            </w:r>
          </w:p>
        </w:tc>
        <w:tc>
          <w:tcPr>
            <w:tcW w:w="289" w:type="pct"/>
            <w:vMerge w:val="continue"/>
            <w:vAlign w:val="center"/>
          </w:tcPr>
          <w:p w14:paraId="05AC3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AD9F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C1FD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181</w:t>
            </w:r>
          </w:p>
        </w:tc>
      </w:tr>
      <w:tr w14:paraId="5D12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184B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ABF0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6C9FF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EE50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3AEA7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1E635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251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0F4F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1BB0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FB24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5F93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5F1D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AF87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8B61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DCAFA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57.46</w:t>
            </w:r>
          </w:p>
        </w:tc>
        <w:tc>
          <w:tcPr>
            <w:tcW w:w="289" w:type="pct"/>
            <w:vMerge w:val="continue"/>
            <w:vAlign w:val="center"/>
          </w:tcPr>
          <w:p w14:paraId="2EFC9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A7FC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539F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189</w:t>
            </w:r>
          </w:p>
        </w:tc>
      </w:tr>
      <w:tr w14:paraId="70338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1ED669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28A0B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4D76D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5.47</w:t>
            </w:r>
          </w:p>
        </w:tc>
        <w:tc>
          <w:tcPr>
            <w:tcW w:w="256" w:type="pct"/>
            <w:vMerge w:val="continue"/>
            <w:vAlign w:val="center"/>
          </w:tcPr>
          <w:p w14:paraId="77818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0377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BCB2A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C301E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D160D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continue"/>
            <w:vAlign w:val="center"/>
          </w:tcPr>
          <w:p w14:paraId="62108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F057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0B7E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9400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8F7B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369B8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9D79C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1FA120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35BA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ABBB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  <w:tr w14:paraId="131B8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37FD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9DE5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1A7B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9E11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C37D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746B85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5BFC5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8EF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8D45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5CDC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235A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04E3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432B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9AA9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061B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047A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8D6E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BC19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044DD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362B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DEC3B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AAD6F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6" w:type="pct"/>
            <w:vMerge w:val="continue"/>
            <w:vAlign w:val="center"/>
          </w:tcPr>
          <w:p w14:paraId="3A935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2BBB2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5B385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32460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5A39F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512BB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42C2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F36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DA7C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8E52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AFD7E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9FAF6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5BD36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9397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2BB8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183</w:t>
            </w:r>
          </w:p>
        </w:tc>
      </w:tr>
      <w:tr w14:paraId="7745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9F60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EFEF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5BF0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C532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CACF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41A018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35D91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4D10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0FD2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B19E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FDE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5C18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CBC3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C0D6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85950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25736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675F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26D1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185</w:t>
            </w:r>
          </w:p>
        </w:tc>
      </w:tr>
      <w:tr w14:paraId="276E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3F6A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79D0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E35B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EF99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80A45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D05FB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39876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BC6A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F8CB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43E9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14FC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BBDC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ADD6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A7D5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5D260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22C32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FD2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72F0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191</w:t>
            </w:r>
          </w:p>
        </w:tc>
      </w:tr>
      <w:tr w14:paraId="012F2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A5B7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33F0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13EE8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14F0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FAFB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4454F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520E7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0706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2FF8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F60F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6E08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E256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D086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70B8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02F2E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5D270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DC95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90E1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193</w:t>
            </w:r>
          </w:p>
        </w:tc>
      </w:tr>
    </w:tbl>
    <w:p w14:paraId="5D5196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E078C5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9F7EE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D5596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D4E38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C294A3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712201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D64E3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69156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6678F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3B7B3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6F1CA0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DFAC4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E216A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38C21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1F09F2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166F1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2B0899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99C381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92054A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47263416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634164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B2D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202AD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068"/>
        <w:gridCol w:w="1136"/>
        <w:gridCol w:w="727"/>
        <w:gridCol w:w="707"/>
        <w:gridCol w:w="636"/>
        <w:gridCol w:w="679"/>
        <w:gridCol w:w="681"/>
        <w:gridCol w:w="730"/>
        <w:gridCol w:w="909"/>
        <w:gridCol w:w="676"/>
        <w:gridCol w:w="659"/>
        <w:gridCol w:w="1048"/>
        <w:gridCol w:w="616"/>
        <w:gridCol w:w="876"/>
        <w:gridCol w:w="822"/>
        <w:gridCol w:w="681"/>
        <w:gridCol w:w="844"/>
      </w:tblGrid>
      <w:tr w14:paraId="7B409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1C18F7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2a,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4CB03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3CE13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3" w:type="pct"/>
            <w:gridSpan w:val="9"/>
            <w:shd w:val="clear" w:color="auto" w:fill="auto"/>
          </w:tcPr>
          <w:p w14:paraId="78A7F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5EFEA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6BA53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610B2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26B6FDF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5539151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09E9F31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6F1F588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2093FC1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683B28D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099BCA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64E8487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3E319EC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10A4269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04680AA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266C6B5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285E28C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3F4ECA5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4CB504A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577F87F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528F71F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413A76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48558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0420E5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D102A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045C3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31.12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F612A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57.31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D97E6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176188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3ACE9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B860B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076AB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39DD7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95A10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1F33E7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25565F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DA3EF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52D24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31.12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FDCEA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92D96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4F00D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265</w:t>
            </w:r>
          </w:p>
        </w:tc>
      </w:tr>
      <w:tr w14:paraId="7501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4183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7F556F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B9BB5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F9E9C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continue"/>
            <w:vAlign w:val="center"/>
          </w:tcPr>
          <w:p w14:paraId="32F48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B2CF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CA3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6877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continue"/>
            <w:vAlign w:val="center"/>
          </w:tcPr>
          <w:p w14:paraId="16AC8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34784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19A24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21C9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DE83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0748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10CB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289" w:type="pct"/>
            <w:vMerge w:val="continue"/>
            <w:vAlign w:val="center"/>
          </w:tcPr>
          <w:p w14:paraId="1FD7A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EE48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6544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18F6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6FA9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69D20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continue"/>
            <w:vAlign w:val="center"/>
          </w:tcPr>
          <w:p w14:paraId="24F9A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85FE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20CD9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320F6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5157F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4C807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38CBB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9877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CAED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A515D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E7DF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178ED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73A2E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58.93</w:t>
            </w:r>
          </w:p>
        </w:tc>
        <w:tc>
          <w:tcPr>
            <w:tcW w:w="289" w:type="pct"/>
            <w:vMerge w:val="continue"/>
            <w:vAlign w:val="center"/>
          </w:tcPr>
          <w:p w14:paraId="4E1E1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3163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41E4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180</w:t>
            </w:r>
          </w:p>
        </w:tc>
      </w:tr>
      <w:tr w14:paraId="6602B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E424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FD31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174BF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6E322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2C0F7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FD87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38A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BA24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B018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3B1F2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CA9F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E983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1495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5E06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D6CC7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61.66</w:t>
            </w:r>
          </w:p>
        </w:tc>
        <w:tc>
          <w:tcPr>
            <w:tcW w:w="289" w:type="pct"/>
            <w:vMerge w:val="continue"/>
            <w:vAlign w:val="center"/>
          </w:tcPr>
          <w:p w14:paraId="51221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0E8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C93B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188</w:t>
            </w:r>
          </w:p>
        </w:tc>
      </w:tr>
      <w:tr w14:paraId="012F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119189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745B5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845C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30.37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72669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57.13</w:t>
            </w:r>
          </w:p>
        </w:tc>
        <w:tc>
          <w:tcPr>
            <w:tcW w:w="249" w:type="pct"/>
            <w:vMerge w:val="continue"/>
            <w:vAlign w:val="center"/>
          </w:tcPr>
          <w:p w14:paraId="77B56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6340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553B2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6F368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 w:val="continue"/>
            <w:vAlign w:val="center"/>
          </w:tcPr>
          <w:p w14:paraId="02F2A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1B7B8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7026D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D09F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273F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502A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1B232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30.37</w:t>
            </w:r>
          </w:p>
        </w:tc>
        <w:tc>
          <w:tcPr>
            <w:tcW w:w="289" w:type="pct"/>
            <w:vMerge w:val="continue"/>
            <w:vAlign w:val="center"/>
          </w:tcPr>
          <w:p w14:paraId="0C512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1B3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71DC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266</w:t>
            </w:r>
          </w:p>
        </w:tc>
      </w:tr>
      <w:tr w14:paraId="55538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0441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1E565F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29E61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10AEB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continue"/>
            <w:vAlign w:val="center"/>
          </w:tcPr>
          <w:p w14:paraId="5AF07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74F6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BFBF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D57BE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continue"/>
            <w:vAlign w:val="center"/>
          </w:tcPr>
          <w:p w14:paraId="1A255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6C189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69C6F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07C9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7D9B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176307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D2059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289" w:type="pct"/>
            <w:vMerge w:val="continue"/>
            <w:vAlign w:val="center"/>
          </w:tcPr>
          <w:p w14:paraId="6D1B5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5D3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A399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6A6F9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FDF8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E42C5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continue"/>
            <w:vAlign w:val="center"/>
          </w:tcPr>
          <w:p w14:paraId="22AC2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172C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AF17B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4D0B2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0AA4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F05D1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7D389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E790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4341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E1B4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743B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C8A25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AC816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58.93</w:t>
            </w:r>
          </w:p>
        </w:tc>
        <w:tc>
          <w:tcPr>
            <w:tcW w:w="289" w:type="pct"/>
            <w:vMerge w:val="continue"/>
            <w:vAlign w:val="center"/>
          </w:tcPr>
          <w:p w14:paraId="291CF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7F29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F94F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182</w:t>
            </w:r>
          </w:p>
        </w:tc>
      </w:tr>
      <w:tr w14:paraId="736E2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5308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24F3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41FC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33CA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94E5D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E55A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7C85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91B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DA00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F2FA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1773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5631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4C40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0210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F10CB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61.66</w:t>
            </w:r>
          </w:p>
        </w:tc>
        <w:tc>
          <w:tcPr>
            <w:tcW w:w="289" w:type="pct"/>
            <w:vMerge w:val="continue"/>
            <w:vAlign w:val="center"/>
          </w:tcPr>
          <w:p w14:paraId="72528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4039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33B9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190</w:t>
            </w:r>
          </w:p>
        </w:tc>
      </w:tr>
      <w:tr w14:paraId="1126F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64501B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04565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 w:val="continue"/>
            <w:vAlign w:val="center"/>
          </w:tcPr>
          <w:p w14:paraId="314BF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A8B9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7724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586DB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18C72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41D2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continue"/>
            <w:vAlign w:val="center"/>
          </w:tcPr>
          <w:p w14:paraId="2C779C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3ADE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2144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F99A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532C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873F6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43D07E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309B6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5139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9AFE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0B0AC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F170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1096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08EA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C3AD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7F38F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05D4BC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4D499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B3441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EB3A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C51F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04CB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ADE0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1F99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E1E5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C42F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08A9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ED0C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996D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60EC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6D2D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2C648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continue"/>
            <w:vAlign w:val="center"/>
          </w:tcPr>
          <w:p w14:paraId="1BE5D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AFFE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560BB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AFA3E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D29D2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87F66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1A96C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674B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6F31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5BFB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6884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4278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C3EBF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6E398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986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7393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184</w:t>
            </w:r>
          </w:p>
        </w:tc>
      </w:tr>
      <w:tr w14:paraId="2980A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E947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1E89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375C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7A4A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305A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7BBB1A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54005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230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3F41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74ED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6230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9118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0EAE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F90C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FDF76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1ADB04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F542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28DB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186</w:t>
            </w:r>
          </w:p>
        </w:tc>
      </w:tr>
      <w:tr w14:paraId="76DDF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6A17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A7ED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E160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D7E3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D9426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78DC1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continue"/>
            <w:vAlign w:val="center"/>
          </w:tcPr>
          <w:p w14:paraId="6433A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7BB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DAB3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BE38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C57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D46F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75EA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6454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A279E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continue"/>
            <w:vAlign w:val="center"/>
          </w:tcPr>
          <w:p w14:paraId="3CF2D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1FF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8AA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192</w:t>
            </w:r>
          </w:p>
        </w:tc>
      </w:tr>
      <w:tr w14:paraId="18A4B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CA01D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5AA0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81BD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F1D6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5FCA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57A388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continue"/>
            <w:vAlign w:val="center"/>
          </w:tcPr>
          <w:p w14:paraId="37B3E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4DF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64B6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51D9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B996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61B3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E629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8807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25DA7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6DF94C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FF17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9E1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194</w:t>
            </w:r>
          </w:p>
        </w:tc>
      </w:tr>
    </w:tbl>
    <w:p w14:paraId="2CE11A4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2B8C93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0D07A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EB20A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508D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41B72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81CEA9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85FF03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38EDC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ABA4DA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8414EE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7C512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42143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0E740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85CF3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6A497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F9048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2E7F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DA791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637BA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33758079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580799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CC1B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8F14F7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837AD4">
      <w:pPr>
        <w:rPr>
          <w:lang w:val="en-GB"/>
        </w:rPr>
      </w:pPr>
    </w:p>
    <w:p w14:paraId="7B0BD9A0">
      <w:pPr>
        <w:pStyle w:val="10"/>
      </w:pPr>
      <w:r>
        <w:rPr>
          <w:rFonts w:hint="eastAsia"/>
        </w:rPr>
        <w:t>7.1.2.2.1.3.2</w:t>
      </w:r>
      <w:r>
        <w:tab/>
      </w:r>
      <w:r>
        <w:rPr>
          <w:rFonts w:hint="eastAsia"/>
        </w:rPr>
        <w:t>others</w:t>
      </w:r>
    </w:p>
    <w:p w14:paraId="10A8BB53">
      <w:pPr>
        <w:rPr>
          <w:lang w:val="en-GB"/>
        </w:rPr>
      </w:pPr>
    </w:p>
    <w:p w14:paraId="2E29536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56"/>
        <w:gridCol w:w="1148"/>
        <w:gridCol w:w="733"/>
        <w:gridCol w:w="716"/>
        <w:gridCol w:w="641"/>
        <w:gridCol w:w="684"/>
        <w:gridCol w:w="687"/>
        <w:gridCol w:w="734"/>
        <w:gridCol w:w="910"/>
        <w:gridCol w:w="682"/>
        <w:gridCol w:w="665"/>
        <w:gridCol w:w="1057"/>
        <w:gridCol w:w="622"/>
        <w:gridCol w:w="886"/>
        <w:gridCol w:w="828"/>
        <w:gridCol w:w="691"/>
        <w:gridCol w:w="845"/>
      </w:tblGrid>
      <w:tr w14:paraId="2C6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02723A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2a,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33AA8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19FCF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3" w:type="pct"/>
            <w:gridSpan w:val="9"/>
            <w:shd w:val="clear" w:color="auto" w:fill="auto"/>
          </w:tcPr>
          <w:p w14:paraId="660FA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018F7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78882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393C2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19AA097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2B39F98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6A26FEC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7508AB0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6895EEC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5AF5396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0CA815B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2755B32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1DC7607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04CCD25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40AEC31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0B7E9DD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13796D0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3458D3C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4EC052A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432FABB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16DB0CD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C88053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6D88E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532646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7E7475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4DA51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67216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1E5EC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CBAF7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BBB80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33EC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AE9B7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32A0C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F2394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312B7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502707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4593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CA359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1A5D6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21F42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643F5A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255</w:t>
            </w:r>
          </w:p>
        </w:tc>
      </w:tr>
      <w:tr w14:paraId="182E3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8C0C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57EBB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090C1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FE9D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F96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3935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7B7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67EE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CF3F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5E08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2774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4079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6231B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9279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6E8DC5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15.63</w:t>
            </w:r>
          </w:p>
        </w:tc>
        <w:tc>
          <w:tcPr>
            <w:tcW w:w="291" w:type="pct"/>
            <w:vMerge w:val="continue"/>
            <w:vAlign w:val="center"/>
          </w:tcPr>
          <w:p w14:paraId="4FE36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7CE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5B43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259</w:t>
            </w:r>
          </w:p>
        </w:tc>
      </w:tr>
      <w:tr w14:paraId="7FA53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F79A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38F100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0A755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E78F9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43.52</w:t>
            </w:r>
          </w:p>
        </w:tc>
        <w:tc>
          <w:tcPr>
            <w:tcW w:w="252" w:type="pct"/>
            <w:vMerge w:val="continue"/>
            <w:vAlign w:val="center"/>
          </w:tcPr>
          <w:p w14:paraId="0217C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54E0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C78D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2E7A1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4B27A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A6763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0" w:type="pct"/>
            <w:vMerge w:val="continue"/>
            <w:vAlign w:val="center"/>
          </w:tcPr>
          <w:p w14:paraId="7B586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A938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58B3CF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51A62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033B8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B4178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59BE7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2A58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</w:t>
            </w:r>
          </w:p>
        </w:tc>
      </w:tr>
      <w:tr w14:paraId="5A0B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F9DF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6A614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309652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1EB15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252" w:type="pct"/>
            <w:vMerge w:val="continue"/>
            <w:vAlign w:val="center"/>
          </w:tcPr>
          <w:p w14:paraId="0295E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B6A3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5DBB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854E1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0B63C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E0FB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11F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94D6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1A5C9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D8C1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242C2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61980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5B636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F4A2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  <w:tr w14:paraId="0A48A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892A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7D963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076D4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5E1F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9BEC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6BF6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71B4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D149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B203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E9EA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7283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C2D7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67A6B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1786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03ACC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59F2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5A5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4432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</w:t>
            </w:r>
          </w:p>
        </w:tc>
      </w:tr>
      <w:tr w14:paraId="6B3C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1F970D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00FC9B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75DDB6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5A1D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2" w:type="pct"/>
            <w:vMerge w:val="continue"/>
            <w:vAlign w:val="center"/>
          </w:tcPr>
          <w:p w14:paraId="3D67C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1337A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EDCDD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A2736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 w:val="continue"/>
            <w:vAlign w:val="center"/>
          </w:tcPr>
          <w:p w14:paraId="0D5A04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16D8F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continue"/>
            <w:vAlign w:val="center"/>
          </w:tcPr>
          <w:p w14:paraId="73217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53BD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43BFEE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52602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E462B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15.28</w:t>
            </w:r>
          </w:p>
        </w:tc>
        <w:tc>
          <w:tcPr>
            <w:tcW w:w="291" w:type="pct"/>
            <w:vMerge w:val="continue"/>
            <w:vAlign w:val="center"/>
          </w:tcPr>
          <w:p w14:paraId="34FF6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4945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8A00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256</w:t>
            </w:r>
          </w:p>
        </w:tc>
      </w:tr>
      <w:tr w14:paraId="35C9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3E4E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7EC0B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426F4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18317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D26F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C1B1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5AAC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21D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1FDF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698B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E62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A947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1D629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AE2E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E222B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15.44</w:t>
            </w:r>
          </w:p>
        </w:tc>
        <w:tc>
          <w:tcPr>
            <w:tcW w:w="291" w:type="pct"/>
            <w:vMerge w:val="continue"/>
            <w:vAlign w:val="center"/>
          </w:tcPr>
          <w:p w14:paraId="1FEBC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36A8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C857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260</w:t>
            </w:r>
          </w:p>
        </w:tc>
      </w:tr>
      <w:tr w14:paraId="65494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59C6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2C823D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B80D3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83A9C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43.52</w:t>
            </w:r>
          </w:p>
        </w:tc>
        <w:tc>
          <w:tcPr>
            <w:tcW w:w="252" w:type="pct"/>
            <w:vMerge w:val="continue"/>
            <w:vAlign w:val="center"/>
          </w:tcPr>
          <w:p w14:paraId="3BA09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A978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2A4C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714A8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7E9FF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9DCB2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0" w:type="pct"/>
            <w:vMerge w:val="continue"/>
            <w:vAlign w:val="center"/>
          </w:tcPr>
          <w:p w14:paraId="02C37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EE27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7146D7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5D09B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EDA01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C6AA8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62D7E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08F2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116</w:t>
            </w:r>
          </w:p>
        </w:tc>
      </w:tr>
      <w:tr w14:paraId="5489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701A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24D94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3DAB12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6EE7E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252" w:type="pct"/>
            <w:vMerge w:val="continue"/>
            <w:vAlign w:val="center"/>
          </w:tcPr>
          <w:p w14:paraId="6684F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5A45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DE95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C83E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4A4B8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D9B2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DCB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2CDE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12EC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A38C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F360A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73B25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230F3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B51F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3B149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2A09E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59564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5E8BA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EDA1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0628D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FE81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54F3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AF01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7C76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765E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C911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62EC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6CCFB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7586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16A23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8FD8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EA8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6EA0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</w:tr>
      <w:tr w14:paraId="5E176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1F27A5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36" w:type="pct"/>
            <w:vMerge w:val="continue"/>
            <w:vAlign w:val="center"/>
          </w:tcPr>
          <w:p w14:paraId="4F162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0F53D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1.59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B48EF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37.25</w:t>
            </w:r>
          </w:p>
        </w:tc>
        <w:tc>
          <w:tcPr>
            <w:tcW w:w="252" w:type="pct"/>
            <w:vMerge w:val="continue"/>
            <w:vAlign w:val="center"/>
          </w:tcPr>
          <w:p w14:paraId="381C9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B2680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4F2DB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87933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4CC14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E22D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9D70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A67F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1BDB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70C7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54564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23E73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40E98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FD1B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117</w:t>
            </w:r>
          </w:p>
        </w:tc>
      </w:tr>
      <w:tr w14:paraId="0D3C0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209B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0945C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5B978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741A1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43.65</w:t>
            </w:r>
          </w:p>
        </w:tc>
        <w:tc>
          <w:tcPr>
            <w:tcW w:w="252" w:type="pct"/>
            <w:vMerge w:val="continue"/>
            <w:vAlign w:val="center"/>
          </w:tcPr>
          <w:p w14:paraId="3BD37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B843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B093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A8949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4FD554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60DB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72B9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D533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7D29A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19A8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60F66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93330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6BE7C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FB85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108</w:t>
            </w:r>
          </w:p>
        </w:tc>
      </w:tr>
      <w:tr w14:paraId="4914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527C7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0CD30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17EED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0C6B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28FE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4A1B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A4F9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96A4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CCFC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A3BE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622D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16DD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D3BF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12A5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61854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0D3D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A2BA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1858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111</w:t>
            </w:r>
          </w:p>
        </w:tc>
      </w:tr>
    </w:tbl>
    <w:p w14:paraId="34271DB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ABE90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17421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4FBEC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E55CDB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C31E3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46AC0F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E7A1BF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D90018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897DC0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E1E58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2EF06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C8F45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52501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D6B1A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6A622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456AF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D26168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3BB9E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357798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9797841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78418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D389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AD17DF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EA5907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56"/>
        <w:gridCol w:w="1148"/>
        <w:gridCol w:w="733"/>
        <w:gridCol w:w="716"/>
        <w:gridCol w:w="641"/>
        <w:gridCol w:w="684"/>
        <w:gridCol w:w="687"/>
        <w:gridCol w:w="734"/>
        <w:gridCol w:w="910"/>
        <w:gridCol w:w="682"/>
        <w:gridCol w:w="665"/>
        <w:gridCol w:w="1057"/>
        <w:gridCol w:w="622"/>
        <w:gridCol w:w="886"/>
        <w:gridCol w:w="828"/>
        <w:gridCol w:w="691"/>
        <w:gridCol w:w="845"/>
      </w:tblGrid>
      <w:tr w14:paraId="3FF00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0A424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2a,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440647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2E659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3" w:type="pct"/>
            <w:gridSpan w:val="9"/>
            <w:shd w:val="clear" w:color="auto" w:fill="auto"/>
          </w:tcPr>
          <w:p w14:paraId="7673B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50D68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51AB29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7E94B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0B4AAAF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4A8DE91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413356D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997673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7060C05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4AC09FE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5AC24A6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6AAC950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79DDF7F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537DE6E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20107D5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33A566B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6B6375B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61A6EC0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5BB8C0F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59D0E04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3D392EB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55C1959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07F4F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2A811B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35FBB3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141CA4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9DF47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5D8D8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B05C7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7BB7D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EB989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ECDB6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4EA1F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4B7F9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0E66B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02BA04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54006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4556E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108.67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C78AB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C60B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56A3E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257</w:t>
            </w:r>
          </w:p>
        </w:tc>
      </w:tr>
      <w:tr w14:paraId="1B357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5C84A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67A7F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30D2D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34C8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9D9F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9C7C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F76A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5EE6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6907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F4DF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C1F1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FE48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5D2D5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E678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559C0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EC2E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760E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BCE1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261</w:t>
            </w:r>
          </w:p>
        </w:tc>
      </w:tr>
      <w:tr w14:paraId="77BAC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D86D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69F0B3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22777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F18F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252" w:type="pct"/>
            <w:vMerge w:val="continue"/>
            <w:vAlign w:val="center"/>
          </w:tcPr>
          <w:p w14:paraId="0B3EB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21C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EB88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8A976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3827AC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51D62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0" w:type="pct"/>
            <w:vMerge w:val="continue"/>
            <w:vAlign w:val="center"/>
          </w:tcPr>
          <w:p w14:paraId="33655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1286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171E67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48426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CBBC3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A491C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51CEF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88D0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</w:t>
            </w:r>
          </w:p>
        </w:tc>
      </w:tr>
      <w:tr w14:paraId="183C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53E44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77C12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76374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D8B0B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53.97</w:t>
            </w:r>
          </w:p>
        </w:tc>
        <w:tc>
          <w:tcPr>
            <w:tcW w:w="252" w:type="pct"/>
            <w:vMerge w:val="continue"/>
            <w:vAlign w:val="center"/>
          </w:tcPr>
          <w:p w14:paraId="6A37F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448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C9C6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81E04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12912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49EA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6BF1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C9AC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38B9B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89F0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74A43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713D5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6EFD5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E019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</w:t>
            </w:r>
          </w:p>
        </w:tc>
      </w:tr>
      <w:tr w14:paraId="1FEC2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539A24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5B80A9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7200CA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35F43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2" w:type="pct"/>
            <w:vMerge w:val="continue"/>
            <w:vAlign w:val="center"/>
          </w:tcPr>
          <w:p w14:paraId="18B2F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55E2F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95F8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184FE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 w:val="continue"/>
            <w:vAlign w:val="center"/>
          </w:tcPr>
          <w:p w14:paraId="76158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33BAF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continue"/>
            <w:vAlign w:val="center"/>
          </w:tcPr>
          <w:p w14:paraId="13CB9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48F8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10937B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4F611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F039A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88.29</w:t>
            </w:r>
          </w:p>
        </w:tc>
        <w:tc>
          <w:tcPr>
            <w:tcW w:w="291" w:type="pct"/>
            <w:vMerge w:val="continue"/>
            <w:vAlign w:val="center"/>
          </w:tcPr>
          <w:p w14:paraId="785C8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EF0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AB1F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258</w:t>
            </w:r>
          </w:p>
        </w:tc>
      </w:tr>
      <w:tr w14:paraId="0FA6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2342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65445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08C2E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8AB8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833B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3E28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580F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946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A7DD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9C30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9E5D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12E1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069D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7435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6D743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E0A9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3C9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DD73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262</w:t>
            </w:r>
          </w:p>
        </w:tc>
      </w:tr>
      <w:tr w14:paraId="20091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B197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6AB852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C4A1F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2B3F0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252" w:type="pct"/>
            <w:vMerge w:val="continue"/>
            <w:vAlign w:val="center"/>
          </w:tcPr>
          <w:p w14:paraId="4C258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AA7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4AADC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9C7DA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53239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83DD3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0" w:type="pct"/>
            <w:vMerge w:val="continue"/>
            <w:vAlign w:val="center"/>
          </w:tcPr>
          <w:p w14:paraId="16E64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C5B8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7F993A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45905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62C01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151F2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6FE254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BE85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</w:t>
            </w:r>
          </w:p>
        </w:tc>
      </w:tr>
      <w:tr w14:paraId="4957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7796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26C67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61015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202D1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53.97</w:t>
            </w:r>
          </w:p>
        </w:tc>
        <w:tc>
          <w:tcPr>
            <w:tcW w:w="252" w:type="pct"/>
            <w:vMerge w:val="continue"/>
            <w:vAlign w:val="center"/>
          </w:tcPr>
          <w:p w14:paraId="51300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63B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E996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DB54E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2F923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76FE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74C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B35E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DFFE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D2E5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07046E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01C55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6A0794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DE2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</w:t>
            </w:r>
          </w:p>
        </w:tc>
      </w:tr>
      <w:tr w14:paraId="1DB49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30E638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36" w:type="pct"/>
            <w:vMerge w:val="continue"/>
            <w:vAlign w:val="center"/>
          </w:tcPr>
          <w:p w14:paraId="0B0B7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2C37E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0EA83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2" w:type="pct"/>
            <w:vMerge w:val="continue"/>
            <w:vAlign w:val="center"/>
          </w:tcPr>
          <w:p w14:paraId="2FC0C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0C051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 w:val="continue"/>
            <w:vAlign w:val="center"/>
          </w:tcPr>
          <w:p w14:paraId="3D001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76AA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2927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8B79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64D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3B3B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13F3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1C7D0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986A8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vMerge w:val="continue"/>
            <w:vAlign w:val="center"/>
          </w:tcPr>
          <w:p w14:paraId="5DF52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FDA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65E9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</w:t>
            </w:r>
          </w:p>
        </w:tc>
      </w:tr>
      <w:tr w14:paraId="4AC1C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3DC1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1CB44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4A249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867F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775F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2EF4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07E3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424E7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16C84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BDB8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F9F7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3707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7C15C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A169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00D99F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7D2D2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2DCF6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778F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</w:tr>
    </w:tbl>
    <w:p w14:paraId="71DAE0B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4EAF6A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0698A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91BFD7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D879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C3B6A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7441BB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E6E6B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2CA6C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0827D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EE536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01810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CBF229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9EADE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181856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E7933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0773C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F282F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1975BD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AAB7E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49510342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103425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DAAE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722A2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C8B40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B016F0">
      <w:pPr>
        <w:pStyle w:val="7"/>
      </w:pPr>
      <w:r>
        <w:rPr>
          <w:rFonts w:hint="eastAsia"/>
        </w:rPr>
        <w:t>7.1.2.2.2</w:t>
      </w:r>
      <w:r>
        <w:tab/>
      </w:r>
      <w:r>
        <w:rPr>
          <w:rFonts w:hint="eastAsia"/>
        </w:rPr>
        <w:t>Observations</w:t>
      </w:r>
    </w:p>
    <w:p w14:paraId="6C6CC249">
      <w:pPr>
        <w:pStyle w:val="82"/>
        <w:overflowPunct w:val="0"/>
        <w:autoSpaceDE w:val="0"/>
        <w:autoSpaceDN w:val="0"/>
        <w:adjustRightInd w:val="0"/>
        <w:spacing w:before="100" w:after="0"/>
        <w:contextualSpacing/>
        <w:textAlignment w:val="baseline"/>
        <w:rPr>
          <w:sz w:val="20"/>
          <w:szCs w:val="20"/>
          <w:lang w:val="en-US"/>
        </w:rPr>
      </w:pPr>
      <w:r>
        <w:rPr>
          <w:rFonts w:eastAsia="宋体"/>
          <w:sz w:val="20"/>
          <w:szCs w:val="20"/>
          <w:lang w:val="en-US" w:eastAsia="zh-CN" w:bidi="ar"/>
        </w:rPr>
        <w:t xml:space="preserve">For Device 2a and D2T2, it is observed that 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the </w:t>
      </w:r>
      <w:r>
        <w:rPr>
          <w:rFonts w:eastAsia="等线"/>
          <w:sz w:val="20"/>
          <w:szCs w:val="20"/>
          <w:lang w:val="en-US" w:eastAsia="zh-CN" w:bidi="ar"/>
        </w:rPr>
        <w:t>maximum achievable coverage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for </w:t>
      </w:r>
      <w:r>
        <w:rPr>
          <w:rFonts w:eastAsia="等线"/>
          <w:sz w:val="20"/>
          <w:szCs w:val="20"/>
          <w:lang w:val="en-US" w:eastAsia="zh-CN" w:bidi="ar"/>
        </w:rPr>
        <w:t>InH-Office LOS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is as follows,</w:t>
      </w:r>
    </w:p>
    <w:p w14:paraId="23666734">
      <w:pPr>
        <w:pStyle w:val="82"/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>Note the following assumptions are made for the observations (per agreed mandatory assumptions)</w:t>
      </w:r>
    </w:p>
    <w:p w14:paraId="2A91F2F5">
      <w:pPr>
        <w:pStyle w:val="82"/>
        <w:tabs>
          <w:tab w:val="left" w:pos="323"/>
        </w:tabs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</w:t>
      </w:r>
      <w:r>
        <w:rPr>
          <w:rFonts w:hint="eastAsia" w:eastAsia="宋体"/>
          <w:sz w:val="20"/>
          <w:szCs w:val="20"/>
          <w:lang w:val="en-US" w:eastAsia="zh-CN" w:bidi="ar"/>
        </w:rPr>
        <w:tab/>
      </w:r>
      <w:r>
        <w:rPr>
          <w:rFonts w:hint="eastAsia" w:eastAsia="宋体"/>
          <w:sz w:val="20"/>
          <w:szCs w:val="20"/>
          <w:lang w:val="en-US" w:eastAsia="zh-CN" w:bidi="ar"/>
        </w:rPr>
        <w:t>R2D Tx Power (R2D[1E]): 23 (M)</w:t>
      </w:r>
      <w:bookmarkStart w:id="0" w:name="_GoBack"/>
      <w:bookmarkEnd w:id="0"/>
    </w:p>
    <w:p w14:paraId="3C227C44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Number of receive antenna elements / TxRU / chains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(D2R[2A]): </w:t>
      </w:r>
      <w:r>
        <w:rPr>
          <w:rFonts w:eastAsia="等线"/>
          <w:sz w:val="20"/>
          <w:szCs w:val="20"/>
          <w:lang w:val="en-US" w:eastAsia="zh-CN" w:bidi="ar"/>
        </w:rPr>
        <w:t xml:space="preserve">1(M) </w:t>
      </w:r>
    </w:p>
    <w:p w14:paraId="12061FB0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Reference data rate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([0m]): 1 kbps (M) or 5 - 7 kbps (M)</w:t>
      </w:r>
    </w:p>
    <w:p w14:paraId="0FFA5465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hint="eastAsia" w:eastAsia="等线"/>
          <w:sz w:val="20"/>
          <w:szCs w:val="20"/>
          <w:lang w:val="en-US" w:eastAsia="zh-CN" w:bidi="ar"/>
        </w:rPr>
        <w:t>Carrier frequency ([0C]):  900MHz (M)</w:t>
      </w:r>
    </w:p>
    <w:p w14:paraId="118455AD">
      <w:pPr>
        <w:pStyle w:val="82"/>
        <w:tabs>
          <w:tab w:val="left" w:pos="323"/>
        </w:tabs>
        <w:spacing w:after="0"/>
        <w:rPr>
          <w:sz w:val="20"/>
          <w:szCs w:val="20"/>
          <w:highlight w:val="yellow"/>
          <w:lang w:val="en-US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Topology/Pathloss model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([0D]): </w:t>
      </w:r>
      <w:r>
        <w:rPr>
          <w:rFonts w:eastAsia="等线"/>
          <w:sz w:val="20"/>
          <w:szCs w:val="20"/>
          <w:lang w:val="en-US" w:bidi="ar"/>
        </w:rPr>
        <w:t>InH-Office LOS</w:t>
      </w:r>
    </w:p>
    <w:p w14:paraId="1CD77D0E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R2D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Budget-Alt1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 xml:space="preserve">, D2R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>2</w:t>
      </w:r>
    </w:p>
    <w:p w14:paraId="11E54633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2</w:t>
      </w:r>
    </w:p>
    <w:p w14:paraId="23C2CA47">
      <w:pPr>
        <w:pStyle w:val="82"/>
        <w:spacing w:after="0"/>
        <w:rPr>
          <w:rFonts w:eastAsia="宋体"/>
          <w:sz w:val="20"/>
          <w:szCs w:val="20"/>
          <w:lang w:val="en-US" w:eastAsia="zh-CN" w:bidi="ar"/>
        </w:rPr>
      </w:pPr>
    </w:p>
    <w:tbl>
      <w:tblPr>
        <w:tblStyle w:val="9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7"/>
        <w:gridCol w:w="3574"/>
        <w:gridCol w:w="3574"/>
        <w:gridCol w:w="3571"/>
      </w:tblGrid>
      <w:tr w14:paraId="48409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550FC443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evice 2a</w:t>
            </w:r>
          </w:p>
        </w:tc>
        <w:tc>
          <w:tcPr>
            <w:tcW w:w="1231" w:type="pct"/>
          </w:tcPr>
          <w:p w14:paraId="58E90F90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D2T2-A1</w:t>
            </w:r>
          </w:p>
        </w:tc>
        <w:tc>
          <w:tcPr>
            <w:tcW w:w="1231" w:type="pct"/>
          </w:tcPr>
          <w:p w14:paraId="0006DD42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D2T2-A2</w:t>
            </w:r>
          </w:p>
        </w:tc>
        <w:tc>
          <w:tcPr>
            <w:tcW w:w="1230" w:type="pct"/>
          </w:tcPr>
          <w:p w14:paraId="2262ED91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D2T2-B</w:t>
            </w:r>
          </w:p>
        </w:tc>
      </w:tr>
      <w:tr w14:paraId="31EEF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1DADC74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33dBm,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744839CF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11DEBB27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28BE91E0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28ECC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74DE388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Tx power 23/24dBm dBm,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421EA7AE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63.05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[CMCC]:45.09, [Ericsson]:63.05, [HW]:45.09, [Honor]:45.09, [NOK]:45.09, [ZTE]:45.1)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2D139ECC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24.42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51.64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[CMCC]:45.09, [Ericsson]:51.64, [HW]:45.09, [Honor]:24.42, [NOK]:45.09, [ZTE]:37.4)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64BFB0C1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87.71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[CMCC]:45.09, [Ericsson]:87.71, [HW]:45.09, [Honor]:45.09,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177A7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1DE48E1B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642C6385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15F2CA9F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1E53FF6B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68358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4FD62667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power 23/24dBm 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658C2DCF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26.48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[FW]:26.48, [IDCC]:23.18, [Lenovo]:11.17, [OPPO]:12.07,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4DC649B9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26.48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[FW]:26.48, [IDCC]:23.18, [Lenovo]:11.17,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B070AC9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26.48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[FW]:26.48, [IDCC]:23.18, [Lenovo]:11.17, [OPPO]:23.18,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37F70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696C13A5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10% and data rate ~1kbps</w:t>
            </w:r>
          </w:p>
        </w:tc>
        <w:tc>
          <w:tcPr>
            <w:tcW w:w="1231" w:type="pct"/>
          </w:tcPr>
          <w:p w14:paraId="723A9FF1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[CMCC]:45.09, [HW]:45.09, [IDCC]:23.18, [Lenovo]:11.17, [OPPO]:12.07,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4E16DC2F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[CMCC]:45.09, [HW]:45.09, [IDCC]:23.18,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5E09C5D3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[CMCC]:45.09, [HW]:45.09, [IDCC]:23.18, [OPPO]:23.18,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2E197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1AA71EC9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10%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231" w:type="pct"/>
          </w:tcPr>
          <w:p w14:paraId="1854C22A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7.73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63.05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[CMCC]:45.09, [Ericsson]:63.05, [FW]:26.48, [HW]:45.09, [IDCC]:23.18, [OPPO]:7.73, [ZTE]:45.1,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06A98121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51.64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[CMCC]:45.09, [Ericsson]:51.64, [FW]:26.48, [HW]:45.09, [IDCC]:22.65, [Lenovo]:11.17, [ZTE]:37.4,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2FCB877C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87.71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[CMCC]:45.09, [Ericsson]:87.71, [FW]:26.48, [HW]:45.09, [IDCC]:23.18, [Lenovo]:11.17, [OPPO]:13.47,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02F4C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22268DFC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1% and data rate ~1kbps</w:t>
            </w:r>
          </w:p>
        </w:tc>
        <w:tc>
          <w:tcPr>
            <w:tcW w:w="1231" w:type="pct"/>
          </w:tcPr>
          <w:p w14:paraId="3C21BD83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[FW]:26.48, [HW]:45.09, [Honor]:45.09, [Lenovo]:11.17, [OPPO]:10.78)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75701092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24.42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[FW]:26.48, [HW]:45.09, [Honor]:24.42)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6738A3E7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[FW]:26.48, [HW]:45.09, [Honor]:45.09, [OPPO]:23.18)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39196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0281BBE4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231" w:type="pct"/>
          </w:tcPr>
          <w:p w14:paraId="4611C79D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57.44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[Ericsson]:57.44, [HW]:45.09, [NOK]:45.09, [OPPO]:5.65)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33239BD6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10.8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47.05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[Ericsson]:47.05, [HW]:45.09, [Lenovo]:10.8,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781E2FB7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7.2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87.71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[Ericsson]:87.71, [HW]:45.09, [Lenovo]:11.17, [NOK]:45.09, [OPPO]:7.2)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71A8D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1F1992CB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coherent receiver</w:t>
            </w:r>
          </w:p>
        </w:tc>
        <w:tc>
          <w:tcPr>
            <w:tcW w:w="1231" w:type="pct"/>
          </w:tcPr>
          <w:p w14:paraId="33213AFB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[CMCC]:45.09, [HW]:45.09, [Honor]:45.09, [NOK]:45.09, [ZTE]:45.1)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1CE082BB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24.42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[CMCC]:45.09, [HW]:45.09, [Honor]:24.42, [NOK]:45.09, [ZTE]:37.4)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6C0407B6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[CMCC]:45.09, [HW]:45.09, [Honor]:45.09,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52B31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48447C2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non-coherent receiver</w:t>
            </w:r>
          </w:p>
        </w:tc>
        <w:tc>
          <w:tcPr>
            <w:tcW w:w="1231" w:type="pct"/>
          </w:tcPr>
          <w:p w14:paraId="11C1CB8D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63.05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[Ericsson]:63.05, [FW]:26.48, [IDCC]:23.18, [Lenovo]:11.17, [OPPO]:12.07,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52AA8D41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51.64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[Ericsson]:51.64, [FW]:26.48, [IDCC]:23.18, [Lenovo]:11.17,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73F9D6D2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87.71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[Ericsson]:87.71, [FW]:26.48, [IDCC]:23.18, [Lenovo]:11.17, [OPPO]:23.18,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195F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BCC04BC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CW cancellation capability &lt; 120dB</w:t>
            </w:r>
          </w:p>
        </w:tc>
        <w:tc>
          <w:tcPr>
            <w:tcW w:w="1231" w:type="pct"/>
          </w:tcPr>
          <w:p w14:paraId="1CDE6EF9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12.07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[Lenovo]:11.17, [OPPO]:12.07)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1C5415A9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60CFA7A5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[OPPO]:23.18)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4062C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75CC04A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CW cancellation capability &lt; 140dB</w:t>
            </w:r>
          </w:p>
        </w:tc>
        <w:tc>
          <w:tcPr>
            <w:tcW w:w="1231" w:type="pct"/>
          </w:tcPr>
          <w:p w14:paraId="3C49CA59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26.48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[FW]:26.48, [NOK]:45.09, [ZTE]:45.1)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75E48EB9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[CMCC]:45.09, [FW]:26.48, [HW]:45.09, [Honor]:24.42, [IDCC]:23.18, [Lenovo]:11.17, [NOK]:45.09, [ZTE]:37.4)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5C44399B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[FW]:26.48, [Lenovo]:11.17,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33FAA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28640D22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CW cancellation capability &gt;=140dB</w:t>
            </w:r>
          </w:p>
        </w:tc>
        <w:tc>
          <w:tcPr>
            <w:tcW w:w="1231" w:type="pct"/>
          </w:tcPr>
          <w:p w14:paraId="2158A5A6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[HW]:45.09,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60D7920B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90A8770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[HW]:45.09,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4E34F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2BA8766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30dBm, </w:t>
            </w:r>
          </w:p>
        </w:tc>
        <w:tc>
          <w:tcPr>
            <w:tcW w:w="1231" w:type="pct"/>
          </w:tcPr>
          <w:p w14:paraId="38E9164B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61090499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63.05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[CMCC]:45.09, [Ericsson]:63.05, [HW]:45.09, [Honor]:45.09, [NOK]:45.09, [ZTE]:45.1)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2025B1E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1F6E5934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6760E86B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26.48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[FW]:26.48, [IDCC]:23.18, [Lenovo]:11.17, [OPPO]:12.07,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BC14A7C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115322F5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D70D56A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24.42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51.64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[CMCC]:45.09, [Ericsson]:51.64, [HW]:45.09, [Honor]:24.42, [NOK]:45.09, [ZTE]:37.4)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2CB81721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2D5C1BBD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41A0F7D4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26.48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[FW]:26.48, [IDCC]:23.18, [Lenovo]:11.17,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7505582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3FED3FBB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0BB2CB2B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87.71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[CMCC]:45.09, [Ericsson]:87.71, [HW]:45.09, [Honor]:45.09,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528E91D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6D83FC16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7B6AD02D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26.48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[FW]:26.48, [IDCC]:23.18, [Lenovo]:11.17, [OPPO]:23.18,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4BC135AC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56405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607DDEC0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and &lt;35dBm</w:t>
            </w:r>
          </w:p>
        </w:tc>
        <w:tc>
          <w:tcPr>
            <w:tcW w:w="1231" w:type="pct"/>
          </w:tcPr>
          <w:p w14:paraId="57D752ED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7A952C81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47D94BF8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764453B7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64C7F87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2FC53530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3B962F6E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0BA66342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93A9BB8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287492EC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1B35409A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4FC17C1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36282FB7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EBB48D6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1E60CEA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618A384F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0E9F1D99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93F2378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 </w:t>
            </w:r>
          </w:p>
        </w:tc>
      </w:tr>
      <w:tr w14:paraId="6F9A7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E763F45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&gt;=35dBm</w:t>
            </w:r>
          </w:p>
        </w:tc>
        <w:tc>
          <w:tcPr>
            <w:tcW w:w="1231" w:type="pct"/>
          </w:tcPr>
          <w:p w14:paraId="1966340D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00E7A57A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1C3E920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63D3461E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B35DBDE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C40ADDD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785AC56F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4D551E79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57ED834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7E393155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7326800A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270AEAB5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68DAEAF5">
            <w:pPr>
              <w:pStyle w:val="199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174A49A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2DB7B7D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191D588F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15DB19E1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17C7B7F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36389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13F2C3F3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FEC code (1/2, 1/3, 1/4)</w:t>
            </w:r>
          </w:p>
        </w:tc>
        <w:tc>
          <w:tcPr>
            <w:tcW w:w="1231" w:type="pct"/>
          </w:tcPr>
          <w:p w14:paraId="6353F80C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12.07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[CMCC]:45.09, [HW]:45.09, [Honor]:45.09, [IDCC]:23.18, [OPPO]:12.07, [ZTE]:45.1)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275FDC19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[CMCC]:45.09, [HW]:45.09, [Honor]:24.42, [IDCC]:23.18, [ZTE]:37.4)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238B689A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[CMCC]:45.09, [HW]:45.09, [Honor]:45.09, [IDCC]:23.18, [OPPO]:23.18)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626B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39DCB80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without FEC</w:t>
            </w:r>
          </w:p>
        </w:tc>
        <w:tc>
          <w:tcPr>
            <w:tcW w:w="1231" w:type="pct"/>
          </w:tcPr>
          <w:p w14:paraId="4794C790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63.05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[Ericsson]:63.05, [FW]:26.48, [Lenovo]:11.17, [NOK]:45.09,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31B8C5E4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51.64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[Ericsson]:51.64, [FW]:26.48, [Lenovo]:11.17, [NOK]:45.09,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188C88DB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87.71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[Ericsson]:87.71, [FW]:26.48, [Lenovo]:11.17, [NOK]:45.09,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1A23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F4193D5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OOK</w:t>
            </w:r>
          </w:p>
        </w:tc>
        <w:tc>
          <w:tcPr>
            <w:tcW w:w="1231" w:type="pct"/>
          </w:tcPr>
          <w:p w14:paraId="51D12D44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63.05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[Ericsson]:63.05, [FW]:26.48, [HW]:45.09, [Honor]:45.09, [IDCC]:23.18, [Lenovo]:11.17, [NOK]:45.09, [OPPO]:12.07, [ZTE]:45.1,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60C27034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51.64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[Ericsson]:51.64, [FW]:26.48, [HW]:45.09, [Honor]:24.42, [IDCC]:23.18, [Lenovo]:11.17, [NOK]:39.44, [ZTE]:37.4,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1E576750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11.17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87.71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[Ericsson]:87.71, [FW]:26.48, [HW]:45.09, [Honor]:45.09, [IDCC]:23.18, [Lenovo]:11.17, [NOK]:45.09, [OPPO]:23.18, [vivo]:23.18)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5C764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54AFB795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BPSK</w:t>
            </w:r>
          </w:p>
        </w:tc>
        <w:tc>
          <w:tcPr>
            <w:tcW w:w="1231" w:type="pct"/>
          </w:tcPr>
          <w:p w14:paraId="7422AD89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[CMCC]:45.09,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71685BE0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[CMCC]:45.09,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B998AFF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[CMCC]:45.09,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31FC9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D8D1BCA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MSK</w:t>
            </w:r>
          </w:p>
        </w:tc>
        <w:tc>
          <w:tcPr>
            <w:tcW w:w="1231" w:type="pct"/>
          </w:tcPr>
          <w:p w14:paraId="2970126A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4B7F3410">
            <w:pPr>
              <w:pStyle w:val="199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69FD358F">
            <w:pPr>
              <w:pStyle w:val="199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0AD1217E"/>
    <w:p w14:paraId="035D546E"/>
    <w:p w14:paraId="2E7CBD2E">
      <w:pPr>
        <w:pStyle w:val="6"/>
      </w:pPr>
      <w:r>
        <w:rPr>
          <w:rFonts w:hint="eastAsia"/>
        </w:rPr>
        <w:t>7.1.2.3</w:t>
      </w:r>
      <w:r>
        <w:tab/>
      </w:r>
      <w:r>
        <w:t>D</w:t>
      </w:r>
      <w:r>
        <w:rPr>
          <w:rFonts w:hint="eastAsia"/>
        </w:rPr>
        <w:t>evice 2b</w:t>
      </w:r>
    </w:p>
    <w:p w14:paraId="0272678B">
      <w:pPr>
        <w:pStyle w:val="7"/>
      </w:pPr>
      <w:r>
        <w:rPr>
          <w:rFonts w:hint="eastAsia"/>
        </w:rPr>
        <w:t>7.1.2.3.1</w:t>
      </w:r>
      <w:r>
        <w:tab/>
      </w:r>
      <w:r>
        <w:t>Collection of the results</w:t>
      </w:r>
    </w:p>
    <w:p w14:paraId="79FB01EB">
      <w:pPr>
        <w:pStyle w:val="8"/>
      </w:pPr>
      <w:r>
        <w:rPr>
          <w:rFonts w:hint="eastAsia"/>
        </w:rPr>
        <w:t>7.1.2.3.1.1</w:t>
      </w:r>
      <w:r>
        <w:tab/>
      </w:r>
      <w:r>
        <w:rPr>
          <w:rFonts w:hint="eastAsia"/>
        </w:rPr>
        <w:t>[1kbps]</w:t>
      </w:r>
    </w:p>
    <w:p w14:paraId="7B1D89C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985"/>
        <w:gridCol w:w="1145"/>
        <w:gridCol w:w="733"/>
        <w:gridCol w:w="713"/>
        <w:gridCol w:w="641"/>
        <w:gridCol w:w="684"/>
        <w:gridCol w:w="687"/>
        <w:gridCol w:w="733"/>
        <w:gridCol w:w="909"/>
        <w:gridCol w:w="679"/>
        <w:gridCol w:w="664"/>
        <w:gridCol w:w="1054"/>
        <w:gridCol w:w="622"/>
        <w:gridCol w:w="883"/>
        <w:gridCol w:w="828"/>
        <w:gridCol w:w="688"/>
        <w:gridCol w:w="840"/>
      </w:tblGrid>
      <w:tr w14:paraId="67EBD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373C49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2b,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1ED4E1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4C103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8" w:type="pct"/>
            <w:gridSpan w:val="9"/>
            <w:shd w:val="clear" w:color="auto" w:fill="auto"/>
          </w:tcPr>
          <w:p w14:paraId="5CC2D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5" w:type="pct"/>
            <w:gridSpan w:val="8"/>
            <w:shd w:val="clear" w:color="auto" w:fill="auto"/>
          </w:tcPr>
          <w:p w14:paraId="3A3B7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1604A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386B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shd w:val="clear" w:color="D9E1F2" w:fill="D9E1F2"/>
            <w:noWrap/>
            <w:vAlign w:val="center"/>
          </w:tcPr>
          <w:p w14:paraId="2461B65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46" w:type="pct"/>
            <w:shd w:val="clear" w:color="D9E1F2" w:fill="D9E1F2"/>
            <w:noWrap/>
            <w:vAlign w:val="center"/>
          </w:tcPr>
          <w:p w14:paraId="539D518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2" w:type="pct"/>
            <w:shd w:val="clear" w:color="D9E1F2" w:fill="D9E1F2"/>
            <w:noWrap/>
            <w:vAlign w:val="center"/>
          </w:tcPr>
          <w:p w14:paraId="554E19D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3042068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70003B9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53FAB03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5347668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7535317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14B8908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078E731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7EE1716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29C92E0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0" w:type="pct"/>
            <w:shd w:val="clear" w:color="D9E1F2" w:fill="D9E1F2"/>
            <w:noWrap/>
            <w:vAlign w:val="center"/>
          </w:tcPr>
          <w:p w14:paraId="25F87F4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493725A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63AD2CB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059A7F7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1319D20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09B146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0ABFC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18EB9A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2196E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46470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C2C3B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110.25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7F868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FC26F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12E0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F143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5967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8C93C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B164F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1E97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652CD5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3FAF7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DFFDA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B70C7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0A7A5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A8C12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684C0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B788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98EE9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A8DC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0BCA56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94.04</w:t>
            </w:r>
          </w:p>
        </w:tc>
        <w:tc>
          <w:tcPr>
            <w:tcW w:w="251" w:type="pct"/>
            <w:vMerge w:val="continue"/>
            <w:vAlign w:val="center"/>
          </w:tcPr>
          <w:p w14:paraId="6C6E0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442E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654C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E86E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844A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D802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9742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7A58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2477D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409B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4D2B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2C12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6A31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64BA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4F33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8FBF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047AFD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D62FE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38.65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9BF3D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74.35</w:t>
            </w:r>
          </w:p>
        </w:tc>
        <w:tc>
          <w:tcPr>
            <w:tcW w:w="251" w:type="pct"/>
            <w:vMerge w:val="continue"/>
            <w:vAlign w:val="center"/>
          </w:tcPr>
          <w:p w14:paraId="1896E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0DA3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F940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D986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continue"/>
            <w:vAlign w:val="center"/>
          </w:tcPr>
          <w:p w14:paraId="09DC6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66819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-63.45</w:t>
            </w:r>
          </w:p>
        </w:tc>
        <w:tc>
          <w:tcPr>
            <w:tcW w:w="239" w:type="pct"/>
            <w:vMerge w:val="continue"/>
            <w:vAlign w:val="center"/>
          </w:tcPr>
          <w:p w14:paraId="15939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5A4E9B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4A2FE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C0B9F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 w:val="continue"/>
            <w:vAlign w:val="center"/>
          </w:tcPr>
          <w:p w14:paraId="74F92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5F579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05542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319B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3B717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1E5E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BC14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1F5E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219F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9664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3F1E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15BA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3F84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76B1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13950E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-88.45</w:t>
            </w:r>
          </w:p>
        </w:tc>
        <w:tc>
          <w:tcPr>
            <w:tcW w:w="239" w:type="pct"/>
            <w:vMerge w:val="continue"/>
            <w:vAlign w:val="center"/>
          </w:tcPr>
          <w:p w14:paraId="58516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5FC6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FBC6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B0D2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2847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0238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E734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B226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4E9D7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BF01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45B7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442D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2C0B6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77.35</w:t>
            </w:r>
          </w:p>
        </w:tc>
        <w:tc>
          <w:tcPr>
            <w:tcW w:w="251" w:type="pct"/>
            <w:vMerge w:val="continue"/>
            <w:vAlign w:val="center"/>
          </w:tcPr>
          <w:p w14:paraId="1616B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FB9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13D0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D860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29982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4CA2ED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-70.95</w:t>
            </w:r>
          </w:p>
        </w:tc>
        <w:tc>
          <w:tcPr>
            <w:tcW w:w="239" w:type="pct"/>
            <w:vMerge w:val="continue"/>
            <w:vAlign w:val="center"/>
          </w:tcPr>
          <w:p w14:paraId="2171D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79AC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88055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6E613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36E2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4188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B59D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449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5FD03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9610A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AD38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147F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0530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D1CB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155F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A9D8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A5A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A23E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1D7222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-96.45</w:t>
            </w:r>
          </w:p>
        </w:tc>
        <w:tc>
          <w:tcPr>
            <w:tcW w:w="239" w:type="pct"/>
            <w:vMerge w:val="continue"/>
            <w:vAlign w:val="center"/>
          </w:tcPr>
          <w:p w14:paraId="3EAE1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7F81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44A570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9E721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2F94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12B7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B713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70C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7BF07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0EEDD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6BA5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6F854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59.93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FC596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81.15</w:t>
            </w:r>
          </w:p>
        </w:tc>
        <w:tc>
          <w:tcPr>
            <w:tcW w:w="251" w:type="pct"/>
            <w:vMerge w:val="continue"/>
            <w:vAlign w:val="center"/>
          </w:tcPr>
          <w:p w14:paraId="3A3C2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1B16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E59B3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235D4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76264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353CD4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-74.45</w:t>
            </w:r>
          </w:p>
        </w:tc>
        <w:tc>
          <w:tcPr>
            <w:tcW w:w="239" w:type="pct"/>
            <w:vMerge w:val="continue"/>
            <w:vAlign w:val="center"/>
          </w:tcPr>
          <w:p w14:paraId="79C3D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8D84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4CC797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1FFC4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C2CE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14C8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0D65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75E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2FE5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33C0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117A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4337E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1CB2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A6B8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89B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186F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2E08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AE03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1700A4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-99.45</w:t>
            </w:r>
          </w:p>
        </w:tc>
        <w:tc>
          <w:tcPr>
            <w:tcW w:w="239" w:type="pct"/>
            <w:vMerge w:val="continue"/>
            <w:vAlign w:val="center"/>
          </w:tcPr>
          <w:p w14:paraId="0EA992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A589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544F02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625B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FC42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45CA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12EA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4CEB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3DD1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9F30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1C9321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382D0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C77C5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1" w:type="pct"/>
            <w:vMerge w:val="continue"/>
            <w:vAlign w:val="center"/>
          </w:tcPr>
          <w:p w14:paraId="79E28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9CC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199B4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70BBA0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 w:val="continue"/>
            <w:vAlign w:val="center"/>
          </w:tcPr>
          <w:p w14:paraId="69066D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69A59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5A7A1C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9976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5FCC5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E469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5D4C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F6BD9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27762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4269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09B40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3DDE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279A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0771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4DD5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A944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64EF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EAA6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A7A7C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07F62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A7CC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0240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2752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27892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76A55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F4DE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9B83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BF205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BC52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04141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AD1D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FB05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B0FE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C995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2310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F2C9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C3BF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4C4A0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063AC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80C7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0FCB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A4B7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D0CF6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25544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E0CF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26BFF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4302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A5F0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28863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1CDF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5663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E59C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61E2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DB5F8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091D3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FF5C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3BD67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24377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F2432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AB68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88D1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8DBCE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439DC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5DF5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4380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4CB6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0DA5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34085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0D8A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3473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DC82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3235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E3BE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C49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1E9E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65697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72F9B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1BF7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93B5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49F5D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0C136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0F598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9303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9CCC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F3BA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68D6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418A0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EC7A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0C8863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75779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30.95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1E520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51" w:type="pct"/>
            <w:vMerge w:val="continue"/>
            <w:vAlign w:val="center"/>
          </w:tcPr>
          <w:p w14:paraId="6E0B3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FAB1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2136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DE860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36BF5F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6CD8B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9" w:type="pct"/>
            <w:vMerge w:val="continue"/>
            <w:vAlign w:val="center"/>
          </w:tcPr>
          <w:p w14:paraId="76635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5B13C7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0D8FE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FB494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continue"/>
            <w:vAlign w:val="center"/>
          </w:tcPr>
          <w:p w14:paraId="0DA4A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FFB6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F46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4D32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72C41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8333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F86C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4024D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150F9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A8E9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B948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C8DA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19524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 w:val="continue"/>
            <w:vAlign w:val="center"/>
          </w:tcPr>
          <w:p w14:paraId="51978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CE23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D3B2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25B9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DFD5A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3B7E1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EDE2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A9DF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927E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7CDA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5DA89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7997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056A7C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1380A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E0815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1" w:type="pct"/>
            <w:vMerge w:val="continue"/>
            <w:vAlign w:val="center"/>
          </w:tcPr>
          <w:p w14:paraId="57340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E4A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B8B9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509CA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13B008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3322B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16C8F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77C2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07905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DC9FB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 w:val="continue"/>
            <w:vAlign w:val="center"/>
          </w:tcPr>
          <w:p w14:paraId="38C9F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63DA0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7537C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6BE1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6FCC6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73F6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7109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27E4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2C22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CB5D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6FDF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9218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6F43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2322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80FE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5247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2348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5595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ED51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034D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56F2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3894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9E16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  <w:tr w14:paraId="507C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0EA2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3048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EEC3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80D6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50D3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69E6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57F4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E3FE0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8" w:type="pct"/>
            <w:vMerge w:val="continue"/>
            <w:vAlign w:val="center"/>
          </w:tcPr>
          <w:p w14:paraId="738D8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7E57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41B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69BE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74893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46591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3BFD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20BB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63FA1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26AB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06BDB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7B84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43782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7096EC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131.64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8F8EF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93.35</w:t>
            </w:r>
          </w:p>
        </w:tc>
        <w:tc>
          <w:tcPr>
            <w:tcW w:w="251" w:type="pct"/>
            <w:vMerge w:val="continue"/>
            <w:vAlign w:val="center"/>
          </w:tcPr>
          <w:p w14:paraId="3110D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D54A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4473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1A1689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D9BF1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128238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39" w:type="pct"/>
            <w:vMerge w:val="continue"/>
            <w:vAlign w:val="center"/>
          </w:tcPr>
          <w:p w14:paraId="28CCD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568037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FE0FE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45870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91D0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A123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7830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C409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4DDB5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6260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6C971F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CA54E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CCC53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759B18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5A04E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A157B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51FEA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484BA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302EE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32951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CB15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B09D3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30F25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730E5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154.28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9D1E4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14470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B83B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754F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286F9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F134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229B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5867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4395DC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67463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BF3D9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EA1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2833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036E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822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01A6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0EDE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23B9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4639F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200.67</w:t>
            </w:r>
          </w:p>
        </w:tc>
        <w:tc>
          <w:tcPr>
            <w:tcW w:w="291" w:type="pct"/>
            <w:vMerge w:val="continue"/>
            <w:vAlign w:val="center"/>
          </w:tcPr>
          <w:p w14:paraId="2CF1E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F18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C554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</w:tbl>
    <w:p w14:paraId="2D85825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E5C3A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A90CB0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C94C5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8838BE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99B5AD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7F9955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CE4231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242C4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1C3C60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92099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3878F8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9ABA9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4F4E65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2351C8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95269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6F7234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108D1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0019DB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0B968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02951314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513148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B4D6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CF457E2"/>
    <w:p w14:paraId="34DCB32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67"/>
        <w:gridCol w:w="1148"/>
        <w:gridCol w:w="733"/>
        <w:gridCol w:w="713"/>
        <w:gridCol w:w="641"/>
        <w:gridCol w:w="684"/>
        <w:gridCol w:w="687"/>
        <w:gridCol w:w="734"/>
        <w:gridCol w:w="910"/>
        <w:gridCol w:w="680"/>
        <w:gridCol w:w="665"/>
        <w:gridCol w:w="1057"/>
        <w:gridCol w:w="622"/>
        <w:gridCol w:w="886"/>
        <w:gridCol w:w="828"/>
        <w:gridCol w:w="685"/>
        <w:gridCol w:w="845"/>
      </w:tblGrid>
      <w:tr w14:paraId="38F36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11D0E6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2b,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1628DE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7EFF0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5" w:type="pct"/>
            <w:gridSpan w:val="9"/>
            <w:shd w:val="clear" w:color="auto" w:fill="auto"/>
          </w:tcPr>
          <w:p w14:paraId="6C195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7" w:type="pct"/>
            <w:gridSpan w:val="8"/>
            <w:shd w:val="clear" w:color="auto" w:fill="auto"/>
          </w:tcPr>
          <w:p w14:paraId="2460F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37A98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1307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18C85F5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40" w:type="pct"/>
            <w:shd w:val="clear" w:color="D9E1F2" w:fill="D9E1F2"/>
            <w:noWrap/>
            <w:vAlign w:val="center"/>
          </w:tcPr>
          <w:p w14:paraId="59FEF11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2472C5D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21C601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759FE2F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11D2306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4798058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2E1926F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15F9D06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2BBC584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7394893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2460FDD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37F7DCE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3AE3618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4021C51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6A9415D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4E17DD2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048C3CD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2AE8E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3450B1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6B014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C1D86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3C488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75B9F3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9B701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7CCEC2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23167A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07278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280A3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C013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5C041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BAA45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2E2B82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62E85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1BB58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B2C9B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94C9B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</w:t>
            </w:r>
          </w:p>
        </w:tc>
      </w:tr>
      <w:tr w14:paraId="74CEE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3776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57BD80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1BE7A1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02DD5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107.84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9616E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49D30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F7B70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D9A01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continue"/>
            <w:vAlign w:val="center"/>
          </w:tcPr>
          <w:p w14:paraId="18398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12002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9" w:type="pct"/>
            <w:vMerge w:val="continue"/>
            <w:vAlign w:val="center"/>
          </w:tcPr>
          <w:p w14:paraId="74039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49A73E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301E6C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A3BA2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1" w:type="pct"/>
            <w:vMerge w:val="continue"/>
            <w:vAlign w:val="center"/>
          </w:tcPr>
          <w:p w14:paraId="7CDDB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FE6B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1A57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91A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4FBC9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078C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74406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66631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01B9F7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114.45</w:t>
            </w:r>
          </w:p>
        </w:tc>
        <w:tc>
          <w:tcPr>
            <w:tcW w:w="251" w:type="pct"/>
            <w:vMerge w:val="continue"/>
            <w:vAlign w:val="center"/>
          </w:tcPr>
          <w:p w14:paraId="5662D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867F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6E7E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65A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9160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DD006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09BF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9817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36842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8269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4B298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2A8A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B29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465F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07418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1522C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18741C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397BCF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4188.95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DCC32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94.15</w:t>
            </w:r>
          </w:p>
        </w:tc>
        <w:tc>
          <w:tcPr>
            <w:tcW w:w="251" w:type="pct"/>
            <w:vMerge w:val="continue"/>
            <w:vAlign w:val="center"/>
          </w:tcPr>
          <w:p w14:paraId="7DBC6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FF91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1937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2665A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continue"/>
            <w:vAlign w:val="center"/>
          </w:tcPr>
          <w:p w14:paraId="4BB10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623EC4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-83.95</w:t>
            </w:r>
          </w:p>
        </w:tc>
        <w:tc>
          <w:tcPr>
            <w:tcW w:w="239" w:type="pct"/>
            <w:vMerge w:val="continue"/>
            <w:vAlign w:val="center"/>
          </w:tcPr>
          <w:p w14:paraId="1CF5C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C2252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6BC984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CE510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continue"/>
            <w:vAlign w:val="center"/>
          </w:tcPr>
          <w:p w14:paraId="6AC47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D7158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5065C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E8FD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089F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6DEC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5BDFC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324ED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56A5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CCA2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A64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02F7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15E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DDAA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485CB9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-109.45</w:t>
            </w:r>
          </w:p>
        </w:tc>
        <w:tc>
          <w:tcPr>
            <w:tcW w:w="239" w:type="pct"/>
            <w:vMerge w:val="continue"/>
            <w:vAlign w:val="center"/>
          </w:tcPr>
          <w:p w14:paraId="2851C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5985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1F7A6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618E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75104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C2D4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02FA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1F0F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36A71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409B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635D2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07AB28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5614.01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C4E6D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96.35</w:t>
            </w:r>
          </w:p>
        </w:tc>
        <w:tc>
          <w:tcPr>
            <w:tcW w:w="251" w:type="pct"/>
            <w:vMerge w:val="continue"/>
            <w:vAlign w:val="center"/>
          </w:tcPr>
          <w:p w14:paraId="77B9B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9BC0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E9F1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83D6D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57AF4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7B16D3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-85.45</w:t>
            </w:r>
          </w:p>
        </w:tc>
        <w:tc>
          <w:tcPr>
            <w:tcW w:w="239" w:type="pct"/>
            <w:vMerge w:val="continue"/>
            <w:vAlign w:val="center"/>
          </w:tcPr>
          <w:p w14:paraId="35AFF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BC15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030A17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3543B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0119A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00CD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7206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8356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  <w:tr w14:paraId="756F4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3440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24355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2D7D9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57F2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9746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1F8C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F592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9541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A613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0E33A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-110.95</w:t>
            </w:r>
          </w:p>
        </w:tc>
        <w:tc>
          <w:tcPr>
            <w:tcW w:w="239" w:type="pct"/>
            <w:vMerge w:val="continue"/>
            <w:vAlign w:val="center"/>
          </w:tcPr>
          <w:p w14:paraId="6FDFE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C231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6A001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053F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510F8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BA9B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8B04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8D6B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4B894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9ABC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5E5DA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49DC04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6413.23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8B63A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97.35</w:t>
            </w:r>
          </w:p>
        </w:tc>
        <w:tc>
          <w:tcPr>
            <w:tcW w:w="251" w:type="pct"/>
            <w:vMerge w:val="continue"/>
            <w:vAlign w:val="center"/>
          </w:tcPr>
          <w:p w14:paraId="21F08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29E0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2B33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F52B2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32A06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4EFF60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-86.45</w:t>
            </w:r>
          </w:p>
        </w:tc>
        <w:tc>
          <w:tcPr>
            <w:tcW w:w="239" w:type="pct"/>
            <w:vMerge w:val="continue"/>
            <w:vAlign w:val="center"/>
          </w:tcPr>
          <w:p w14:paraId="361E6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88B6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27735E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0FFE9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34546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5713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462C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6EFA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79B7F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C119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7AD9C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0F345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56EBA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407D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C057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7C49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DCC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C831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7C4119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-111.45</w:t>
            </w:r>
          </w:p>
        </w:tc>
        <w:tc>
          <w:tcPr>
            <w:tcW w:w="239" w:type="pct"/>
            <w:vMerge w:val="continue"/>
            <w:vAlign w:val="center"/>
          </w:tcPr>
          <w:p w14:paraId="68796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4341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D2AD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FC35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639CB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E6666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9863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0750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74FC0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20EB9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08F374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7EB704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E21CE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continue"/>
            <w:vAlign w:val="center"/>
          </w:tcPr>
          <w:p w14:paraId="01F2E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E4F3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1101E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264B9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 w:val="continue"/>
            <w:vAlign w:val="center"/>
          </w:tcPr>
          <w:p w14:paraId="6D3C2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8CB1A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62BDB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22C81D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722524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5E3A3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1" w:type="pct"/>
            <w:vMerge w:val="continue"/>
            <w:vAlign w:val="center"/>
          </w:tcPr>
          <w:p w14:paraId="590B8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A95AA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4AAA0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1C69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5073F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3742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1B3BC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604DF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AB92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C937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18D3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0B962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3169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4F7F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759B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9092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F542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AF85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5529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7BAAF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9EF6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FBBB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0164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  <w:tr w14:paraId="143F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D124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11930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51836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8D8D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154B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AAED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FA51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B5AD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66057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B1AF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4DDF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323A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6A5581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6D563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1FF0B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1359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0647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8DD5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6DD29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57921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1BCD0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24ACD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5C9D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C3AE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BBF83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D120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7A33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B75A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C8E8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3009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8F23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4F600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2E175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0E527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C285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1BC1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555C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4F33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3444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2D91C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4BE2B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4C51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9458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AC07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3D67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6BDD1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3B295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D2CB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835A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D101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2E7F2B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5FC64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54F4B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B28C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7831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5E78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17161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4C56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24477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64087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331B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5032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5D67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FAD13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DDD9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A3AE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FF967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DF29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DBFB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302F0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7D6E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2BB5A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2347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1BF9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38F4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3FC4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5FAC9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410DED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4E5C58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7C8B2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 w:val="continue"/>
            <w:vAlign w:val="center"/>
          </w:tcPr>
          <w:p w14:paraId="796F1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5097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7DB4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13E54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 w:val="continue"/>
            <w:vAlign w:val="center"/>
          </w:tcPr>
          <w:p w14:paraId="0F4C5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F822C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3FEB0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6CADC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1F6807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5060E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continue"/>
            <w:vAlign w:val="center"/>
          </w:tcPr>
          <w:p w14:paraId="0472D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47AE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A360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328F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08C4F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F28A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55609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75545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F8AF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0791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FE5F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5150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2A29A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430BC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6E1E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70D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874F5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49ED9F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3C194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30B2A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2011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ED1E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F93D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0C372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8008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185E3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72417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3E39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DC16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FAC3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CEFE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ABA27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6290A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1F2C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6CB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B0EE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24FFDD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06D23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48D00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EF98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55D4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755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  <w:tr w14:paraId="20E1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B440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3BC80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02D3E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7061E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0CAF5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652F7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7EB1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00BF0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2524F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660F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EA6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8EA9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1AE265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7A57B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11152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2A28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04F2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D76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02F4B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36BD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5BDAD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74ABE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2FC18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C4126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605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C5DD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7F06D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4DB6C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85F5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D3F5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26B3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665A52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322D5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110B9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4F00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866A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4F15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22FDF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228E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75C2BF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4B324E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331.98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3E933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75.1</w:t>
            </w:r>
          </w:p>
        </w:tc>
        <w:tc>
          <w:tcPr>
            <w:tcW w:w="251" w:type="pct"/>
            <w:vMerge w:val="continue"/>
            <w:vAlign w:val="center"/>
          </w:tcPr>
          <w:p w14:paraId="047AA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FA4F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6941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A54A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3C1F5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94A8C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9" w:type="pct"/>
            <w:vMerge w:val="continue"/>
            <w:vAlign w:val="center"/>
          </w:tcPr>
          <w:p w14:paraId="5BEF2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01134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ADB03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F19D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1" w:type="pct"/>
            <w:vMerge w:val="continue"/>
            <w:vAlign w:val="center"/>
          </w:tcPr>
          <w:p w14:paraId="3C803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F06B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EDCC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C934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1925B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3062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1DE75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4F295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14C7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EAE5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0BE2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AFC6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0981B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 w:val="continue"/>
            <w:vAlign w:val="center"/>
          </w:tcPr>
          <w:p w14:paraId="36649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C74E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BB37B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F875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3624C6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3BDB3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6355B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9700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8D60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F514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</w:tbl>
    <w:p w14:paraId="34DC442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3072B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AAD1CA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E306A5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6D4C3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1209C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0D5CA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4A7376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E06072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84CF94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03BC5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65C004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83C55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3665C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5EAA47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5B311D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BF2A1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DBE597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A7A40E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17E91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4977130"/>
            <wp:effectExtent l="0" t="0" r="0" b="0"/>
            <wp:docPr id="142651976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51976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497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683D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0C3F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F6533C"/>
    <w:p w14:paraId="15E3FE44"/>
    <w:p w14:paraId="669E2588"/>
    <w:p w14:paraId="5C12C066">
      <w:pPr>
        <w:pStyle w:val="8"/>
      </w:pPr>
      <w:r>
        <w:rPr>
          <w:rFonts w:hint="eastAsia"/>
        </w:rPr>
        <w:t>7.1.2.3.1.2</w:t>
      </w:r>
      <w:r>
        <w:tab/>
      </w:r>
      <w:r>
        <w:rPr>
          <w:rFonts w:hint="eastAsia"/>
        </w:rPr>
        <w:t>[5~7kbps]</w:t>
      </w:r>
    </w:p>
    <w:p w14:paraId="793188C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104"/>
        <w:gridCol w:w="1133"/>
        <w:gridCol w:w="724"/>
        <w:gridCol w:w="707"/>
        <w:gridCol w:w="636"/>
        <w:gridCol w:w="676"/>
        <w:gridCol w:w="679"/>
        <w:gridCol w:w="724"/>
        <w:gridCol w:w="909"/>
        <w:gridCol w:w="673"/>
        <w:gridCol w:w="659"/>
        <w:gridCol w:w="1042"/>
        <w:gridCol w:w="616"/>
        <w:gridCol w:w="876"/>
        <w:gridCol w:w="819"/>
        <w:gridCol w:w="679"/>
        <w:gridCol w:w="839"/>
      </w:tblGrid>
      <w:tr w14:paraId="2ADD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7C5A2E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2b,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AAF87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30D85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9" w:type="pct"/>
            <w:gridSpan w:val="9"/>
            <w:shd w:val="clear" w:color="auto" w:fill="auto"/>
          </w:tcPr>
          <w:p w14:paraId="7E985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73" w:type="pct"/>
            <w:gridSpan w:val="8"/>
            <w:shd w:val="clear" w:color="auto" w:fill="auto"/>
          </w:tcPr>
          <w:p w14:paraId="351A6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5201F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381C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77D09B8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88" w:type="pct"/>
            <w:shd w:val="clear" w:color="D9E1F2" w:fill="D9E1F2"/>
            <w:noWrap/>
            <w:vAlign w:val="center"/>
          </w:tcPr>
          <w:p w14:paraId="18EC65B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8" w:type="pct"/>
            <w:shd w:val="clear" w:color="D9E1F2" w:fill="D9E1F2"/>
            <w:noWrap/>
            <w:vAlign w:val="center"/>
          </w:tcPr>
          <w:p w14:paraId="4006C9C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5" w:type="pct"/>
            <w:shd w:val="clear" w:color="D9E1F2" w:fill="D9E1F2"/>
            <w:noWrap/>
            <w:vAlign w:val="center"/>
          </w:tcPr>
          <w:p w14:paraId="5F77251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78D6C8B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62DFA4E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38C6B64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3A4C3CC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5" w:type="pct"/>
            <w:shd w:val="clear" w:color="D9E1F2" w:fill="D9E1F2"/>
            <w:noWrap/>
            <w:vAlign w:val="center"/>
          </w:tcPr>
          <w:p w14:paraId="19C5715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469A13E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1FF9B9E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4A5E26A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6" w:type="pct"/>
            <w:shd w:val="clear" w:color="D9E1F2" w:fill="D9E1F2"/>
            <w:noWrap/>
            <w:vAlign w:val="center"/>
          </w:tcPr>
          <w:p w14:paraId="18FE2DB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6A2D674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6AE0E54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50C92C7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50BA958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2107823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7DB28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272B33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3F7317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3D5E7F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6D4320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107.84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351C8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38DA7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C630B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EBEBC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65133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43CB1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76B17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52675C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62526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D5574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227061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C69AA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CC55F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0AF540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03173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5D30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4BEB87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5BEA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E8C36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89.74</w:t>
            </w:r>
          </w:p>
        </w:tc>
        <w:tc>
          <w:tcPr>
            <w:tcW w:w="249" w:type="pct"/>
            <w:vMerge w:val="continue"/>
            <w:vAlign w:val="center"/>
          </w:tcPr>
          <w:p w14:paraId="04208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EEC0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10AED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44F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0A3D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79EF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CC2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8D77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3D0B3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2E9E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1826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3E56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96C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C96A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59D3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D798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2A136C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4640E8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31352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7437F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53860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756A9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32A191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5" w:type="pct"/>
            <w:vMerge w:val="continue"/>
            <w:vAlign w:val="center"/>
          </w:tcPr>
          <w:p w14:paraId="7B5A9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CD60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7" w:type="pct"/>
            <w:vMerge w:val="continue"/>
            <w:vAlign w:val="center"/>
          </w:tcPr>
          <w:p w14:paraId="1A2E8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06C0F0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6" w:type="pct"/>
            <w:vMerge w:val="continue"/>
            <w:vAlign w:val="center"/>
          </w:tcPr>
          <w:p w14:paraId="32DDD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3A785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8" w:type="pct"/>
            <w:vMerge w:val="continue"/>
            <w:vAlign w:val="center"/>
          </w:tcPr>
          <w:p w14:paraId="4CABE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AE2D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BAF39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4262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1047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8355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524E8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900C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D53B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EFD8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003E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0502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F4668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5" w:type="pct"/>
            <w:vMerge w:val="continue"/>
            <w:vAlign w:val="center"/>
          </w:tcPr>
          <w:p w14:paraId="2B286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83D5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2F3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E9B0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BFA0D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12F50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E6CB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B217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D606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F6AC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00263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661F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174DF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47F6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7282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A617B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8D306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2BC7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3538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5" w:type="pct"/>
            <w:vMerge w:val="continue"/>
            <w:vAlign w:val="center"/>
          </w:tcPr>
          <w:p w14:paraId="16023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D1E9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A66A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F863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A3039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6726E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B443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3E36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6FCF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C239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2B9CF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58DD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3CEB1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329C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55B5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D027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3892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0A23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9AB20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5" w:type="pct"/>
            <w:vMerge w:val="continue"/>
            <w:vAlign w:val="center"/>
          </w:tcPr>
          <w:p w14:paraId="7511B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4926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077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8CF4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2E4CC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5E7AE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AF22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5FDD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E10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968C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63F2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F708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B940B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598DF9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30.95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36AA56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49" w:type="pct"/>
            <w:vMerge w:val="continue"/>
            <w:vAlign w:val="center"/>
          </w:tcPr>
          <w:p w14:paraId="3FCD2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D482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3E68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0D2A35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5" w:type="pct"/>
            <w:vMerge w:val="continue"/>
            <w:vAlign w:val="center"/>
          </w:tcPr>
          <w:p w14:paraId="274712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C8F75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7" w:type="pct"/>
            <w:vMerge w:val="continue"/>
            <w:vAlign w:val="center"/>
          </w:tcPr>
          <w:p w14:paraId="56A7E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015B13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E102F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DEF51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continue"/>
            <w:vAlign w:val="center"/>
          </w:tcPr>
          <w:p w14:paraId="110C0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6A93F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5F44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BBF6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09133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B6C7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6C73A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C26F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EDAE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DE05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2998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D01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5983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5" w:type="pct"/>
            <w:vMerge w:val="continue"/>
            <w:vAlign w:val="center"/>
          </w:tcPr>
          <w:p w14:paraId="1B68CC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E6B7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A959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7EDA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6357F1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3FE40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A5ED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35B4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1130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1B4A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13C0A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1012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4DCEB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A522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100.35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0BD67B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89.14</w:t>
            </w:r>
          </w:p>
        </w:tc>
        <w:tc>
          <w:tcPr>
            <w:tcW w:w="249" w:type="pct"/>
            <w:vMerge w:val="continue"/>
            <w:vAlign w:val="center"/>
          </w:tcPr>
          <w:p w14:paraId="3E42F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AC68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C88F0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4C8882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vMerge w:val="continue"/>
            <w:vAlign w:val="center"/>
          </w:tcPr>
          <w:p w14:paraId="2BF46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AC352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-93.45</w:t>
            </w:r>
          </w:p>
        </w:tc>
        <w:tc>
          <w:tcPr>
            <w:tcW w:w="237" w:type="pct"/>
            <w:vMerge w:val="continue"/>
            <w:vAlign w:val="center"/>
          </w:tcPr>
          <w:p w14:paraId="12404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4845A6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66" w:type="pct"/>
            <w:vMerge w:val="continue"/>
            <w:vAlign w:val="center"/>
          </w:tcPr>
          <w:p w14:paraId="330EC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97CD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6685B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C838F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2E227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0F44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398AC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0D81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D5B95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D85CD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94.08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31237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88.14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7C60E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44308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4D12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6310C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5" w:type="pct"/>
            <w:vMerge w:val="continue"/>
            <w:vAlign w:val="center"/>
          </w:tcPr>
          <w:p w14:paraId="12B7B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C649A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37" w:type="pct"/>
            <w:vMerge w:val="continue"/>
            <w:vAlign w:val="center"/>
          </w:tcPr>
          <w:p w14:paraId="2A92C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5AE255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vMerge w:val="continue"/>
            <w:vAlign w:val="center"/>
          </w:tcPr>
          <w:p w14:paraId="37EF9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7DF11E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8" w:type="pct"/>
            <w:vMerge w:val="continue"/>
            <w:vAlign w:val="center"/>
          </w:tcPr>
          <w:p w14:paraId="26250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5AFF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19B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D6B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61138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B001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6CCCF2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0D7ADA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3D236F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9" w:type="pct"/>
            <w:vMerge w:val="continue"/>
            <w:vAlign w:val="center"/>
          </w:tcPr>
          <w:p w14:paraId="13763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916F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11CA3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2BBEA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5" w:type="pct"/>
            <w:vMerge w:val="continue"/>
            <w:vAlign w:val="center"/>
          </w:tcPr>
          <w:p w14:paraId="7E1BA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55636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 w:val="continue"/>
            <w:vAlign w:val="center"/>
          </w:tcPr>
          <w:p w14:paraId="57747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B54A5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66" w:type="pct"/>
            <w:vMerge w:val="continue"/>
            <w:vAlign w:val="center"/>
          </w:tcPr>
          <w:p w14:paraId="6968F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B0296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continue"/>
            <w:vAlign w:val="center"/>
          </w:tcPr>
          <w:p w14:paraId="2D422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EE53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9F57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EE17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5FEC0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5F96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0D2C4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76DDA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072C6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E28F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42E2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A829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B00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03515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2D35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F1F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07940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269E8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A0A68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C55C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2524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9B56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683C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33BA7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E06D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68A47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0966D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8F8C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ABFF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1591C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97D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73BB7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8F91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692C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AA5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D4F5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58F0E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E17C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278C7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E938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CA6A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7342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1551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3F8F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220E7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535AD3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17.32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E6747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61.9</w:t>
            </w:r>
          </w:p>
        </w:tc>
        <w:tc>
          <w:tcPr>
            <w:tcW w:w="249" w:type="pct"/>
            <w:vMerge w:val="continue"/>
            <w:vAlign w:val="center"/>
          </w:tcPr>
          <w:p w14:paraId="3B240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0BA9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278B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CC165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" w:type="pct"/>
            <w:vMerge w:val="continue"/>
            <w:vAlign w:val="center"/>
          </w:tcPr>
          <w:p w14:paraId="12656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7AC9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2471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5514C9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6" w:type="pct"/>
            <w:vMerge w:val="continue"/>
            <w:vAlign w:val="center"/>
          </w:tcPr>
          <w:p w14:paraId="19736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BB072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continue"/>
            <w:vAlign w:val="center"/>
          </w:tcPr>
          <w:p w14:paraId="3B1D4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E25F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11F3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B3A8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1B631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2680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6B3D7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312DA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E9B6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AF2A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A9D1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8680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1E9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3233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91BB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D6F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D5A1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24606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07D0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6C53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6CE24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2D4A8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5C98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</w:t>
            </w:r>
          </w:p>
        </w:tc>
      </w:tr>
      <w:tr w14:paraId="73D99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4B87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73A51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1F7B0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E025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BDE4D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2A610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81A8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DCC2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7C97F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D281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68A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A905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5F03F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6712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2F15C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1328E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3B8DC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4840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7075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D3FF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1A58D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DE4C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2BC45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53F3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51B7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8BA6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D6C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4ED0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421B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781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3D34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7A851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F716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1B9D3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A911D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2C170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5C56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53974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E55CB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1C683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654E84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18.47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103029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2BF82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280A8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389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E63C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055DC9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continue"/>
            <w:vAlign w:val="center"/>
          </w:tcPr>
          <w:p w14:paraId="7A1A5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A27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3BE8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50820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759A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5725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D747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77EF3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E3DC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4E611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CA5A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2AC8A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6F74A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A6B2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B976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A430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77FD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E9EC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D35E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77A9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F31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CC85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5C5F4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DA91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6B903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72D24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39DBC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3AD0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</w:t>
            </w:r>
          </w:p>
        </w:tc>
      </w:tr>
      <w:tr w14:paraId="53C6E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D8D8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3A6E9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3F41D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D1B0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16EAB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DC31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0E3CC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1B8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1B40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29F7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D3D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F305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3BA3B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1B43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93A7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36441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183F3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2E8C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032EF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15AC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62316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1C36F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04CD0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8D0C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BE737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047D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F7E3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7924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1777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5C2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9B05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1E122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95DA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8629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A24A6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4B1EF4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88C6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78625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B5F9E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E41C4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C2816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100.74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901D1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5D6FA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03476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4FFC7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39" w:type="pct"/>
            <w:vMerge w:val="continue"/>
            <w:vAlign w:val="center"/>
          </w:tcPr>
          <w:p w14:paraId="439C4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C8963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DABBE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-99.09</w:t>
            </w:r>
          </w:p>
        </w:tc>
        <w:tc>
          <w:tcPr>
            <w:tcW w:w="237" w:type="pct"/>
            <w:vMerge w:val="continue"/>
            <w:vAlign w:val="center"/>
          </w:tcPr>
          <w:p w14:paraId="60BBF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5397B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6" w:type="pct"/>
            <w:vMerge w:val="continue"/>
            <w:vAlign w:val="center"/>
          </w:tcPr>
          <w:p w14:paraId="29329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538E1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continue"/>
            <w:vAlign w:val="center"/>
          </w:tcPr>
          <w:p w14:paraId="42265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39F7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792A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7EA3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12E6D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FB3F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65430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7C1A8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141.7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3B5F9B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94.49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DD2D7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CB3D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9F2E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6D45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C71F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AD86C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-104.72</w:t>
            </w:r>
          </w:p>
        </w:tc>
        <w:tc>
          <w:tcPr>
            <w:tcW w:w="237" w:type="pct"/>
            <w:vMerge w:val="continue"/>
            <w:vAlign w:val="center"/>
          </w:tcPr>
          <w:p w14:paraId="0BB56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A071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0DC39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48CC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814A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A674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7AF5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DD03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6F82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C9EC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316207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18C8FD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1AC17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2122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3C971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C3865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6A8D2E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5" w:type="pct"/>
            <w:vMerge w:val="continue"/>
            <w:vAlign w:val="center"/>
          </w:tcPr>
          <w:p w14:paraId="4542C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F2AA1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 w:val="continue"/>
            <w:vAlign w:val="center"/>
          </w:tcPr>
          <w:p w14:paraId="1190B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8ABE2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vMerge w:val="continue"/>
            <w:vAlign w:val="center"/>
          </w:tcPr>
          <w:p w14:paraId="75196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A74A7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84CA1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162.61</w:t>
            </w:r>
          </w:p>
        </w:tc>
        <w:tc>
          <w:tcPr>
            <w:tcW w:w="288" w:type="pct"/>
            <w:vMerge w:val="continue"/>
            <w:vAlign w:val="center"/>
          </w:tcPr>
          <w:p w14:paraId="4ED38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F24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84EC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29A06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B94B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135F1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1D6C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848D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E155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4B1C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588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29AAD8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5" w:type="pct"/>
            <w:vMerge w:val="continue"/>
            <w:vAlign w:val="center"/>
          </w:tcPr>
          <w:p w14:paraId="1A4A6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2F189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2F4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C2AD8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2CB1D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052D8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F13D7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186.43</w:t>
            </w:r>
          </w:p>
        </w:tc>
        <w:tc>
          <w:tcPr>
            <w:tcW w:w="288" w:type="pct"/>
            <w:vMerge w:val="continue"/>
            <w:vAlign w:val="center"/>
          </w:tcPr>
          <w:p w14:paraId="773F1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756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F22C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4E2C8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9333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0DC84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7189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4D93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B7A9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8430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F0B6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4C343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5" w:type="pct"/>
            <w:vMerge w:val="continue"/>
            <w:vAlign w:val="center"/>
          </w:tcPr>
          <w:p w14:paraId="320CB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E0FF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535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61C3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3A52B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2287D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FA8F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190.39</w:t>
            </w:r>
          </w:p>
        </w:tc>
        <w:tc>
          <w:tcPr>
            <w:tcW w:w="288" w:type="pct"/>
            <w:vMerge w:val="continue"/>
            <w:vAlign w:val="center"/>
          </w:tcPr>
          <w:p w14:paraId="20956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DE48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DCDD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1DE38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D4B7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73386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67FC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7ECC1A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71CE3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2A633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75A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2C9310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5" w:type="pct"/>
            <w:vMerge w:val="continue"/>
            <w:vAlign w:val="center"/>
          </w:tcPr>
          <w:p w14:paraId="20FFC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F2BE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B6D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ACE0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C5461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continue"/>
            <w:vAlign w:val="center"/>
          </w:tcPr>
          <w:p w14:paraId="3C37A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E975B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305.58</w:t>
            </w:r>
          </w:p>
        </w:tc>
        <w:tc>
          <w:tcPr>
            <w:tcW w:w="288" w:type="pct"/>
            <w:vMerge w:val="continue"/>
            <w:vAlign w:val="center"/>
          </w:tcPr>
          <w:p w14:paraId="4F8B4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E83B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67D8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21993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CAFAB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3A56C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DB98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1E16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F91D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A3DE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513E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78D962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5" w:type="pct"/>
            <w:vMerge w:val="continue"/>
            <w:vAlign w:val="center"/>
          </w:tcPr>
          <w:p w14:paraId="46A62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F3596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D80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CBD2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F4C7F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continue"/>
            <w:vAlign w:val="center"/>
          </w:tcPr>
          <w:p w14:paraId="34B49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ECEE1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247.63</w:t>
            </w:r>
          </w:p>
        </w:tc>
        <w:tc>
          <w:tcPr>
            <w:tcW w:w="288" w:type="pct"/>
            <w:vMerge w:val="continue"/>
            <w:vAlign w:val="center"/>
          </w:tcPr>
          <w:p w14:paraId="31A2C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7E0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17E4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346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E581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643D9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B209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B6AF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1A1C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6803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F01A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D1B8D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5" w:type="pct"/>
            <w:vMerge w:val="continue"/>
            <w:vAlign w:val="center"/>
          </w:tcPr>
          <w:p w14:paraId="05118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C124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C5A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EA66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06F46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continue"/>
            <w:vAlign w:val="center"/>
          </w:tcPr>
          <w:p w14:paraId="77FD4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B37B3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297.65</w:t>
            </w:r>
          </w:p>
        </w:tc>
        <w:tc>
          <w:tcPr>
            <w:tcW w:w="288" w:type="pct"/>
            <w:vMerge w:val="continue"/>
            <w:vAlign w:val="center"/>
          </w:tcPr>
          <w:p w14:paraId="32FDC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DF2A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F210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</w:tbl>
    <w:p w14:paraId="566BFBC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A691E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39176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542956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69FD2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21F3F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098740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A877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0F9871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C0E4B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613D68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1A489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55FCE9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85CC8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05188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58C0FE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94ABE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7732B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E139E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77E95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59843124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431249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FFAA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7F09F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87F356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67"/>
        <w:gridCol w:w="1148"/>
        <w:gridCol w:w="733"/>
        <w:gridCol w:w="713"/>
        <w:gridCol w:w="641"/>
        <w:gridCol w:w="684"/>
        <w:gridCol w:w="687"/>
        <w:gridCol w:w="734"/>
        <w:gridCol w:w="910"/>
        <w:gridCol w:w="680"/>
        <w:gridCol w:w="665"/>
        <w:gridCol w:w="1057"/>
        <w:gridCol w:w="622"/>
        <w:gridCol w:w="886"/>
        <w:gridCol w:w="828"/>
        <w:gridCol w:w="685"/>
        <w:gridCol w:w="845"/>
      </w:tblGrid>
      <w:tr w14:paraId="7CA26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63311A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2b,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6DC6BF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43C7F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5" w:type="pct"/>
            <w:gridSpan w:val="9"/>
            <w:shd w:val="clear" w:color="auto" w:fill="auto"/>
          </w:tcPr>
          <w:p w14:paraId="7E2F5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7" w:type="pct"/>
            <w:gridSpan w:val="8"/>
            <w:shd w:val="clear" w:color="auto" w:fill="auto"/>
          </w:tcPr>
          <w:p w14:paraId="78CB9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359C2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38B75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6A0DC4C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40" w:type="pct"/>
            <w:shd w:val="clear" w:color="D9E1F2" w:fill="D9E1F2"/>
            <w:noWrap/>
            <w:vAlign w:val="center"/>
          </w:tcPr>
          <w:p w14:paraId="2D43E0D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20154EF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C82BEF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6EE582F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75DD36C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428B91C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7F63D07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33412AE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66182A2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815D72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08EC143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63CF5C8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251DF19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08C96D4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3271B3E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4F0E80F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7A76C02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278B9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6BBF26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F3F2A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53C66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9321E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2BD19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B7FFD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8294A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311B6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98A19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20907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F7EFA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55E00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423512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090F8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3418FC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D89B7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74D5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CA2AB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</w:tr>
      <w:tr w14:paraId="71948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076F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5E1D86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2DC022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EE7EB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114.45</w:t>
            </w:r>
          </w:p>
        </w:tc>
        <w:tc>
          <w:tcPr>
            <w:tcW w:w="251" w:type="pct"/>
            <w:vMerge w:val="continue"/>
            <w:vAlign w:val="center"/>
          </w:tcPr>
          <w:p w14:paraId="62471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D9E0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18171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vMerge w:val="continue"/>
            <w:vAlign w:val="center"/>
          </w:tcPr>
          <w:p w14:paraId="2DF34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A1FC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FB8E2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9" w:type="pct"/>
            <w:vMerge w:val="continue"/>
            <w:vAlign w:val="center"/>
          </w:tcPr>
          <w:p w14:paraId="52D74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286455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71" w:type="pct"/>
            <w:vMerge w:val="continue"/>
            <w:vAlign w:val="center"/>
          </w:tcPr>
          <w:p w14:paraId="2C2853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21132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1" w:type="pct"/>
            <w:vMerge w:val="continue"/>
            <w:vAlign w:val="center"/>
          </w:tcPr>
          <w:p w14:paraId="08B9F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2685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BDB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0512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4B9D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B34E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68CD6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2BD7F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835AB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103.34</w:t>
            </w:r>
          </w:p>
        </w:tc>
        <w:tc>
          <w:tcPr>
            <w:tcW w:w="251" w:type="pct"/>
            <w:vMerge w:val="continue"/>
            <w:vAlign w:val="center"/>
          </w:tcPr>
          <w:p w14:paraId="5DF26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7D77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001F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7629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BFA4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CB98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112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2030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197F5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67F0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130ED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B16E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88D85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34C6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28492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F7C4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0EC8B1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444EB6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ACB5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55E56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0F35C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D0556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0C722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8" w:type="pct"/>
            <w:vMerge w:val="continue"/>
            <w:vAlign w:val="center"/>
          </w:tcPr>
          <w:p w14:paraId="228C56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CEC80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180A7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42F05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7AE69E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C59EC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1" w:type="pct"/>
            <w:vMerge w:val="continue"/>
            <w:vAlign w:val="center"/>
          </w:tcPr>
          <w:p w14:paraId="20C5A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A606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FC1F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2123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3620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8DCF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70E0A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75BD8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285C5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0FDC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20B9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15EC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70C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E0C6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D1D2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2AF9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527B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EE71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2B44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09CA4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0F8F3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9AE1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49D2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5ACE2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B1F1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43720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08CB9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4DB0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1D6B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6116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3BCD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E3995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8" w:type="pct"/>
            <w:vMerge w:val="continue"/>
            <w:vAlign w:val="center"/>
          </w:tcPr>
          <w:p w14:paraId="6216D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216D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1261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DA7BC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76F88C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38384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619F08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D1A6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8CE7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F0DF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33295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1C4D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68A61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47ABA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E866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4D29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D8E3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404C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54AE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6B72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B09D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CFE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7E34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16199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EA44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2F24D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2F68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6A81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A23D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012A6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55313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5CFB7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374EB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257C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D316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ADF5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4C9B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9701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8" w:type="pct"/>
            <w:vMerge w:val="continue"/>
            <w:vAlign w:val="center"/>
          </w:tcPr>
          <w:p w14:paraId="5B3A0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D2510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1E9F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6B1B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5B3F8F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30780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09023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4458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295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AF5A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7D302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52F59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336AD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25267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0A10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D0C4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B66E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5067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4E9B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4C0E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8B4A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91E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C6BE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13983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0B1D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52853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C2BE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BCB9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6600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66A0D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B11B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32AC1C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0FD5B8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51C65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 w:val="continue"/>
            <w:vAlign w:val="center"/>
          </w:tcPr>
          <w:p w14:paraId="7D7A4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DF8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62C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32183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8" w:type="pct"/>
            <w:vMerge w:val="continue"/>
            <w:vAlign w:val="center"/>
          </w:tcPr>
          <w:p w14:paraId="37BFF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B6F01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4CA54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7CDA1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67D8C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9911B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continue"/>
            <w:vAlign w:val="center"/>
          </w:tcPr>
          <w:p w14:paraId="3ED8D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1148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B9B6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A26F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  <w:tr w14:paraId="2CB99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4514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7C7C1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3EB85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215D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A97D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EFA9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EAA8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05456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8" w:type="pct"/>
            <w:vMerge w:val="continue"/>
            <w:vAlign w:val="center"/>
          </w:tcPr>
          <w:p w14:paraId="2E7E8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6E40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83E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306D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780E78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5E2D3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08B2C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E581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5784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8EC2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2689D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6791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4EEE9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319BB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DF5C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876E2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23C92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7A570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0C821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8" w:type="pct"/>
            <w:vMerge w:val="continue"/>
            <w:vAlign w:val="center"/>
          </w:tcPr>
          <w:p w14:paraId="38C94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DD70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DAB7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7324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7F99A0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43BE3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73D04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7442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BA115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C9EC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5120D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10C1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184DD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7DAF0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FA01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C0D7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C27D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FC53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BE185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8" w:type="pct"/>
            <w:vMerge w:val="continue"/>
            <w:vAlign w:val="center"/>
          </w:tcPr>
          <w:p w14:paraId="35D1D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ED6B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DE4B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994A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07FB61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51EA7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2BB15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E20F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2DCA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4E9E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194E1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3E7C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1E3FEA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150218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331.98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C7236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75.1</w:t>
            </w:r>
          </w:p>
        </w:tc>
        <w:tc>
          <w:tcPr>
            <w:tcW w:w="251" w:type="pct"/>
            <w:vMerge w:val="continue"/>
            <w:vAlign w:val="center"/>
          </w:tcPr>
          <w:p w14:paraId="1497E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2EA7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7FE8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BD7D9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8" w:type="pct"/>
            <w:vMerge w:val="continue"/>
            <w:vAlign w:val="center"/>
          </w:tcPr>
          <w:p w14:paraId="42C63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A1E24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9" w:type="pct"/>
            <w:vMerge w:val="continue"/>
            <w:vAlign w:val="center"/>
          </w:tcPr>
          <w:p w14:paraId="015AE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6F3C5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0F5D6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24508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1" w:type="pct"/>
            <w:vMerge w:val="continue"/>
            <w:vAlign w:val="center"/>
          </w:tcPr>
          <w:p w14:paraId="7D6BB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818F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012A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49D3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5CF29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2FC4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0292C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52F259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6563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44E8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2F63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AB26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92BC8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8" w:type="pct"/>
            <w:vMerge w:val="continue"/>
            <w:vAlign w:val="center"/>
          </w:tcPr>
          <w:p w14:paraId="7FBCF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FAA0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9B09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6D36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065869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08C49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7A306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EC03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EC70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B006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49004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1E37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6E440C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3A01B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3292.96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03DCD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92.34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E0C30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04B6E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7CDAB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2833E8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8" w:type="pct"/>
            <w:vMerge w:val="continue"/>
            <w:vAlign w:val="center"/>
          </w:tcPr>
          <w:p w14:paraId="6A6A5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0C2A5E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39" w:type="pct"/>
            <w:vMerge w:val="continue"/>
            <w:vAlign w:val="center"/>
          </w:tcPr>
          <w:p w14:paraId="507B9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F583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66D42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34382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continue"/>
            <w:vAlign w:val="center"/>
          </w:tcPr>
          <w:p w14:paraId="7FF10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CECF2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091E1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7BF8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230AE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2A14E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7F77C6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311144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13.98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E7790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51.3</w:t>
            </w:r>
          </w:p>
        </w:tc>
        <w:tc>
          <w:tcPr>
            <w:tcW w:w="251" w:type="pct"/>
            <w:vMerge w:val="continue"/>
            <w:vAlign w:val="center"/>
          </w:tcPr>
          <w:p w14:paraId="4BE5C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A2FE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B31ED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561E1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8" w:type="pct"/>
            <w:vMerge w:val="continue"/>
            <w:vAlign w:val="center"/>
          </w:tcPr>
          <w:p w14:paraId="07066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C4112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76774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4" w:type="pct"/>
            <w:vMerge w:val="continue"/>
            <w:vAlign w:val="center"/>
          </w:tcPr>
          <w:p w14:paraId="26FE8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D87A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79A0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5B6F2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2444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1838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1552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116</w:t>
            </w:r>
          </w:p>
        </w:tc>
      </w:tr>
      <w:tr w14:paraId="1645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5199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71F87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63DD0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12EF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719A23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41622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CC7F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F20A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2E28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75ED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D04BC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9B90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59836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0754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4D659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D900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A6F2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5D9C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</w:t>
            </w:r>
          </w:p>
        </w:tc>
      </w:tr>
      <w:tr w14:paraId="77EC3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379F7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290FB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A00DA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DDBFC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B61A1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5B73A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DE57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862C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02BE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F81E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66670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continue"/>
            <w:vAlign w:val="center"/>
          </w:tcPr>
          <w:p w14:paraId="330728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34BC3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3040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3BA11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E81F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A747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C95C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</w:t>
            </w:r>
          </w:p>
        </w:tc>
      </w:tr>
      <w:tr w14:paraId="49FF6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CAD1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571CD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08F49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B8E4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D1FF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F511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561F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AD60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FEAC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D920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431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A725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40566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DDA8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5384C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9226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7A7F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EDC7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</w:t>
            </w:r>
          </w:p>
        </w:tc>
      </w:tr>
      <w:tr w14:paraId="28A70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6977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5ADE52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1E156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65F4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F383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B3A0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D3C2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84A8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F661B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B309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1ED1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E93A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0DF8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B039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72C16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FA5F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C670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5A9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</w:t>
            </w:r>
          </w:p>
        </w:tc>
      </w:tr>
      <w:tr w14:paraId="11A26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2BBA4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23D13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2D483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6B3E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EFB5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BCDF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847E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A7C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57C02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17BA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EDD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20F5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32455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9118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203DC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D705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A50C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E59C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</w:t>
            </w:r>
          </w:p>
        </w:tc>
      </w:tr>
      <w:tr w14:paraId="37558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F483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3173D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4461D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7AEF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EE9F2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FF81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B889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3297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97DF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F7AD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BCC6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6132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47188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424D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655DF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02B9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31D9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65D2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</w:t>
            </w:r>
          </w:p>
        </w:tc>
      </w:tr>
      <w:tr w14:paraId="12F07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61D97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183CD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71AD9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A92B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AC9FF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126EB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CD6B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41AD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5DA0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950B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9B96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891F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37F7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CE77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080A0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31E6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0AB5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7447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123</w:t>
            </w:r>
          </w:p>
        </w:tc>
      </w:tr>
      <w:tr w14:paraId="0FD5D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2D1DA3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6527D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442A2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FB88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62CA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A0C1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DDD1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6BAA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1C57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F5D7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04F5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E9A2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BD14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6C5A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38208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3658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A14B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145A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126</w:t>
            </w:r>
          </w:p>
        </w:tc>
      </w:tr>
      <w:tr w14:paraId="20F76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A473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382E0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5844EB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714B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1E6A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8968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0F63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1FA2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40DD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31E1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393E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BED5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A596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2F161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4128B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130D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A5F8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E890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</w:tr>
      <w:tr w14:paraId="1B2C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D946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50968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38D78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E94B2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98F4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8031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AE0E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1DCF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5D86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A15E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BED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84BB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C781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5F1F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7E79B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E64D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D733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3C9B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121</w:t>
            </w:r>
          </w:p>
        </w:tc>
      </w:tr>
      <w:tr w14:paraId="62738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3596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68566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55FA3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A404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F38B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DE0D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5D84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5283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32E9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D6C8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7C2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E3F1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4CC2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6A17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3A599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9F1E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FBE5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B0D8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</w:t>
            </w:r>
          </w:p>
        </w:tc>
      </w:tr>
      <w:tr w14:paraId="2CD4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5822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6D7AE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1F7581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34.55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9EA9A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3828CA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0FEB5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16AF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0ACB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D0E96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1" w:type="pct"/>
            <w:vMerge w:val="continue"/>
            <w:vAlign w:val="center"/>
          </w:tcPr>
          <w:p w14:paraId="43B55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EABB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D4BC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1ED61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6625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5611D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4AAC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5CA3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F966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</w:t>
            </w:r>
          </w:p>
        </w:tc>
      </w:tr>
      <w:tr w14:paraId="133F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0E57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2D651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19F87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D381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1B900F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00AC7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3D5F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2E23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C636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C58E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A54F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8BBE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C3DC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9382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3A57D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831E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CF5C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1D18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127</w:t>
            </w:r>
          </w:p>
        </w:tc>
      </w:tr>
      <w:tr w14:paraId="51D7E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4718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42B90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03FFE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214DD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3581A0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48F1B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C6FA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DDCB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4CF9A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B5F95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1CEE9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731D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1E04A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31F0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48A6D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3340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D80CC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284B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117</w:t>
            </w:r>
          </w:p>
        </w:tc>
      </w:tr>
      <w:tr w14:paraId="6AA83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3F24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61D34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00AF6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49F7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5509F7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7A6B7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7F7C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77447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2F3F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479A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AEC3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2BEE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7FB63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DA82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06770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05719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8717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0E10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</w:t>
            </w:r>
          </w:p>
        </w:tc>
      </w:tr>
      <w:tr w14:paraId="5B7A9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51C18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075F04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03" w:type="pct"/>
            <w:vMerge w:val="continue"/>
            <w:vAlign w:val="center"/>
          </w:tcPr>
          <w:p w14:paraId="634A1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D334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29560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57995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FB92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DC9BD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8" w:type="pct"/>
            <w:vMerge w:val="continue"/>
            <w:vAlign w:val="center"/>
          </w:tcPr>
          <w:p w14:paraId="6F67B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851E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87B5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2DE9C6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71" w:type="pct"/>
            <w:vMerge w:val="continue"/>
            <w:vAlign w:val="center"/>
          </w:tcPr>
          <w:p w14:paraId="7C775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991B4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1" w:type="pct"/>
            <w:vMerge w:val="continue"/>
            <w:vAlign w:val="center"/>
          </w:tcPr>
          <w:p w14:paraId="35C369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4B24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6C55D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8F2B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33835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A1F5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6F831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13309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92A4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7288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8FB6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EAB9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6E45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0A76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043F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9FAB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2277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7EFDD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B121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3105D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8C3D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CAB0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62DB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02026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5024D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30D7F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67D51A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561D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48E9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DA63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C766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5A317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CBBC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BBDA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5813C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9FA7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7B08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AF9E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7F69C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886B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2F74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C386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76842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1AFD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42A8DF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6399CD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E738F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94.84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25EC4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189C4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E545D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5A4C6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8" w:type="pct"/>
            <w:vMerge w:val="continue"/>
            <w:vAlign w:val="center"/>
          </w:tcPr>
          <w:p w14:paraId="5D728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D09D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-104.48</w:t>
            </w:r>
          </w:p>
        </w:tc>
        <w:tc>
          <w:tcPr>
            <w:tcW w:w="239" w:type="pct"/>
            <w:vMerge w:val="continue"/>
            <w:vAlign w:val="center"/>
          </w:tcPr>
          <w:p w14:paraId="4D5AA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2B07A4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5F4A81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8511F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continue"/>
            <w:vAlign w:val="center"/>
          </w:tcPr>
          <w:p w14:paraId="6B364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BAF2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8A5E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DE98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</w:t>
            </w:r>
          </w:p>
        </w:tc>
      </w:tr>
      <w:tr w14:paraId="720DC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78A0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1557E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67D2E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220ED3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104.84</w:t>
            </w:r>
          </w:p>
        </w:tc>
        <w:tc>
          <w:tcPr>
            <w:tcW w:w="251" w:type="pct"/>
            <w:vMerge w:val="continue"/>
            <w:vAlign w:val="center"/>
          </w:tcPr>
          <w:p w14:paraId="2DD1E9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8F95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09A1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221CF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621F7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1" w:type="pct"/>
            <w:vMerge w:val="continue"/>
            <w:vAlign w:val="center"/>
          </w:tcPr>
          <w:p w14:paraId="30165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56D2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67D6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3402A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4E8E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55B2B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50F6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A25E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52B5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</w:t>
            </w:r>
          </w:p>
        </w:tc>
      </w:tr>
      <w:tr w14:paraId="1B7E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54A0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52FE9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0CEC2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5AF8B8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94.14</w:t>
            </w:r>
          </w:p>
        </w:tc>
        <w:tc>
          <w:tcPr>
            <w:tcW w:w="251" w:type="pct"/>
            <w:vMerge w:val="continue"/>
            <w:vAlign w:val="center"/>
          </w:tcPr>
          <w:p w14:paraId="12D65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4D94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E6C0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0937D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53ACB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B997B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-102.55</w:t>
            </w:r>
          </w:p>
        </w:tc>
        <w:tc>
          <w:tcPr>
            <w:tcW w:w="239" w:type="pct"/>
            <w:vMerge w:val="continue"/>
            <w:vAlign w:val="center"/>
          </w:tcPr>
          <w:p w14:paraId="6A2B1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11BC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71CD38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68FD5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5A7FC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2D03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8866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5BF9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37027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C3BC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4B6EF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7A957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532009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104.14</w:t>
            </w:r>
          </w:p>
        </w:tc>
        <w:tc>
          <w:tcPr>
            <w:tcW w:w="251" w:type="pct"/>
            <w:vMerge w:val="continue"/>
            <w:vAlign w:val="center"/>
          </w:tcPr>
          <w:p w14:paraId="0F1BF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5CC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77CB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30A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7FB9C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1" w:type="pct"/>
            <w:vMerge w:val="continue"/>
            <w:vAlign w:val="center"/>
          </w:tcPr>
          <w:p w14:paraId="149C3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80FB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EAD9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3CF2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CEC7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57F67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5D3D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C37D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4299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</w:tbl>
    <w:p w14:paraId="61AF454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0216E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736634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8B8B3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67759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173B2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2455FC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78EF0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7691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C4FA8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ECD0E8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B3FF7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35BE2E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71B8E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728714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58DF90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9815C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F894E8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195C6C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9F80D0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4977130"/>
            <wp:effectExtent l="0" t="0" r="0" b="0"/>
            <wp:docPr id="116890865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908658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497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775C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0DC5F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A70151B"/>
    <w:p w14:paraId="18E68334">
      <w:pPr>
        <w:pStyle w:val="8"/>
      </w:pPr>
      <w:r>
        <w:rPr>
          <w:rFonts w:hint="eastAsia"/>
        </w:rPr>
        <w:t>7.1.2.3.1.3</w:t>
      </w:r>
      <w:r>
        <w:tab/>
      </w:r>
      <w:r>
        <w:rPr>
          <w:rFonts w:hint="eastAsia"/>
        </w:rPr>
        <w:t>other data rate</w:t>
      </w:r>
    </w:p>
    <w:p w14:paraId="5E4425ED">
      <w:pPr>
        <w:pStyle w:val="10"/>
      </w:pPr>
      <w:r>
        <w:rPr>
          <w:rFonts w:hint="eastAsia"/>
        </w:rPr>
        <w:t>7.1.2.3.1.3.1</w:t>
      </w:r>
      <w: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0105368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068"/>
        <w:gridCol w:w="1136"/>
        <w:gridCol w:w="727"/>
        <w:gridCol w:w="707"/>
        <w:gridCol w:w="636"/>
        <w:gridCol w:w="679"/>
        <w:gridCol w:w="681"/>
        <w:gridCol w:w="730"/>
        <w:gridCol w:w="909"/>
        <w:gridCol w:w="676"/>
        <w:gridCol w:w="659"/>
        <w:gridCol w:w="1048"/>
        <w:gridCol w:w="616"/>
        <w:gridCol w:w="876"/>
        <w:gridCol w:w="822"/>
        <w:gridCol w:w="681"/>
        <w:gridCol w:w="844"/>
      </w:tblGrid>
      <w:tr w14:paraId="5E604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400872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2b,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1F2B62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5C760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3" w:type="pct"/>
            <w:gridSpan w:val="9"/>
            <w:shd w:val="clear" w:color="auto" w:fill="auto"/>
          </w:tcPr>
          <w:p w14:paraId="2DEE0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1F246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53D63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3D99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36879A0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0B2DF1A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7C9CD3C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2775955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64F01EC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6AD973C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333BC86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1783DDE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38E5A40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5CD1FBE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7EB9AD9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3444C66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4D7B595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101E6FB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7AB0798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5F33E74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653D16C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739F33F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229DA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4867EE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624EE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1D997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39397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01D69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35FA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07A77C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F6622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C4FA1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25EB4F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F67F7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628411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FA187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72E05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230CA3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6EBD1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FDCCD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4CE8A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52CCF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4FE3C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86242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C9835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73.16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63A58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84.24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76F69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782B7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653FE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F5A9F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continue"/>
            <w:vAlign w:val="center"/>
          </w:tcPr>
          <w:p w14:paraId="62AE7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A2142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-94.6</w:t>
            </w:r>
          </w:p>
        </w:tc>
        <w:tc>
          <w:tcPr>
            <w:tcW w:w="238" w:type="pct"/>
            <w:vMerge w:val="continue"/>
            <w:vAlign w:val="center"/>
          </w:tcPr>
          <w:p w14:paraId="490A3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7C11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351C12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11035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continue"/>
            <w:vAlign w:val="center"/>
          </w:tcPr>
          <w:p w14:paraId="35E7B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4EB2D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D36A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344F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6D877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D71D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476D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ED341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104.11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993A2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89.71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FC7CD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F287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DFCC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66EA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E948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42A83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-100.22</w:t>
            </w:r>
          </w:p>
        </w:tc>
        <w:tc>
          <w:tcPr>
            <w:tcW w:w="238" w:type="pct"/>
            <w:vMerge w:val="continue"/>
            <w:vAlign w:val="center"/>
          </w:tcPr>
          <w:p w14:paraId="5DFD4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902C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B84F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7FC0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B664D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EC82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F9AB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B756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</w:tbl>
    <w:p w14:paraId="776FCC3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FB238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B8E536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223EB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2CD5B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2E00F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EE7E6D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1906BC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C8278D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461E27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A3A92E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4236CC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E120B7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4E3B3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542209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EA285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1B3EE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E48992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275AD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D4810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2370124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0124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7001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B7AAF8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BE8C98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56"/>
        <w:gridCol w:w="1148"/>
        <w:gridCol w:w="733"/>
        <w:gridCol w:w="716"/>
        <w:gridCol w:w="641"/>
        <w:gridCol w:w="684"/>
        <w:gridCol w:w="687"/>
        <w:gridCol w:w="734"/>
        <w:gridCol w:w="910"/>
        <w:gridCol w:w="682"/>
        <w:gridCol w:w="665"/>
        <w:gridCol w:w="1057"/>
        <w:gridCol w:w="622"/>
        <w:gridCol w:w="886"/>
        <w:gridCol w:w="828"/>
        <w:gridCol w:w="691"/>
        <w:gridCol w:w="845"/>
      </w:tblGrid>
      <w:tr w14:paraId="6A60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3C875A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2b,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FA866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1A2C6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3" w:type="pct"/>
            <w:gridSpan w:val="9"/>
            <w:shd w:val="clear" w:color="auto" w:fill="auto"/>
          </w:tcPr>
          <w:p w14:paraId="1D6D2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7EFAE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7AA4A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18215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33992CB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1654CD0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4E4B7FD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4174D25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39B749D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4799D52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73938E5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7EC8708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A91CB7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7637D87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5778429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3B9E9FE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4F69119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0CD5DD2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0391D33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0C60F21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7E33778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177C56F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57234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auto" w:fill="auto"/>
            <w:vAlign w:val="center"/>
          </w:tcPr>
          <w:p w14:paraId="5118E6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434C03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6280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84581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7D8237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78946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386462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7E16E8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FDDCC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AFAF6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8C8FE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1DF57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60258C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1B976E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B6A04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D4E65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53A842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915DF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</w:tbl>
    <w:p w14:paraId="3CAC5A4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B0F60C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FFB09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2680F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2DB9E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442962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9876D7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7EA45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73E6C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69A1F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7808C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F5980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BD6274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1AE77E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D39FAC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57ABA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260A79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0B279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3FAF24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2D2B2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03934224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342244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DD76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19CF39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38CC3B">
      <w:pPr>
        <w:rPr>
          <w:lang w:val="en-GB"/>
        </w:rPr>
      </w:pPr>
    </w:p>
    <w:p w14:paraId="76FFC314">
      <w:pPr>
        <w:pStyle w:val="10"/>
      </w:pPr>
      <w:r>
        <w:rPr>
          <w:rFonts w:hint="eastAsia"/>
        </w:rPr>
        <w:t>7.1.2.3.1.3.2</w:t>
      </w:r>
      <w:r>
        <w:tab/>
      </w:r>
      <w:r>
        <w:rPr>
          <w:rFonts w:hint="eastAsia"/>
        </w:rPr>
        <w:t>others</w:t>
      </w:r>
    </w:p>
    <w:p w14:paraId="4CEBD9B0">
      <w:pPr>
        <w:rPr>
          <w:lang w:val="en-GB"/>
        </w:rPr>
      </w:pPr>
    </w:p>
    <w:p w14:paraId="1313A33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56"/>
        <w:gridCol w:w="1148"/>
        <w:gridCol w:w="733"/>
        <w:gridCol w:w="716"/>
        <w:gridCol w:w="641"/>
        <w:gridCol w:w="684"/>
        <w:gridCol w:w="687"/>
        <w:gridCol w:w="734"/>
        <w:gridCol w:w="910"/>
        <w:gridCol w:w="682"/>
        <w:gridCol w:w="665"/>
        <w:gridCol w:w="1057"/>
        <w:gridCol w:w="622"/>
        <w:gridCol w:w="886"/>
        <w:gridCol w:w="828"/>
        <w:gridCol w:w="691"/>
        <w:gridCol w:w="845"/>
      </w:tblGrid>
      <w:tr w14:paraId="28BD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736911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2b, D2T2, InF-DL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0C10A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2EB78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3" w:type="pct"/>
            <w:gridSpan w:val="9"/>
            <w:shd w:val="clear" w:color="auto" w:fill="auto"/>
          </w:tcPr>
          <w:p w14:paraId="0E496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321BC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6DE96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17702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523E5FE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3DF13D4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6AC81D3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1A1593B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48D0609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7D1678E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62289C3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4AFDDEA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085332A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7ACB6B9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68EC474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4B77D96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4FDBC6A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3D6152D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59B37E8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560925D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37FE1A3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2A40EA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1095C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44C06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23BE22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0359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25AE9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4C565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3C0A8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10A98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5E90AD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F5CA9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0EE77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77D9E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592C83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1BD08E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AF5B0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E74F6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8152D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F7622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2054E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6658A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5E48F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2FC93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5569C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5A2A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C59D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EA71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D86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6E930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1AF5B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FA93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DDB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6634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496A8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5D52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2D09E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0CAF6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356749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7BCC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59967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2243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721F2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2F336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1373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F06E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6E66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15D6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732C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2042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495D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A2C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5D39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42644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C0952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2CB44A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B961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7A9B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9A2B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</w:tbl>
    <w:p w14:paraId="0F0B25D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9B812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59C787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EC57BF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9308DD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BD466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43594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0C3D90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6A714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89B64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822555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83120D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FC55BA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158F79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D1E6BD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31BDBB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EC9CA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5E55D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40F56F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B874CD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2625590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55904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BC68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31BC42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F14DE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56"/>
        <w:gridCol w:w="1148"/>
        <w:gridCol w:w="733"/>
        <w:gridCol w:w="716"/>
        <w:gridCol w:w="641"/>
        <w:gridCol w:w="684"/>
        <w:gridCol w:w="687"/>
        <w:gridCol w:w="734"/>
        <w:gridCol w:w="910"/>
        <w:gridCol w:w="682"/>
        <w:gridCol w:w="665"/>
        <w:gridCol w:w="1057"/>
        <w:gridCol w:w="622"/>
        <w:gridCol w:w="886"/>
        <w:gridCol w:w="828"/>
        <w:gridCol w:w="691"/>
        <w:gridCol w:w="845"/>
      </w:tblGrid>
      <w:tr w14:paraId="6248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54562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2b,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61E326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31D0F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3" w:type="pct"/>
            <w:gridSpan w:val="9"/>
            <w:shd w:val="clear" w:color="auto" w:fill="auto"/>
          </w:tcPr>
          <w:p w14:paraId="1B994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61DAB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1FCA5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353A8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39B5829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0360737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263A591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2777F44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3FE2775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6E085B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51AA5D9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0FD556E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0672B43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797901A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3240D1F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7BC48F7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3EC140D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16E16C5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6105551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249D276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3BFD2CB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7AA8B52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136E7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21AADF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33491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164E4A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482CF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962AD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9B9D6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972FF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1BB4F0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78A18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7DA86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5639F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09E10E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19FDC8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80406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D79E2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80149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467A7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7A441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1269A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08B0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3FCFD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2404F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EBF5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93B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48ED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71B5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EF82C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01DB9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16AA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C1C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B76D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9221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B3A3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22E2F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94818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5DD76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E446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14992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B75C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703429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1C2C6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E7F7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AA45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D99E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4753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0D31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C82B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D1EC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577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6F46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914D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03F8F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4172C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A69D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018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08B8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</w:tbl>
    <w:p w14:paraId="5B41760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5973D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BDB74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2DE7C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2293C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98C90F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0A117E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1E2AF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3642FB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587200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E3736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CEC9E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245F1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60A35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67EE7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352B1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C310F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6E6DA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C719A0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2EC9C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79496644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966446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F727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0D82324">
      <w:pPr>
        <w:pStyle w:val="7"/>
      </w:pPr>
      <w:r>
        <w:rPr>
          <w:rFonts w:hint="eastAsia"/>
        </w:rPr>
        <w:t>7.1.2.3.2</w:t>
      </w:r>
      <w:r>
        <w:tab/>
      </w:r>
      <w:r>
        <w:rPr>
          <w:rFonts w:hint="eastAsia"/>
        </w:rPr>
        <w:t>Observations</w:t>
      </w:r>
    </w:p>
    <w:p w14:paraId="3EC8EE20">
      <w:pPr>
        <w:pStyle w:val="82"/>
        <w:overflowPunct w:val="0"/>
        <w:autoSpaceDE w:val="0"/>
        <w:autoSpaceDN w:val="0"/>
        <w:adjustRightInd w:val="0"/>
        <w:spacing w:before="100" w:after="0"/>
        <w:contextualSpacing/>
        <w:textAlignment w:val="baseline"/>
        <w:rPr>
          <w:rFonts w:eastAsia="等线"/>
          <w:sz w:val="20"/>
          <w:szCs w:val="20"/>
          <w:lang w:val="en-US" w:eastAsia="zh-CN" w:bidi="ar"/>
        </w:rPr>
      </w:pPr>
      <w:r>
        <w:rPr>
          <w:rFonts w:eastAsia="宋体"/>
          <w:sz w:val="20"/>
          <w:szCs w:val="20"/>
          <w:lang w:val="en-US" w:eastAsia="zh-CN" w:bidi="ar"/>
        </w:rPr>
        <w:t xml:space="preserve">For Device 2b and D2T2, it is observed that 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the </w:t>
      </w:r>
      <w:r>
        <w:rPr>
          <w:rFonts w:eastAsia="等线"/>
          <w:sz w:val="20"/>
          <w:szCs w:val="20"/>
          <w:lang w:val="en-US" w:eastAsia="zh-CN" w:bidi="ar"/>
        </w:rPr>
        <w:t>maximum achievable coverage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for </w:t>
      </w:r>
      <w:r>
        <w:rPr>
          <w:rFonts w:eastAsia="等线"/>
          <w:sz w:val="20"/>
          <w:szCs w:val="20"/>
          <w:lang w:val="en-US" w:eastAsia="zh-CN" w:bidi="ar"/>
        </w:rPr>
        <w:t>InH-Office LOS</w:t>
      </w:r>
    </w:p>
    <w:p w14:paraId="3D64177E">
      <w:pPr>
        <w:pStyle w:val="82"/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>Note the following assumptions are made for the observations (per agreed mandatory assumptions)</w:t>
      </w:r>
    </w:p>
    <w:p w14:paraId="43E61CC2">
      <w:pPr>
        <w:pStyle w:val="82"/>
        <w:tabs>
          <w:tab w:val="left" w:pos="323"/>
        </w:tabs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</w:t>
      </w:r>
      <w:r>
        <w:rPr>
          <w:rFonts w:hint="eastAsia" w:eastAsia="宋体"/>
          <w:sz w:val="20"/>
          <w:szCs w:val="20"/>
          <w:lang w:val="en-US" w:eastAsia="zh-CN" w:bidi="ar"/>
        </w:rPr>
        <w:tab/>
      </w:r>
      <w:r>
        <w:rPr>
          <w:rFonts w:hint="eastAsia" w:eastAsia="宋体"/>
          <w:sz w:val="20"/>
          <w:szCs w:val="20"/>
          <w:lang w:val="en-US" w:eastAsia="zh-CN" w:bidi="ar"/>
        </w:rPr>
        <w:t>R2D Tx Power (R2D[1E]): 23 (M)</w:t>
      </w:r>
    </w:p>
    <w:p w14:paraId="6DEA0C1A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Number of receive antenna elements / TxRU / chains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(D2R[2A]): </w:t>
      </w:r>
      <w:r>
        <w:rPr>
          <w:rFonts w:eastAsia="等线"/>
          <w:sz w:val="20"/>
          <w:szCs w:val="20"/>
          <w:lang w:val="en-US" w:eastAsia="zh-CN" w:bidi="ar"/>
        </w:rPr>
        <w:t>1(M)</w:t>
      </w:r>
    </w:p>
    <w:p w14:paraId="46DF222D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Reference data rate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([0m]): 1 kbps (M) or 5 - 7 kbps (M)</w:t>
      </w:r>
    </w:p>
    <w:p w14:paraId="792F055D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hint="eastAsia" w:eastAsia="等线"/>
          <w:sz w:val="20"/>
          <w:szCs w:val="20"/>
          <w:lang w:val="en-US" w:eastAsia="zh-CN" w:bidi="ar"/>
        </w:rPr>
        <w:t>Carrier frequency ([0C]):  900MHz (M)</w:t>
      </w:r>
    </w:p>
    <w:p w14:paraId="1BEDCC01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bidi="ar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Topology/Pathloss model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([0D]): </w:t>
      </w:r>
      <w:r>
        <w:rPr>
          <w:rFonts w:eastAsia="等线"/>
          <w:sz w:val="20"/>
          <w:szCs w:val="20"/>
          <w:lang w:val="en-US" w:bidi="ar"/>
        </w:rPr>
        <w:t>InH-Office LOS</w:t>
      </w:r>
    </w:p>
    <w:p w14:paraId="0CB808B9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R2D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Budget-Alt1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 xml:space="preserve"> or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 xml:space="preserve">2, D2R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>2</w:t>
      </w:r>
    </w:p>
    <w:p w14:paraId="0B336A31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bidi="ar"/>
        </w:rPr>
      </w:pPr>
    </w:p>
    <w:p w14:paraId="4E7D8A2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2</w:t>
      </w:r>
    </w:p>
    <w:p w14:paraId="4128F3E6">
      <w:pPr>
        <w:pStyle w:val="82"/>
        <w:spacing w:after="0"/>
        <w:rPr>
          <w:rFonts w:eastAsia="宋体"/>
          <w:sz w:val="20"/>
          <w:szCs w:val="20"/>
          <w:lang w:val="en-US" w:eastAsia="zh-CN" w:bidi="ar"/>
        </w:rPr>
      </w:pPr>
    </w:p>
    <w:tbl>
      <w:tblPr>
        <w:tblStyle w:val="9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1"/>
        <w:gridCol w:w="5701"/>
        <w:gridCol w:w="5075"/>
      </w:tblGrid>
      <w:tr w14:paraId="54330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2C63E782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evice 2b</w:t>
            </w:r>
          </w:p>
        </w:tc>
        <w:tc>
          <w:tcPr>
            <w:tcW w:w="1964" w:type="pct"/>
          </w:tcPr>
          <w:p w14:paraId="0FB5428B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D2T2-C (Budget-Alt1)</w:t>
            </w:r>
          </w:p>
        </w:tc>
        <w:tc>
          <w:tcPr>
            <w:tcW w:w="1749" w:type="pct"/>
          </w:tcPr>
          <w:p w14:paraId="37C67995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D2T2-C (Budget-Alt2)</w:t>
            </w:r>
          </w:p>
        </w:tc>
      </w:tr>
      <w:tr w14:paraId="2B15D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459E1AA0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33dBm,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964" w:type="pct"/>
          </w:tcPr>
          <w:p w14:paraId="5D7036C1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34F160A8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18813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0118F844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Tx power 23/24dBm dBm,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964" w:type="pct"/>
          </w:tcPr>
          <w:p w14:paraId="35F90672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331.98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[CMCC]:45.09, [HW]:45.09, [NOK]:45.09, [vivo]:332)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2D7910AB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6413.23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[FW]:100, [Honor]:6413,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3E2A9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3086D07E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964" w:type="pct"/>
          </w:tcPr>
          <w:p w14:paraId="3EF93D14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7AA8F0CB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01BEC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02B09669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power 23/24dBm 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964" w:type="pct"/>
          </w:tcPr>
          <w:p w14:paraId="4B86DF29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[OPPO]:23.18)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102BF766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005C4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0E6B18DF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10% and data rate ~1kbps</w:t>
            </w:r>
          </w:p>
        </w:tc>
        <w:tc>
          <w:tcPr>
            <w:tcW w:w="1964" w:type="pct"/>
          </w:tcPr>
          <w:p w14:paraId="3DA5E4BA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331.98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[CMCC]:45.09, [vivo]:332)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20448984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286C4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70179700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10%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964" w:type="pct"/>
          </w:tcPr>
          <w:p w14:paraId="5408BC1C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331.98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[CMCC]:45.09, [vivo]:332)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6E254F9E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[FW]:100,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3175F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5D8F8AA0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1% and data rate ~1kbps</w:t>
            </w:r>
          </w:p>
        </w:tc>
        <w:tc>
          <w:tcPr>
            <w:tcW w:w="1964" w:type="pct"/>
          </w:tcPr>
          <w:p w14:paraId="66C5F4B0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[HW]:45.09, [OPPO]:23.18)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5348F89A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6413.23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[FW]:100, [Honor]:6413)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7DF2F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16B7ADFB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964" w:type="pct"/>
          </w:tcPr>
          <w:p w14:paraId="1F9A3114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[HW]:45.09,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79599D43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5BD70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6D8A17F9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coherent receiver</w:t>
            </w:r>
          </w:p>
        </w:tc>
        <w:tc>
          <w:tcPr>
            <w:tcW w:w="1964" w:type="pct"/>
          </w:tcPr>
          <w:p w14:paraId="65C69A46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0F196226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6413.23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[Honor]:6413,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2018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629358BF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non-coherent receiver</w:t>
            </w:r>
          </w:p>
        </w:tc>
        <w:tc>
          <w:tcPr>
            <w:tcW w:w="1964" w:type="pct"/>
          </w:tcPr>
          <w:p w14:paraId="49C09544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331.98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[CMCC]:45.09, [HW]:45.09, [OPPO]:23.18, [vivo]:332)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7C2B3188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[FW]:100)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59EEB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5C957369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30dBm, </w:t>
            </w:r>
          </w:p>
        </w:tc>
        <w:tc>
          <w:tcPr>
            <w:tcW w:w="1964" w:type="pct"/>
          </w:tcPr>
          <w:p w14:paraId="6C797D46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0BC7E97C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331.98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[CMCC]:45.09, [HW]:45.09, [NOK]:45.09, [vivo]:332)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F54E1B0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4662D3C9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8639E5C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[OPPO]:23.18)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0BF0F2F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49" w:type="pct"/>
          </w:tcPr>
          <w:p w14:paraId="3CB636CC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560F6D8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6413.23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[FW]:100, [Honor]:6413,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3EA8D64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383F15C3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6732AAE9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DD39B04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4E2E6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35140647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and &lt;35dBm</w:t>
            </w:r>
          </w:p>
        </w:tc>
        <w:tc>
          <w:tcPr>
            <w:tcW w:w="1964" w:type="pct"/>
          </w:tcPr>
          <w:p w14:paraId="5C419394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AC78109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2AE222B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5D6194AD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03918E83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214ED05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49" w:type="pct"/>
          </w:tcPr>
          <w:p w14:paraId="77D5797B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3A26B61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8FE5736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70646677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6BBD7BE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F507F3E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1C225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65C9EF2D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964" w:type="pct"/>
          </w:tcPr>
          <w:p w14:paraId="0EE977B4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2DA1EC83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7FB394E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3BD22566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07F19F83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B8115D1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49" w:type="pct"/>
          </w:tcPr>
          <w:p w14:paraId="022ED9BB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A639680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99195DA">
            <w:pPr>
              <w:pStyle w:val="199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212EA583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159059D9">
            <w:pPr>
              <w:pStyle w:val="199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DD3A9B4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6015B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6B719776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FEC code (1/2, 1/3, 1/4)</w:t>
            </w:r>
          </w:p>
        </w:tc>
        <w:tc>
          <w:tcPr>
            <w:tcW w:w="1964" w:type="pct"/>
          </w:tcPr>
          <w:p w14:paraId="7FCC72FD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[CMCC]:45.09, [HW]:45.09, [OPPO]:23.18)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61644E1E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6413.23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[Honor]:6413,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24650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3C58C943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without FEC</w:t>
            </w:r>
          </w:p>
        </w:tc>
        <w:tc>
          <w:tcPr>
            <w:tcW w:w="1964" w:type="pct"/>
          </w:tcPr>
          <w:p w14:paraId="352DE1D6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331.98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[NOK]:45.09, [vivo]:332)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3C3DA80F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[FW]:100)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59B89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53F205A0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OOK</w:t>
            </w:r>
          </w:p>
        </w:tc>
        <w:tc>
          <w:tcPr>
            <w:tcW w:w="1964" w:type="pct"/>
          </w:tcPr>
          <w:p w14:paraId="06CEBD18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331.98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[CMCC]:45.09, [HW]:45.09, [NOK]:45.09, [OPPO]:23.18, [vivo]:332)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4438FFC2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6413.23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[FW]:100, [Honor]:6413,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14768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1AA94DB8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BPSK</w:t>
            </w:r>
          </w:p>
        </w:tc>
        <w:tc>
          <w:tcPr>
            <w:tcW w:w="1964" w:type="pct"/>
          </w:tcPr>
          <w:p w14:paraId="6C17422A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5352398C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4B964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53B65836">
            <w:pPr>
              <w:pStyle w:val="199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MSK</w:t>
            </w:r>
          </w:p>
        </w:tc>
        <w:tc>
          <w:tcPr>
            <w:tcW w:w="1964" w:type="pct"/>
          </w:tcPr>
          <w:p w14:paraId="1562E351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[NOK]:45.09)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0DB749C9">
            <w:pPr>
              <w:pStyle w:val="199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</w:tbl>
    <w:p w14:paraId="47F626C4"/>
    <w:sectPr>
      <w:headerReference r:id="rId3" w:type="default"/>
      <w:footerReference r:id="rId4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326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6B21F">
    <w:pPr>
      <w:pStyle w:val="6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9608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8E808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891AC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78A497A"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870"/>
    <w:rsid w:val="00006EF9"/>
    <w:rsid w:val="00010B50"/>
    <w:rsid w:val="00017857"/>
    <w:rsid w:val="00017C67"/>
    <w:rsid w:val="0002293D"/>
    <w:rsid w:val="00022F02"/>
    <w:rsid w:val="00024AD4"/>
    <w:rsid w:val="000262FB"/>
    <w:rsid w:val="000270B9"/>
    <w:rsid w:val="000316CD"/>
    <w:rsid w:val="00031F1A"/>
    <w:rsid w:val="00033397"/>
    <w:rsid w:val="0003447C"/>
    <w:rsid w:val="00040095"/>
    <w:rsid w:val="00051834"/>
    <w:rsid w:val="00054A22"/>
    <w:rsid w:val="00062023"/>
    <w:rsid w:val="000655A6"/>
    <w:rsid w:val="00075A58"/>
    <w:rsid w:val="0007639B"/>
    <w:rsid w:val="0007719A"/>
    <w:rsid w:val="00077480"/>
    <w:rsid w:val="00080512"/>
    <w:rsid w:val="000818CF"/>
    <w:rsid w:val="0008367D"/>
    <w:rsid w:val="000A4A33"/>
    <w:rsid w:val="000A5750"/>
    <w:rsid w:val="000B1CBE"/>
    <w:rsid w:val="000B5817"/>
    <w:rsid w:val="000C1C35"/>
    <w:rsid w:val="000C208B"/>
    <w:rsid w:val="000C47C3"/>
    <w:rsid w:val="000C5D12"/>
    <w:rsid w:val="000D58AB"/>
    <w:rsid w:val="000E0D83"/>
    <w:rsid w:val="00103A44"/>
    <w:rsid w:val="00105A7E"/>
    <w:rsid w:val="00124A07"/>
    <w:rsid w:val="00133525"/>
    <w:rsid w:val="0013465F"/>
    <w:rsid w:val="0014372B"/>
    <w:rsid w:val="0014387C"/>
    <w:rsid w:val="00146F90"/>
    <w:rsid w:val="00150281"/>
    <w:rsid w:val="00150982"/>
    <w:rsid w:val="001642E1"/>
    <w:rsid w:val="00170A5E"/>
    <w:rsid w:val="00172F29"/>
    <w:rsid w:val="00173E3B"/>
    <w:rsid w:val="00174E78"/>
    <w:rsid w:val="00181E25"/>
    <w:rsid w:val="00183C8D"/>
    <w:rsid w:val="001843F3"/>
    <w:rsid w:val="0018449C"/>
    <w:rsid w:val="001925EE"/>
    <w:rsid w:val="001938A9"/>
    <w:rsid w:val="00196C6D"/>
    <w:rsid w:val="001A0A65"/>
    <w:rsid w:val="001A1783"/>
    <w:rsid w:val="001A30D6"/>
    <w:rsid w:val="001A4C42"/>
    <w:rsid w:val="001A7420"/>
    <w:rsid w:val="001A792F"/>
    <w:rsid w:val="001B6637"/>
    <w:rsid w:val="001C21C3"/>
    <w:rsid w:val="001C26D0"/>
    <w:rsid w:val="001C5C98"/>
    <w:rsid w:val="001D02C2"/>
    <w:rsid w:val="001D0F9F"/>
    <w:rsid w:val="001D7098"/>
    <w:rsid w:val="001F0C1D"/>
    <w:rsid w:val="001F0D69"/>
    <w:rsid w:val="001F1132"/>
    <w:rsid w:val="001F168B"/>
    <w:rsid w:val="001F1C95"/>
    <w:rsid w:val="001F71A7"/>
    <w:rsid w:val="00200C6E"/>
    <w:rsid w:val="00207574"/>
    <w:rsid w:val="00214E36"/>
    <w:rsid w:val="00226500"/>
    <w:rsid w:val="002347A2"/>
    <w:rsid w:val="00240D6C"/>
    <w:rsid w:val="00242B5D"/>
    <w:rsid w:val="002568F6"/>
    <w:rsid w:val="002675F0"/>
    <w:rsid w:val="002714EB"/>
    <w:rsid w:val="00272BD5"/>
    <w:rsid w:val="002749F2"/>
    <w:rsid w:val="002760EE"/>
    <w:rsid w:val="00276BF3"/>
    <w:rsid w:val="002852DA"/>
    <w:rsid w:val="0029231E"/>
    <w:rsid w:val="00296FE8"/>
    <w:rsid w:val="002978E1"/>
    <w:rsid w:val="00297E39"/>
    <w:rsid w:val="002A680B"/>
    <w:rsid w:val="002B5817"/>
    <w:rsid w:val="002B6339"/>
    <w:rsid w:val="002B6A18"/>
    <w:rsid w:val="002D6D86"/>
    <w:rsid w:val="002E00EE"/>
    <w:rsid w:val="002E5CF3"/>
    <w:rsid w:val="0030012C"/>
    <w:rsid w:val="00300250"/>
    <w:rsid w:val="00305512"/>
    <w:rsid w:val="0030638D"/>
    <w:rsid w:val="00310DFC"/>
    <w:rsid w:val="00312716"/>
    <w:rsid w:val="0031339A"/>
    <w:rsid w:val="00315B85"/>
    <w:rsid w:val="003172DC"/>
    <w:rsid w:val="00340A9F"/>
    <w:rsid w:val="00342AEE"/>
    <w:rsid w:val="00347057"/>
    <w:rsid w:val="00347E87"/>
    <w:rsid w:val="003535FF"/>
    <w:rsid w:val="00353C13"/>
    <w:rsid w:val="0035462D"/>
    <w:rsid w:val="00356555"/>
    <w:rsid w:val="00357B4B"/>
    <w:rsid w:val="00372977"/>
    <w:rsid w:val="0037654D"/>
    <w:rsid w:val="003765B8"/>
    <w:rsid w:val="003821C6"/>
    <w:rsid w:val="0038609A"/>
    <w:rsid w:val="0038610A"/>
    <w:rsid w:val="00394802"/>
    <w:rsid w:val="0039727D"/>
    <w:rsid w:val="003A76A6"/>
    <w:rsid w:val="003B4E6C"/>
    <w:rsid w:val="003B79B5"/>
    <w:rsid w:val="003C3971"/>
    <w:rsid w:val="003C5164"/>
    <w:rsid w:val="003D3B4E"/>
    <w:rsid w:val="003D3D20"/>
    <w:rsid w:val="003E01D1"/>
    <w:rsid w:val="003F05B1"/>
    <w:rsid w:val="003F08D1"/>
    <w:rsid w:val="003F5581"/>
    <w:rsid w:val="003F6F51"/>
    <w:rsid w:val="00423334"/>
    <w:rsid w:val="004252BF"/>
    <w:rsid w:val="004345EC"/>
    <w:rsid w:val="00434E6A"/>
    <w:rsid w:val="0044155B"/>
    <w:rsid w:val="00442C80"/>
    <w:rsid w:val="00443930"/>
    <w:rsid w:val="004473B6"/>
    <w:rsid w:val="00456513"/>
    <w:rsid w:val="0046475E"/>
    <w:rsid w:val="00465515"/>
    <w:rsid w:val="0047019C"/>
    <w:rsid w:val="0047148B"/>
    <w:rsid w:val="00472220"/>
    <w:rsid w:val="00475877"/>
    <w:rsid w:val="00487D31"/>
    <w:rsid w:val="0049041C"/>
    <w:rsid w:val="00492ECA"/>
    <w:rsid w:val="00494BE8"/>
    <w:rsid w:val="0049751D"/>
    <w:rsid w:val="004C30AC"/>
    <w:rsid w:val="004C41B6"/>
    <w:rsid w:val="004D3578"/>
    <w:rsid w:val="004E1E5F"/>
    <w:rsid w:val="004E207D"/>
    <w:rsid w:val="004E213A"/>
    <w:rsid w:val="004F0988"/>
    <w:rsid w:val="004F0E6B"/>
    <w:rsid w:val="004F3340"/>
    <w:rsid w:val="00502CA8"/>
    <w:rsid w:val="00507411"/>
    <w:rsid w:val="0053388B"/>
    <w:rsid w:val="00535773"/>
    <w:rsid w:val="005379AD"/>
    <w:rsid w:val="00543E6C"/>
    <w:rsid w:val="00550162"/>
    <w:rsid w:val="00551ECB"/>
    <w:rsid w:val="00565087"/>
    <w:rsid w:val="005827DF"/>
    <w:rsid w:val="005844D4"/>
    <w:rsid w:val="005845EF"/>
    <w:rsid w:val="00587F7D"/>
    <w:rsid w:val="0059047D"/>
    <w:rsid w:val="00597B11"/>
    <w:rsid w:val="005A0205"/>
    <w:rsid w:val="005A5AA1"/>
    <w:rsid w:val="005B4175"/>
    <w:rsid w:val="005C0BCB"/>
    <w:rsid w:val="005D2E01"/>
    <w:rsid w:val="005D7526"/>
    <w:rsid w:val="005E3D68"/>
    <w:rsid w:val="005E4BB2"/>
    <w:rsid w:val="005E5172"/>
    <w:rsid w:val="005F2779"/>
    <w:rsid w:val="005F788A"/>
    <w:rsid w:val="006005EB"/>
    <w:rsid w:val="00602AEA"/>
    <w:rsid w:val="0060325E"/>
    <w:rsid w:val="00607C48"/>
    <w:rsid w:val="00614FDF"/>
    <w:rsid w:val="00625F30"/>
    <w:rsid w:val="006338A0"/>
    <w:rsid w:val="0063543D"/>
    <w:rsid w:val="00637DFE"/>
    <w:rsid w:val="00643C6A"/>
    <w:rsid w:val="00647114"/>
    <w:rsid w:val="006508DC"/>
    <w:rsid w:val="00650E35"/>
    <w:rsid w:val="006676B0"/>
    <w:rsid w:val="0067013A"/>
    <w:rsid w:val="00670CF4"/>
    <w:rsid w:val="00677A32"/>
    <w:rsid w:val="006833B4"/>
    <w:rsid w:val="006912E9"/>
    <w:rsid w:val="0069566A"/>
    <w:rsid w:val="006A2CC1"/>
    <w:rsid w:val="006A323F"/>
    <w:rsid w:val="006A3B60"/>
    <w:rsid w:val="006B0631"/>
    <w:rsid w:val="006B30D0"/>
    <w:rsid w:val="006B499C"/>
    <w:rsid w:val="006B4A23"/>
    <w:rsid w:val="006C3D95"/>
    <w:rsid w:val="006C50FC"/>
    <w:rsid w:val="006D7A23"/>
    <w:rsid w:val="006E5C86"/>
    <w:rsid w:val="006E770F"/>
    <w:rsid w:val="007000D6"/>
    <w:rsid w:val="00701116"/>
    <w:rsid w:val="00704CC0"/>
    <w:rsid w:val="0071174C"/>
    <w:rsid w:val="007121D7"/>
    <w:rsid w:val="00713C44"/>
    <w:rsid w:val="007151D6"/>
    <w:rsid w:val="007210BA"/>
    <w:rsid w:val="00722940"/>
    <w:rsid w:val="00730E95"/>
    <w:rsid w:val="007321CA"/>
    <w:rsid w:val="00733A5E"/>
    <w:rsid w:val="00734A5B"/>
    <w:rsid w:val="007353C9"/>
    <w:rsid w:val="00737429"/>
    <w:rsid w:val="0074026F"/>
    <w:rsid w:val="007429F6"/>
    <w:rsid w:val="00744E76"/>
    <w:rsid w:val="007462CD"/>
    <w:rsid w:val="007544FE"/>
    <w:rsid w:val="00765904"/>
    <w:rsid w:val="00765EA3"/>
    <w:rsid w:val="00774DA4"/>
    <w:rsid w:val="00781F0F"/>
    <w:rsid w:val="00782381"/>
    <w:rsid w:val="00785A0E"/>
    <w:rsid w:val="007A1C1A"/>
    <w:rsid w:val="007A569A"/>
    <w:rsid w:val="007B10C0"/>
    <w:rsid w:val="007B600E"/>
    <w:rsid w:val="007B6689"/>
    <w:rsid w:val="007C4173"/>
    <w:rsid w:val="007D6E94"/>
    <w:rsid w:val="007E46CA"/>
    <w:rsid w:val="007F09D9"/>
    <w:rsid w:val="007F0F4A"/>
    <w:rsid w:val="0080145C"/>
    <w:rsid w:val="008028A4"/>
    <w:rsid w:val="00820A7F"/>
    <w:rsid w:val="00820B95"/>
    <w:rsid w:val="00821E87"/>
    <w:rsid w:val="00830747"/>
    <w:rsid w:val="00830904"/>
    <w:rsid w:val="008329F4"/>
    <w:rsid w:val="00836401"/>
    <w:rsid w:val="00843701"/>
    <w:rsid w:val="0084447D"/>
    <w:rsid w:val="00851EF0"/>
    <w:rsid w:val="008572F1"/>
    <w:rsid w:val="008768CA"/>
    <w:rsid w:val="00880E15"/>
    <w:rsid w:val="00886A4D"/>
    <w:rsid w:val="008967D7"/>
    <w:rsid w:val="008A3287"/>
    <w:rsid w:val="008A3BD9"/>
    <w:rsid w:val="008A59AA"/>
    <w:rsid w:val="008C384C"/>
    <w:rsid w:val="008C7487"/>
    <w:rsid w:val="008C7B64"/>
    <w:rsid w:val="008D0D35"/>
    <w:rsid w:val="008D15B3"/>
    <w:rsid w:val="008D64F1"/>
    <w:rsid w:val="008D69A4"/>
    <w:rsid w:val="008E1743"/>
    <w:rsid w:val="008E2740"/>
    <w:rsid w:val="008E2D68"/>
    <w:rsid w:val="008E3B4C"/>
    <w:rsid w:val="008E60D6"/>
    <w:rsid w:val="008E6756"/>
    <w:rsid w:val="00900CA2"/>
    <w:rsid w:val="0090271F"/>
    <w:rsid w:val="00902E23"/>
    <w:rsid w:val="00906B5D"/>
    <w:rsid w:val="00906CCF"/>
    <w:rsid w:val="009114D7"/>
    <w:rsid w:val="0091348E"/>
    <w:rsid w:val="00917CCB"/>
    <w:rsid w:val="00923CE0"/>
    <w:rsid w:val="009329E6"/>
    <w:rsid w:val="00933FB0"/>
    <w:rsid w:val="00935963"/>
    <w:rsid w:val="00936A17"/>
    <w:rsid w:val="009419E1"/>
    <w:rsid w:val="00942A74"/>
    <w:rsid w:val="00942EC2"/>
    <w:rsid w:val="0095258D"/>
    <w:rsid w:val="00964AB3"/>
    <w:rsid w:val="00965FF3"/>
    <w:rsid w:val="00971C9A"/>
    <w:rsid w:val="00975DAE"/>
    <w:rsid w:val="009763ED"/>
    <w:rsid w:val="009820A1"/>
    <w:rsid w:val="009B3378"/>
    <w:rsid w:val="009B3979"/>
    <w:rsid w:val="009B3A89"/>
    <w:rsid w:val="009B3D27"/>
    <w:rsid w:val="009B539B"/>
    <w:rsid w:val="009B7844"/>
    <w:rsid w:val="009C7F91"/>
    <w:rsid w:val="009E085C"/>
    <w:rsid w:val="009E2532"/>
    <w:rsid w:val="009F37B7"/>
    <w:rsid w:val="00A0209D"/>
    <w:rsid w:val="00A03CB6"/>
    <w:rsid w:val="00A054D0"/>
    <w:rsid w:val="00A10D1F"/>
    <w:rsid w:val="00A10F02"/>
    <w:rsid w:val="00A164B4"/>
    <w:rsid w:val="00A17B11"/>
    <w:rsid w:val="00A216B4"/>
    <w:rsid w:val="00A26956"/>
    <w:rsid w:val="00A27486"/>
    <w:rsid w:val="00A27CCC"/>
    <w:rsid w:val="00A53724"/>
    <w:rsid w:val="00A56066"/>
    <w:rsid w:val="00A62994"/>
    <w:rsid w:val="00A72562"/>
    <w:rsid w:val="00A73129"/>
    <w:rsid w:val="00A7406D"/>
    <w:rsid w:val="00A77591"/>
    <w:rsid w:val="00A804DD"/>
    <w:rsid w:val="00A82346"/>
    <w:rsid w:val="00A9220A"/>
    <w:rsid w:val="00A92BA1"/>
    <w:rsid w:val="00A93B44"/>
    <w:rsid w:val="00A957F3"/>
    <w:rsid w:val="00A95A32"/>
    <w:rsid w:val="00AA2944"/>
    <w:rsid w:val="00AB4006"/>
    <w:rsid w:val="00AB4A5D"/>
    <w:rsid w:val="00AC4007"/>
    <w:rsid w:val="00AC6BC6"/>
    <w:rsid w:val="00AD0D9C"/>
    <w:rsid w:val="00AD45A1"/>
    <w:rsid w:val="00AD6D26"/>
    <w:rsid w:val="00AE1F31"/>
    <w:rsid w:val="00AE6164"/>
    <w:rsid w:val="00AE62BF"/>
    <w:rsid w:val="00AE65E2"/>
    <w:rsid w:val="00AE6AC1"/>
    <w:rsid w:val="00AF1460"/>
    <w:rsid w:val="00B07AD6"/>
    <w:rsid w:val="00B11544"/>
    <w:rsid w:val="00B1171E"/>
    <w:rsid w:val="00B15449"/>
    <w:rsid w:val="00B2134B"/>
    <w:rsid w:val="00B343F5"/>
    <w:rsid w:val="00B417B8"/>
    <w:rsid w:val="00B4512E"/>
    <w:rsid w:val="00B46CEF"/>
    <w:rsid w:val="00B60D44"/>
    <w:rsid w:val="00B64125"/>
    <w:rsid w:val="00B744FC"/>
    <w:rsid w:val="00B858F9"/>
    <w:rsid w:val="00B906CA"/>
    <w:rsid w:val="00B93086"/>
    <w:rsid w:val="00B9753B"/>
    <w:rsid w:val="00BA0789"/>
    <w:rsid w:val="00BA19ED"/>
    <w:rsid w:val="00BA4B8D"/>
    <w:rsid w:val="00BA7FE4"/>
    <w:rsid w:val="00BB5B30"/>
    <w:rsid w:val="00BC0858"/>
    <w:rsid w:val="00BC0F7D"/>
    <w:rsid w:val="00BC1C4B"/>
    <w:rsid w:val="00BC2251"/>
    <w:rsid w:val="00BD6865"/>
    <w:rsid w:val="00BD7D31"/>
    <w:rsid w:val="00BE3255"/>
    <w:rsid w:val="00BE537B"/>
    <w:rsid w:val="00BF128E"/>
    <w:rsid w:val="00BF4B42"/>
    <w:rsid w:val="00BF65EC"/>
    <w:rsid w:val="00C03DC4"/>
    <w:rsid w:val="00C074DD"/>
    <w:rsid w:val="00C1496A"/>
    <w:rsid w:val="00C25418"/>
    <w:rsid w:val="00C26175"/>
    <w:rsid w:val="00C33079"/>
    <w:rsid w:val="00C409BC"/>
    <w:rsid w:val="00C45231"/>
    <w:rsid w:val="00C4662D"/>
    <w:rsid w:val="00C469A6"/>
    <w:rsid w:val="00C54268"/>
    <w:rsid w:val="00C54BD8"/>
    <w:rsid w:val="00C551FF"/>
    <w:rsid w:val="00C563DD"/>
    <w:rsid w:val="00C61CB9"/>
    <w:rsid w:val="00C64917"/>
    <w:rsid w:val="00C6688B"/>
    <w:rsid w:val="00C72833"/>
    <w:rsid w:val="00C74276"/>
    <w:rsid w:val="00C80F1D"/>
    <w:rsid w:val="00C82873"/>
    <w:rsid w:val="00C85A19"/>
    <w:rsid w:val="00C87266"/>
    <w:rsid w:val="00C9039E"/>
    <w:rsid w:val="00C91962"/>
    <w:rsid w:val="00C9278B"/>
    <w:rsid w:val="00C93F40"/>
    <w:rsid w:val="00C93FAD"/>
    <w:rsid w:val="00CA3D0C"/>
    <w:rsid w:val="00CB18B5"/>
    <w:rsid w:val="00CB6B61"/>
    <w:rsid w:val="00CD4978"/>
    <w:rsid w:val="00CD7942"/>
    <w:rsid w:val="00CE186E"/>
    <w:rsid w:val="00CE2F9C"/>
    <w:rsid w:val="00CE6308"/>
    <w:rsid w:val="00D10D87"/>
    <w:rsid w:val="00D1354F"/>
    <w:rsid w:val="00D14223"/>
    <w:rsid w:val="00D143A6"/>
    <w:rsid w:val="00D1608F"/>
    <w:rsid w:val="00D175E3"/>
    <w:rsid w:val="00D22EB3"/>
    <w:rsid w:val="00D349AA"/>
    <w:rsid w:val="00D35956"/>
    <w:rsid w:val="00D41D6E"/>
    <w:rsid w:val="00D44363"/>
    <w:rsid w:val="00D56B9E"/>
    <w:rsid w:val="00D57972"/>
    <w:rsid w:val="00D60F7C"/>
    <w:rsid w:val="00D616D7"/>
    <w:rsid w:val="00D675A9"/>
    <w:rsid w:val="00D738D6"/>
    <w:rsid w:val="00D74243"/>
    <w:rsid w:val="00D755EB"/>
    <w:rsid w:val="00D76048"/>
    <w:rsid w:val="00D8298E"/>
    <w:rsid w:val="00D82E6F"/>
    <w:rsid w:val="00D834E3"/>
    <w:rsid w:val="00D85A71"/>
    <w:rsid w:val="00D87E00"/>
    <w:rsid w:val="00D9134D"/>
    <w:rsid w:val="00D95DB0"/>
    <w:rsid w:val="00DA7A03"/>
    <w:rsid w:val="00DB1818"/>
    <w:rsid w:val="00DB2BF8"/>
    <w:rsid w:val="00DB3C22"/>
    <w:rsid w:val="00DB62AD"/>
    <w:rsid w:val="00DB6625"/>
    <w:rsid w:val="00DC2A71"/>
    <w:rsid w:val="00DC309B"/>
    <w:rsid w:val="00DC4DA2"/>
    <w:rsid w:val="00DC598C"/>
    <w:rsid w:val="00DD4C17"/>
    <w:rsid w:val="00DD5B27"/>
    <w:rsid w:val="00DD74A5"/>
    <w:rsid w:val="00DF2B1F"/>
    <w:rsid w:val="00DF4B79"/>
    <w:rsid w:val="00DF62CD"/>
    <w:rsid w:val="00E027FF"/>
    <w:rsid w:val="00E029BE"/>
    <w:rsid w:val="00E02AF1"/>
    <w:rsid w:val="00E16509"/>
    <w:rsid w:val="00E23457"/>
    <w:rsid w:val="00E31034"/>
    <w:rsid w:val="00E31385"/>
    <w:rsid w:val="00E44582"/>
    <w:rsid w:val="00E44FFC"/>
    <w:rsid w:val="00E54372"/>
    <w:rsid w:val="00E57F78"/>
    <w:rsid w:val="00E64F3B"/>
    <w:rsid w:val="00E75EB3"/>
    <w:rsid w:val="00E77645"/>
    <w:rsid w:val="00E77B6D"/>
    <w:rsid w:val="00E87902"/>
    <w:rsid w:val="00E96F10"/>
    <w:rsid w:val="00EA15B0"/>
    <w:rsid w:val="00EA56F7"/>
    <w:rsid w:val="00EA5EA7"/>
    <w:rsid w:val="00EA66BD"/>
    <w:rsid w:val="00EA66D3"/>
    <w:rsid w:val="00EA68DB"/>
    <w:rsid w:val="00EB344E"/>
    <w:rsid w:val="00EB50C1"/>
    <w:rsid w:val="00EC06A1"/>
    <w:rsid w:val="00EC4A25"/>
    <w:rsid w:val="00ED185F"/>
    <w:rsid w:val="00ED4FF3"/>
    <w:rsid w:val="00ED51CE"/>
    <w:rsid w:val="00ED72EE"/>
    <w:rsid w:val="00EE2591"/>
    <w:rsid w:val="00EF608C"/>
    <w:rsid w:val="00F025A2"/>
    <w:rsid w:val="00F02794"/>
    <w:rsid w:val="00F04712"/>
    <w:rsid w:val="00F13360"/>
    <w:rsid w:val="00F1749F"/>
    <w:rsid w:val="00F22EC7"/>
    <w:rsid w:val="00F26FE7"/>
    <w:rsid w:val="00F27B8F"/>
    <w:rsid w:val="00F31901"/>
    <w:rsid w:val="00F325C8"/>
    <w:rsid w:val="00F34834"/>
    <w:rsid w:val="00F56C90"/>
    <w:rsid w:val="00F653B8"/>
    <w:rsid w:val="00F655FE"/>
    <w:rsid w:val="00F72DCE"/>
    <w:rsid w:val="00F73CD8"/>
    <w:rsid w:val="00F84720"/>
    <w:rsid w:val="00F851F2"/>
    <w:rsid w:val="00F86F59"/>
    <w:rsid w:val="00F9008D"/>
    <w:rsid w:val="00FA1266"/>
    <w:rsid w:val="00FA219B"/>
    <w:rsid w:val="00FA6EF6"/>
    <w:rsid w:val="00FB4D73"/>
    <w:rsid w:val="00FC069C"/>
    <w:rsid w:val="00FC1192"/>
    <w:rsid w:val="00FC4D7A"/>
    <w:rsid w:val="00FC51D2"/>
    <w:rsid w:val="00FC67C2"/>
    <w:rsid w:val="00FD0F34"/>
    <w:rsid w:val="00FD56D4"/>
    <w:rsid w:val="00FE1271"/>
    <w:rsid w:val="0622650F"/>
    <w:rsid w:val="0F904B30"/>
    <w:rsid w:val="18487564"/>
    <w:rsid w:val="1C6C4B80"/>
    <w:rsid w:val="1C7E5FD6"/>
    <w:rsid w:val="20670BDD"/>
    <w:rsid w:val="22BB5089"/>
    <w:rsid w:val="3CC319E9"/>
    <w:rsid w:val="476F252F"/>
    <w:rsid w:val="48504B2A"/>
    <w:rsid w:val="48983B01"/>
    <w:rsid w:val="49D5203B"/>
    <w:rsid w:val="6BB71E33"/>
    <w:rsid w:val="7C212517"/>
    <w:rsid w:val="7D52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spacing w:after="180"/>
      <w:ind w:left="849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2">
    <w:name w:val="table of authorities"/>
    <w:basedOn w:val="1"/>
    <w:next w:val="1"/>
    <w:qFormat/>
    <w:uiPriority w:val="0"/>
    <w:pPr>
      <w:ind w:left="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3">
    <w:name w:val="Note Heading"/>
    <w:basedOn w:val="1"/>
    <w:next w:val="1"/>
    <w:link w:val="158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5">
    <w:name w:val="index 8"/>
    <w:basedOn w:val="1"/>
    <w:next w:val="1"/>
    <w:qFormat/>
    <w:uiPriority w:val="0"/>
    <w:pPr>
      <w:ind w:left="16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6">
    <w:name w:val="E-mail Signature"/>
    <w:basedOn w:val="1"/>
    <w:link w:val="147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8">
    <w:name w:val="Normal Indent"/>
    <w:basedOn w:val="1"/>
    <w:qFormat/>
    <w:uiPriority w:val="0"/>
    <w:pPr>
      <w:spacing w:after="180"/>
      <w:ind w:left="72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rFonts w:ascii="Times New Roman" w:hAnsi="Times New Roman" w:cs="Times New Roman" w:eastAsiaTheme="minorEastAsia"/>
      <w:i/>
      <w:iCs/>
      <w:color w:val="44546A" w:themeColor="text2"/>
      <w:sz w:val="18"/>
      <w:szCs w:val="18"/>
      <w:lang w:val="en-GB" w:eastAsia="en-US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ind w:left="10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lang w:val="en-GB" w:eastAsia="en-US"/>
    </w:rPr>
  </w:style>
  <w:style w:type="paragraph" w:styleId="33">
    <w:name w:val="Document Map"/>
    <w:basedOn w:val="1"/>
    <w:link w:val="146"/>
    <w:qFormat/>
    <w:uiPriority w:val="0"/>
    <w:rPr>
      <w:rFonts w:ascii="Segoe UI" w:hAnsi="Segoe UI" w:cs="Segoe UI" w:eastAsiaTheme="minorEastAsia"/>
      <w:sz w:val="16"/>
      <w:szCs w:val="16"/>
      <w:lang w:val="en-GB" w:eastAsia="en-US"/>
    </w:rPr>
  </w:style>
  <w:style w:type="paragraph" w:styleId="34">
    <w:name w:val="toa heading"/>
    <w:basedOn w:val="1"/>
    <w:next w:val="1"/>
    <w:qFormat/>
    <w:uiPriority w:val="0"/>
    <w:pPr>
      <w:spacing w:before="120" w:after="180"/>
    </w:pPr>
    <w:rPr>
      <w:rFonts w:asciiTheme="majorHAnsi" w:hAnsiTheme="majorHAnsi" w:eastAsiaTheme="majorEastAsia" w:cstheme="majorBidi"/>
      <w:b/>
      <w:bCs/>
      <w:lang w:val="en-GB" w:eastAsia="en-US"/>
    </w:rPr>
  </w:style>
  <w:style w:type="paragraph" w:styleId="35">
    <w:name w:val="annotation text"/>
    <w:basedOn w:val="1"/>
    <w:link w:val="143"/>
    <w:qFormat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6">
    <w:name w:val="index 6"/>
    <w:basedOn w:val="1"/>
    <w:next w:val="1"/>
    <w:qFormat/>
    <w:uiPriority w:val="0"/>
    <w:pPr>
      <w:ind w:left="1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7">
    <w:name w:val="Salutation"/>
    <w:basedOn w:val="1"/>
    <w:next w:val="1"/>
    <w:link w:val="162"/>
    <w:qFormat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8">
    <w:name w:val="Body Text 3"/>
    <w:basedOn w:val="1"/>
    <w:link w:val="136"/>
    <w:qFormat/>
    <w:uiPriority w:val="0"/>
    <w:pPr>
      <w:spacing w:after="120"/>
    </w:pPr>
    <w:rPr>
      <w:rFonts w:ascii="Times New Roman" w:hAnsi="Times New Roman" w:cs="Times New Roman" w:eastAsiaTheme="minorEastAsia"/>
      <w:sz w:val="16"/>
      <w:szCs w:val="16"/>
      <w:lang w:val="en-GB" w:eastAsia="en-US"/>
    </w:rPr>
  </w:style>
  <w:style w:type="paragraph" w:styleId="39">
    <w:name w:val="Closing"/>
    <w:basedOn w:val="1"/>
    <w:link w:val="142"/>
    <w:qFormat/>
    <w:uiPriority w:val="0"/>
    <w:pPr>
      <w:ind w:left="4252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1">
    <w:name w:val="Body Text"/>
    <w:basedOn w:val="1"/>
    <w:link w:val="134"/>
    <w:qFormat/>
    <w:uiPriority w:val="0"/>
    <w:pPr>
      <w:spacing w:after="12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4">
    <w:name w:val="List 2"/>
    <w:basedOn w:val="1"/>
    <w:qFormat/>
    <w:uiPriority w:val="0"/>
    <w:pPr>
      <w:spacing w:after="180"/>
      <w:ind w:left="566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spacing w:after="180"/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:sz w:val="20"/>
      <w:szCs w:val="20"/>
      <w:lang w:val="en-GB" w:eastAsia="en-US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8">
    <w:name w:val="HTML Address"/>
    <w:basedOn w:val="1"/>
    <w:link w:val="150"/>
    <w:qFormat/>
    <w:uiPriority w:val="0"/>
    <w:rPr>
      <w:rFonts w:ascii="Times New Roman" w:hAnsi="Times New Roman" w:cs="Times New Roman" w:eastAsiaTheme="minorEastAsia"/>
      <w:i/>
      <w:iCs/>
      <w:sz w:val="20"/>
      <w:szCs w:val="20"/>
      <w:lang w:val="en-GB" w:eastAsia="en-US"/>
    </w:rPr>
  </w:style>
  <w:style w:type="paragraph" w:styleId="49">
    <w:name w:val="index 4"/>
    <w:basedOn w:val="1"/>
    <w:next w:val="1"/>
    <w:qFormat/>
    <w:uiPriority w:val="0"/>
    <w:pPr>
      <w:ind w:left="8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0">
    <w:name w:val="Plain Text"/>
    <w:basedOn w:val="1"/>
    <w:link w:val="159"/>
    <w:qFormat/>
    <w:uiPriority w:val="0"/>
    <w:rPr>
      <w:rFonts w:ascii="Consolas" w:hAnsi="Consolas" w:cs="Times New Roman" w:eastAsiaTheme="minorEastAsia"/>
      <w:sz w:val="21"/>
      <w:szCs w:val="21"/>
      <w:lang w:val="en-GB" w:eastAsia="en-US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ind w:left="6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5">
    <w:name w:val="Date"/>
    <w:basedOn w:val="1"/>
    <w:next w:val="1"/>
    <w:link w:val="145"/>
    <w:qFormat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6">
    <w:name w:val="Body Text Indent 2"/>
    <w:basedOn w:val="1"/>
    <w:link w:val="140"/>
    <w:qFormat/>
    <w:uiPriority w:val="0"/>
    <w:pPr>
      <w:spacing w:after="120" w:line="480" w:lineRule="auto"/>
      <w:ind w:left="283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7">
    <w:name w:val="endnote text"/>
    <w:basedOn w:val="1"/>
    <w:link w:val="148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9">
    <w:name w:val="Balloon Text"/>
    <w:basedOn w:val="1"/>
    <w:link w:val="132"/>
    <w:semiHidden/>
    <w:unhideWhenUsed/>
    <w:qFormat/>
    <w:uiPriority w:val="0"/>
    <w:rPr>
      <w:rFonts w:ascii="Segoe UI" w:hAnsi="Segoe UI" w:cs="Segoe UI" w:eastAsiaTheme="minorEastAsia"/>
      <w:sz w:val="18"/>
      <w:szCs w:val="18"/>
      <w:lang w:val="en-GB" w:eastAsia="en-US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rPr>
      <w:rFonts w:asciiTheme="majorHAnsi" w:hAnsiTheme="majorHAnsi" w:eastAsiaTheme="majorEastAsia" w:cstheme="majorBidi"/>
      <w:sz w:val="20"/>
      <w:szCs w:val="20"/>
      <w:lang w:val="en-GB" w:eastAsia="en-US"/>
    </w:rPr>
  </w:style>
  <w:style w:type="paragraph" w:styleId="63">
    <w:name w:val="Signature"/>
    <w:basedOn w:val="1"/>
    <w:link w:val="163"/>
    <w:qFormat/>
    <w:uiPriority w:val="0"/>
    <w:pPr>
      <w:ind w:left="4252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5">
    <w:name w:val="index heading"/>
    <w:basedOn w:val="1"/>
    <w:next w:val="66"/>
    <w:qFormat/>
    <w:uiPriority w:val="0"/>
    <w:pPr>
      <w:spacing w:after="180"/>
    </w:pPr>
    <w:rPr>
      <w:rFonts w:asciiTheme="majorHAnsi" w:hAnsiTheme="majorHAnsi" w:eastAsiaTheme="majorEastAsia" w:cstheme="majorBidi"/>
      <w:b/>
      <w:bCs/>
      <w:sz w:val="20"/>
      <w:szCs w:val="20"/>
      <w:lang w:val="en-GB" w:eastAsia="en-US"/>
    </w:rPr>
  </w:style>
  <w:style w:type="paragraph" w:styleId="66">
    <w:name w:val="index 1"/>
    <w:basedOn w:val="1"/>
    <w:next w:val="1"/>
    <w:qFormat/>
    <w:uiPriority w:val="0"/>
    <w:pPr>
      <w:ind w:left="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7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9">
    <w:name w:val="List"/>
    <w:basedOn w:val="1"/>
    <w:qFormat/>
    <w:uiPriority w:val="0"/>
    <w:pPr>
      <w:spacing w:after="180"/>
      <w:ind w:left="283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0">
    <w:name w:val="footnote text"/>
    <w:basedOn w:val="1"/>
    <w:link w:val="149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1">
    <w:name w:val="List 5"/>
    <w:basedOn w:val="1"/>
    <w:qFormat/>
    <w:uiPriority w:val="0"/>
    <w:pPr>
      <w:spacing w:after="180"/>
      <w:ind w:left="1415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rFonts w:ascii="Times New Roman" w:hAnsi="Times New Roman" w:cs="Times New Roman" w:eastAsiaTheme="minorEastAsia"/>
      <w:sz w:val="16"/>
      <w:szCs w:val="16"/>
      <w:lang w:val="en-GB" w:eastAsia="en-US"/>
    </w:rPr>
  </w:style>
  <w:style w:type="paragraph" w:styleId="73">
    <w:name w:val="index 7"/>
    <w:basedOn w:val="1"/>
    <w:next w:val="1"/>
    <w:qFormat/>
    <w:uiPriority w:val="0"/>
    <w:pPr>
      <w:ind w:left="14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4">
    <w:name w:val="index 9"/>
    <w:basedOn w:val="1"/>
    <w:next w:val="1"/>
    <w:qFormat/>
    <w:uiPriority w:val="0"/>
    <w:pPr>
      <w:ind w:left="18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5">
    <w:name w:val="table of figures"/>
    <w:basedOn w:val="1"/>
    <w:next w:val="1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6">
    <w:name w:val="toc 9"/>
    <w:basedOn w:val="53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8">
    <w:name w:val="List 4"/>
    <w:basedOn w:val="1"/>
    <w:qFormat/>
    <w:uiPriority w:val="0"/>
    <w:pPr>
      <w:spacing w:after="180"/>
      <w:ind w:left="1132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lang w:val="en-GB" w:eastAsia="en-US"/>
    </w:rPr>
  </w:style>
  <w:style w:type="paragraph" w:styleId="81">
    <w:name w:val="HTML Preformatted"/>
    <w:basedOn w:val="1"/>
    <w:link w:val="151"/>
    <w:qFormat/>
    <w:uiPriority w:val="0"/>
    <w:rPr>
      <w:rFonts w:ascii="Consolas" w:hAnsi="Consolas" w:cs="Times New Roman" w:eastAsiaTheme="minorEastAsia"/>
      <w:sz w:val="20"/>
      <w:szCs w:val="20"/>
      <w:lang w:val="en-GB" w:eastAsia="en-US"/>
    </w:rPr>
  </w:style>
  <w:style w:type="paragraph" w:styleId="82">
    <w:name w:val="Normal (Web)"/>
    <w:basedOn w:val="1"/>
    <w:qFormat/>
    <w:uiPriority w:val="99"/>
    <w:pPr>
      <w:spacing w:after="180"/>
    </w:pPr>
    <w:rPr>
      <w:rFonts w:ascii="Times New Roman" w:hAnsi="Times New Roman" w:cs="Times New Roman" w:eastAsiaTheme="minorEastAsia"/>
      <w:lang w:val="en-GB" w:eastAsia="en-US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4">
    <w:name w:val="index 2"/>
    <w:basedOn w:val="1"/>
    <w:next w:val="1"/>
    <w:qFormat/>
    <w:uiPriority w:val="0"/>
    <w:pPr>
      <w:ind w:left="4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5">
    <w:name w:val="Title"/>
    <w:basedOn w:val="1"/>
    <w:next w:val="1"/>
    <w:link w:val="165"/>
    <w:qFormat/>
    <w:uiPriority w:val="0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99"/>
    <w:rPr>
      <w:color w:val="954F72"/>
      <w:u w:val="single"/>
    </w:rPr>
  </w:style>
  <w:style w:type="character" w:styleId="93">
    <w:name w:val="Hyperlink"/>
    <w:qFormat/>
    <w:uiPriority w:val="99"/>
    <w:rPr>
      <w:color w:val="0563C1"/>
      <w:u w:val="single"/>
    </w:rPr>
  </w:style>
  <w:style w:type="character" w:styleId="94">
    <w:name w:val="annotation reference"/>
    <w:basedOn w:val="91"/>
    <w:qFormat/>
    <w:uiPriority w:val="0"/>
    <w:rPr>
      <w:sz w:val="21"/>
      <w:szCs w:val="21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96">
    <w:name w:val="ZGSM"/>
    <w:qFormat/>
    <w:uiPriority w:val="0"/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qFormat/>
    <w:uiPriority w:val="0"/>
    <w:pPr>
      <w:keepLines/>
      <w:spacing w:after="180"/>
      <w:ind w:left="1135" w:hanging="851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qFormat/>
    <w:uiPriority w:val="0"/>
    <w:pPr>
      <w:keepNext/>
      <w:keepLines/>
    </w:pPr>
    <w:rPr>
      <w:rFonts w:ascii="Arial" w:hAnsi="Arial" w:cs="Times New Roman" w:eastAsiaTheme="minorEastAsia"/>
      <w:sz w:val="18"/>
      <w:szCs w:val="20"/>
      <w:lang w:val="en-GB" w:eastAsia="en-US"/>
    </w:rPr>
  </w:style>
  <w:style w:type="paragraph" w:customStyle="1" w:styleId="104">
    <w:name w:val="TAH"/>
    <w:basedOn w:val="105"/>
    <w:qFormat/>
    <w:uiPriority w:val="0"/>
    <w:rPr>
      <w:b/>
    </w:rPr>
  </w:style>
  <w:style w:type="paragraph" w:customStyle="1" w:styleId="105">
    <w:name w:val="TAC"/>
    <w:basedOn w:val="103"/>
    <w:qFormat/>
    <w:uiPriority w:val="0"/>
    <w:pPr>
      <w:jc w:val="center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spacing w:after="180"/>
      <w:ind w:left="1702" w:hanging="1418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8">
    <w:name w:val="FP"/>
    <w:basedOn w:val="1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9">
    <w:name w:val="NW"/>
    <w:basedOn w:val="100"/>
    <w:qFormat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1"/>
    <w:qFormat/>
    <w:uiPriority w:val="0"/>
    <w:pPr>
      <w:spacing w:after="180"/>
      <w:ind w:left="568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12">
    <w:name w:val="Editor's Note"/>
    <w:basedOn w:val="100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 w:after="180"/>
      <w:jc w:val="center"/>
    </w:pPr>
    <w:rPr>
      <w:rFonts w:ascii="Arial" w:hAnsi="Arial" w:cs="Times New Roman" w:eastAsiaTheme="minorEastAsia"/>
      <w:b/>
      <w:sz w:val="20"/>
      <w:szCs w:val="20"/>
      <w:lang w:val="en-GB" w:eastAsia="en-US"/>
    </w:rPr>
  </w:style>
  <w:style w:type="paragraph" w:customStyle="1" w:styleId="114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TAN"/>
    <w:basedOn w:val="103"/>
    <w:qFormat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TF"/>
    <w:basedOn w:val="113"/>
    <w:qFormat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B2"/>
    <w:basedOn w:val="1"/>
    <w:qFormat/>
    <w:uiPriority w:val="0"/>
    <w:pPr>
      <w:spacing w:after="180"/>
      <w:ind w:left="851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3">
    <w:name w:val="B3"/>
    <w:basedOn w:val="1"/>
    <w:qFormat/>
    <w:uiPriority w:val="0"/>
    <w:pPr>
      <w:spacing w:after="180"/>
      <w:ind w:left="1135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4">
    <w:name w:val="B4"/>
    <w:basedOn w:val="1"/>
    <w:qFormat/>
    <w:uiPriority w:val="0"/>
    <w:pPr>
      <w:spacing w:after="180"/>
      <w:ind w:left="1418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5">
    <w:name w:val="B5"/>
    <w:basedOn w:val="1"/>
    <w:qFormat/>
    <w:uiPriority w:val="0"/>
    <w:pPr>
      <w:spacing w:after="180"/>
      <w:ind w:left="1702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customStyle="1" w:styleId="128">
    <w:name w:val="TAJ"/>
    <w:basedOn w:val="113"/>
    <w:qFormat/>
    <w:uiPriority w:val="0"/>
  </w:style>
  <w:style w:type="paragraph" w:customStyle="1" w:styleId="129">
    <w:name w:val="Guidance"/>
    <w:basedOn w:val="1"/>
    <w:qFormat/>
    <w:uiPriority w:val="0"/>
    <w:pPr>
      <w:spacing w:after="180"/>
    </w:pPr>
    <w:rPr>
      <w:rFonts w:ascii="Times New Roman" w:hAnsi="Times New Roman" w:cs="Times New Roman" w:eastAsiaTheme="minorEastAsia"/>
      <w:i/>
      <w:color w:val="0000FF"/>
      <w:sz w:val="20"/>
      <w:szCs w:val="20"/>
      <w:lang w:val="en-GB" w:eastAsia="en-US"/>
    </w:rPr>
  </w:style>
  <w:style w:type="character" w:customStyle="1" w:styleId="13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/>
      <w:b/>
      <w:lang w:eastAsia="en-US"/>
    </w:rPr>
  </w:style>
  <w:style w:type="character" w:customStyle="1" w:styleId="132">
    <w:name w:val="Balloon Text Char"/>
    <w:basedOn w:val="91"/>
    <w:link w:val="59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3">
    <w:name w:val="Bibliography1"/>
    <w:basedOn w:val="1"/>
    <w:next w:val="1"/>
    <w:semiHidden/>
    <w:unhideWhenUsed/>
    <w:qFormat/>
    <w:uiPriority w:val="37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134">
    <w:name w:val="Body Text Char"/>
    <w:basedOn w:val="91"/>
    <w:link w:val="41"/>
    <w:qFormat/>
    <w:uiPriority w:val="0"/>
    <w:rPr>
      <w:lang w:eastAsia="en-US"/>
    </w:rPr>
  </w:style>
  <w:style w:type="character" w:customStyle="1" w:styleId="135">
    <w:name w:val="Body Text 2 Char"/>
    <w:basedOn w:val="91"/>
    <w:link w:val="77"/>
    <w:qFormat/>
    <w:uiPriority w:val="0"/>
    <w:rPr>
      <w:lang w:eastAsia="en-US"/>
    </w:rPr>
  </w:style>
  <w:style w:type="character" w:customStyle="1" w:styleId="136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lang w:eastAsia="en-US"/>
    </w:rPr>
  </w:style>
  <w:style w:type="character" w:customStyle="1" w:styleId="138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9">
    <w:name w:val="Body Text First Indent 2 Char"/>
    <w:basedOn w:val="138"/>
    <w:link w:val="88"/>
    <w:qFormat/>
    <w:uiPriority w:val="0"/>
    <w:rPr>
      <w:lang w:eastAsia="en-US"/>
    </w:rPr>
  </w:style>
  <w:style w:type="character" w:customStyle="1" w:styleId="140">
    <w:name w:val="Body Text Indent 2 Char"/>
    <w:basedOn w:val="91"/>
    <w:link w:val="56"/>
    <w:qFormat/>
    <w:uiPriority w:val="0"/>
    <w:rPr>
      <w:lang w:eastAsia="en-US"/>
    </w:rPr>
  </w:style>
  <w:style w:type="character" w:customStyle="1" w:styleId="141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Closing Char"/>
    <w:basedOn w:val="91"/>
    <w:link w:val="39"/>
    <w:qFormat/>
    <w:uiPriority w:val="0"/>
    <w:rPr>
      <w:lang w:eastAsia="en-US"/>
    </w:rPr>
  </w:style>
  <w:style w:type="character" w:customStyle="1" w:styleId="143">
    <w:name w:val="Comment Text Char"/>
    <w:basedOn w:val="91"/>
    <w:link w:val="35"/>
    <w:qFormat/>
    <w:uiPriority w:val="0"/>
    <w:rPr>
      <w:lang w:eastAsia="en-US"/>
    </w:rPr>
  </w:style>
  <w:style w:type="character" w:customStyle="1" w:styleId="144">
    <w:name w:val="Comment Subject Char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Date Char"/>
    <w:basedOn w:val="91"/>
    <w:link w:val="55"/>
    <w:qFormat/>
    <w:uiPriority w:val="0"/>
    <w:rPr>
      <w:lang w:eastAsia="en-US"/>
    </w:rPr>
  </w:style>
  <w:style w:type="character" w:customStyle="1" w:styleId="146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8">
    <w:name w:val="Endnote Text Char"/>
    <w:basedOn w:val="91"/>
    <w:link w:val="57"/>
    <w:qFormat/>
    <w:uiPriority w:val="0"/>
    <w:rPr>
      <w:lang w:eastAsia="en-US"/>
    </w:rPr>
  </w:style>
  <w:style w:type="character" w:customStyle="1" w:styleId="149">
    <w:name w:val="Footnote Text Char"/>
    <w:basedOn w:val="91"/>
    <w:link w:val="70"/>
    <w:qFormat/>
    <w:uiPriority w:val="0"/>
    <w:rPr>
      <w:lang w:eastAsia="en-US"/>
    </w:rPr>
  </w:style>
  <w:style w:type="character" w:customStyle="1" w:styleId="150">
    <w:name w:val="HTML Address Char"/>
    <w:basedOn w:val="91"/>
    <w:link w:val="48"/>
    <w:qFormat/>
    <w:uiPriority w:val="0"/>
    <w:rPr>
      <w:i/>
      <w:iCs/>
      <w:lang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ascii="Times New Roman" w:hAnsi="Times New Roman" w:cs="Times New Roman" w:eastAsiaTheme="minorEastAsia"/>
      <w:i/>
      <w:iCs/>
      <w:color w:val="4472C4" w:themeColor="accent1"/>
      <w:sz w:val="20"/>
      <w:szCs w:val="20"/>
      <w:lang w:val="en-GB" w:eastAsia="en-US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spacing w:after="180"/>
      <w:ind w:left="72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155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8">
    <w:name w:val="Note Heading Char"/>
    <w:basedOn w:val="91"/>
    <w:link w:val="23"/>
    <w:qFormat/>
    <w:uiPriority w:val="0"/>
    <w:rPr>
      <w:lang w:eastAsia="en-US"/>
    </w:rPr>
  </w:style>
  <w:style w:type="character" w:customStyle="1" w:styleId="159">
    <w:name w:val="Plain Text Char"/>
    <w:basedOn w:val="91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rFonts w:ascii="Times New Roman" w:hAnsi="Times New Roman" w:cs="Times New Roman" w:eastAsiaTheme="minorEastAsia"/>
      <w:i/>
      <w:iCs/>
      <w:color w:val="404040" w:themeColor="text1" w:themeTint="BF"/>
      <w:sz w:val="20"/>
      <w:szCs w:val="20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qFormat/>
    <w:uiPriority w:val="0"/>
    <w:rPr>
      <w:lang w:eastAsia="en-US"/>
    </w:rPr>
  </w:style>
  <w:style w:type="character" w:customStyle="1" w:styleId="163">
    <w:name w:val="Signature Char"/>
    <w:basedOn w:val="91"/>
    <w:link w:val="63"/>
    <w:qFormat/>
    <w:uiPriority w:val="0"/>
    <w:rPr>
      <w:lang w:eastAsia="en-US"/>
    </w:rPr>
  </w:style>
  <w:style w:type="character" w:customStyle="1" w:styleId="164">
    <w:name w:val="Subtitle Char"/>
    <w:basedOn w:val="91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7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68">
    <w:name w:val="Heading 4 Char"/>
    <w:basedOn w:val="91"/>
    <w:link w:val="6"/>
    <w:qFormat/>
    <w:uiPriority w:val="0"/>
    <w:rPr>
      <w:rFonts w:ascii="Arial" w:hAnsi="Arial" w:eastAsiaTheme="minorEastAsia"/>
      <w:sz w:val="24"/>
      <w:lang w:val="en-GB" w:eastAsia="en-US"/>
    </w:rPr>
  </w:style>
  <w:style w:type="paragraph" w:customStyle="1" w:styleId="169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170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171">
    <w:name w:val="font6"/>
    <w:basedOn w:val="1"/>
    <w:qFormat/>
    <w:uiPriority w:val="0"/>
    <w:pPr>
      <w:spacing w:before="100" w:beforeAutospacing="1" w:after="100" w:afterAutospacing="1"/>
    </w:pPr>
    <w:rPr>
      <w:rFonts w:ascii="等线" w:hAnsi="等线" w:eastAsia="等线"/>
      <w:sz w:val="18"/>
      <w:szCs w:val="18"/>
    </w:rPr>
  </w:style>
  <w:style w:type="paragraph" w:customStyle="1" w:styleId="172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173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17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176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8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17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180">
    <w:name w:val="xl78"/>
    <w:basedOn w:val="1"/>
    <w:qFormat/>
    <w:uiPriority w:val="0"/>
    <w:pPr>
      <w:pBdr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81">
    <w:name w:val="xl79"/>
    <w:basedOn w:val="1"/>
    <w:qFormat/>
    <w:uiPriority w:val="0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82">
    <w:name w:val="xl80"/>
    <w:basedOn w:val="1"/>
    <w:qFormat/>
    <w:uiPriority w:val="0"/>
    <w:pPr>
      <w:pBdr>
        <w:lef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83">
    <w:name w:val="xl81"/>
    <w:basedOn w:val="1"/>
    <w:qFormat/>
    <w:uiPriority w:val="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character" w:customStyle="1" w:styleId="184">
    <w:name w:val="Footer Char"/>
    <w:basedOn w:val="91"/>
    <w:qFormat/>
    <w:uiPriority w:val="0"/>
    <w:rPr>
      <w:sz w:val="18"/>
      <w:szCs w:val="18"/>
    </w:rPr>
  </w:style>
  <w:style w:type="character" w:customStyle="1" w:styleId="185">
    <w:name w:val="Heading 6 Char"/>
    <w:basedOn w:val="91"/>
    <w:qFormat/>
    <w:uiPriority w:val="0"/>
    <w:rPr>
      <w:rFonts w:hint="eastAsia" w:ascii="等线 Light" w:hAnsi="等线 Light" w:eastAsia="等线 Light" w:cs="Times New Roman"/>
      <w:b/>
      <w:bCs/>
      <w:sz w:val="24"/>
      <w:szCs w:val="24"/>
    </w:rPr>
  </w:style>
  <w:style w:type="character" w:customStyle="1" w:styleId="186">
    <w:name w:val="Heading 5 Char"/>
    <w:basedOn w:val="91"/>
    <w:qFormat/>
    <w:uiPriority w:val="0"/>
    <w:rPr>
      <w:rFonts w:hint="default" w:ascii="Arial" w:hAnsi="Arial" w:cs="Times New Roman"/>
      <w:kern w:val="0"/>
      <w:sz w:val="22"/>
      <w:szCs w:val="20"/>
      <w:lang w:val="en-US" w:eastAsia="en-US"/>
    </w:rPr>
  </w:style>
  <w:style w:type="character" w:customStyle="1" w:styleId="187">
    <w:name w:val="Heading 3 Char"/>
    <w:basedOn w:val="91"/>
    <w:qFormat/>
    <w:uiPriority w:val="0"/>
    <w:rPr>
      <w:b/>
      <w:bCs/>
      <w:sz w:val="32"/>
      <w:szCs w:val="32"/>
    </w:rPr>
  </w:style>
  <w:style w:type="character" w:customStyle="1" w:styleId="188">
    <w:name w:val="Header Char"/>
    <w:basedOn w:val="91"/>
    <w:qFormat/>
    <w:uiPriority w:val="0"/>
    <w:rPr>
      <w:sz w:val="18"/>
      <w:szCs w:val="18"/>
    </w:rPr>
  </w:style>
  <w:style w:type="table" w:customStyle="1" w:styleId="189">
    <w:name w:val="Table Normal1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character" w:customStyle="1" w:styleId="190">
    <w:name w:val="Heading 7 Char"/>
    <w:basedOn w:val="91"/>
    <w:qFormat/>
    <w:uiPriority w:val="0"/>
    <w:rPr>
      <w:b/>
      <w:bCs/>
      <w:sz w:val="24"/>
      <w:szCs w:val="24"/>
    </w:rPr>
  </w:style>
  <w:style w:type="table" w:customStyle="1" w:styleId="191">
    <w:name w:val="Table Normal2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table" w:customStyle="1" w:styleId="192">
    <w:name w:val="Table Normal3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paragraph" w:customStyle="1" w:styleId="193">
    <w:name w:val="xl82"/>
    <w:basedOn w:val="1"/>
    <w:qFormat/>
    <w:uiPriority w:val="0"/>
    <w:pPr>
      <w:pBdr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94">
    <w:name w:val="xl83"/>
    <w:basedOn w:val="1"/>
    <w:qFormat/>
    <w:uiPriority w:val="0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95">
    <w:name w:val="正文1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table" w:customStyle="1" w:styleId="196">
    <w:name w:val="Table Normal4"/>
    <w:basedOn w:val="89"/>
    <w:semiHidden/>
    <w:qFormat/>
    <w:uiPriority w:val="0"/>
  </w:style>
  <w:style w:type="table" w:customStyle="1" w:styleId="197">
    <w:name w:val="Table Grid1"/>
    <w:basedOn w:val="89"/>
    <w:qFormat/>
    <w:uiPriority w:val="0"/>
    <w:rPr>
      <w:rFonts w:hint="eastAsia" w:ascii="等线" w:hAnsi="等线" w:eastAsia="等线" w:cs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98">
    <w:name w:val="Table Normal5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paragraph" w:customStyle="1" w:styleId="199">
    <w:name w:val="正文2"/>
    <w:uiPriority w:val="0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microsoft.com/office/2006/relationships/keyMapCustomizations" Target="customizations.xml"/><Relationship Id="rId31" Type="http://schemas.openxmlformats.org/officeDocument/2006/relationships/customXml" Target="../customXml/item1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image" Target="media/image24.emf"/><Relationship Id="rId28" Type="http://schemas.openxmlformats.org/officeDocument/2006/relationships/image" Target="media/image23.emf"/><Relationship Id="rId27" Type="http://schemas.openxmlformats.org/officeDocument/2006/relationships/image" Target="media/image22.emf"/><Relationship Id="rId26" Type="http://schemas.openxmlformats.org/officeDocument/2006/relationships/image" Target="media/image21.emf"/><Relationship Id="rId25" Type="http://schemas.openxmlformats.org/officeDocument/2006/relationships/image" Target="media/image20.emf"/><Relationship Id="rId24" Type="http://schemas.openxmlformats.org/officeDocument/2006/relationships/image" Target="media/image19.emf"/><Relationship Id="rId23" Type="http://schemas.openxmlformats.org/officeDocument/2006/relationships/image" Target="media/image18.emf"/><Relationship Id="rId22" Type="http://schemas.openxmlformats.org/officeDocument/2006/relationships/image" Target="media/image17.emf"/><Relationship Id="rId21" Type="http://schemas.openxmlformats.org/officeDocument/2006/relationships/image" Target="media/image16.emf"/><Relationship Id="rId20" Type="http://schemas.openxmlformats.org/officeDocument/2006/relationships/image" Target="media/image15.emf"/><Relationship Id="rId2" Type="http://schemas.openxmlformats.org/officeDocument/2006/relationships/settings" Target="settings.xml"/><Relationship Id="rId19" Type="http://schemas.openxmlformats.org/officeDocument/2006/relationships/image" Target="media/image14.emf"/><Relationship Id="rId18" Type="http://schemas.openxmlformats.org/officeDocument/2006/relationships/image" Target="media/image13.emf"/><Relationship Id="rId17" Type="http://schemas.openxmlformats.org/officeDocument/2006/relationships/image" Target="media/image12.emf"/><Relationship Id="rId16" Type="http://schemas.openxmlformats.org/officeDocument/2006/relationships/image" Target="media/image11.emf"/><Relationship Id="rId15" Type="http://schemas.openxmlformats.org/officeDocument/2006/relationships/image" Target="media/image10.emf"/><Relationship Id="rId14" Type="http://schemas.openxmlformats.org/officeDocument/2006/relationships/image" Target="media/image9.emf"/><Relationship Id="rId13" Type="http://schemas.openxmlformats.org/officeDocument/2006/relationships/image" Target="media/image8.emf"/><Relationship Id="rId12" Type="http://schemas.openxmlformats.org/officeDocument/2006/relationships/image" Target="media/image7.emf"/><Relationship Id="rId11" Type="http://schemas.openxmlformats.org/officeDocument/2006/relationships/image" Target="media/image6.emf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800-7556-490C-BF26-90EAA71A73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83</Pages>
  <Words>11089</Words>
  <Characters>63210</Characters>
  <Lines>526</Lines>
  <Paragraphs>148</Paragraphs>
  <TotalTime>0</TotalTime>
  <ScaleCrop>false</ScaleCrop>
  <LinksUpToDate>false</LinksUpToDate>
  <CharactersWithSpaces>74151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2024-09-09T03:04:00Z</dcterms:created>
  <dc:creator>MCC Support</dc:creator>
  <cp:keywords>&lt;keyword[, keyword, ]&gt;</cp:keywords>
  <cp:lastModifiedBy>Xiaodong Shen</cp:lastModifiedBy>
  <cp:lastPrinted>2019-02-25T14:05:00Z</cp:lastPrinted>
  <dcterms:modified xsi:type="dcterms:W3CDTF">2024-11-01T14:17:39Z</dcterms:modified>
  <dc:subject>&lt;Title 1; Title 2&gt; (Release 14 | 13 |12)</dc:subject>
  <dc:title>3GPP TS ab.cde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(3)geV+Uvla+WGsbdm+9odxXV9n+ao4BCMAneq64yPPzM3jkcZx8hzzuugx8HeejFZ4TKBcOb8L
zAAkbG+ibzEN0MyEFdZ0X2GlJ8EGBnA7DgnC+frUA4nGOvEftkHbm9XRCwLZgsguO65A3uok
Fz5qnuALiMA9J6DE9qqPvTfY8mW8wDmx9DEEcjN5hfs9mb8/oBIo/TAZ1bKtzBdCnUybcnFn
cU/rNp+TR1lvamkBdG</vt:lpwstr>
  </property>
  <property fmtid="{D5CDD505-2E9C-101B-9397-08002B2CF9AE}" pid="3" name="_2015_ms_pID_7253431">
    <vt:lpwstr>eHhq74j5NLMlkqyPcM1TqC6apcjz1S1nLo+0tJ2pFuQ39B3h4f+p5e
hObQBZCRYusPRkAB0OMsYYpptNCkylZhrhHtvvN3KDjrAfPzC5GxUdalS7i/K5UqMJtus5Zp
4xQWwA8adVjIZBJp2hh5mppsdgaH8MGbNNY2dR2NHAfygy5UhTWwDQjPZlGf7FFw9wnypwVt
XSt1sHnuFs6Pkw/zRYkuvJomBXxuXwEKBctL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1706683665</vt:lpwstr>
  </property>
  <property fmtid="{D5CDD505-2E9C-101B-9397-08002B2CF9AE}" pid="8" name="_2015_ms_pID_7253432">
    <vt:lpwstr>iw==</vt:lpwstr>
  </property>
  <property fmtid="{D5CDD505-2E9C-101B-9397-08002B2CF9AE}" pid="9" name="KSOProductBuildVer">
    <vt:lpwstr>2052-12.8.2.17838</vt:lpwstr>
  </property>
  <property fmtid="{D5CDD505-2E9C-101B-9397-08002B2CF9AE}" pid="10" name="ICV">
    <vt:lpwstr>FE2F3F6D92E04001A4A8A44FBAD95FBB</vt:lpwstr>
  </property>
</Properties>
</file>